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A6F24F" w14:textId="3D499C58" w:rsidR="00C66810" w:rsidRDefault="00CA3011" w:rsidP="000D4C3B">
      <w:pPr>
        <w:pStyle w:val="CRCoverPage"/>
        <w:tabs>
          <w:tab w:val="right" w:pos="9639"/>
        </w:tabs>
        <w:spacing w:after="0"/>
        <w:rPr>
          <w:b/>
          <w:i/>
          <w:noProof/>
          <w:sz w:val="28"/>
          <w:lang w:eastAsia="ja-JP"/>
        </w:rPr>
      </w:pPr>
      <w:bookmarkStart w:id="0" w:name="_Hlk25738287"/>
      <w:r w:rsidRPr="004206CA">
        <w:rPr>
          <w:b/>
          <w:noProof/>
          <w:sz w:val="24"/>
        </w:rPr>
        <w:t xml:space="preserve">3GPP </w:t>
      </w:r>
      <w:smartTag w:uri="urn:schemas-microsoft-com:office:smarttags" w:element="chsdate">
        <w:r w:rsidRPr="004206CA">
          <w:rPr>
            <w:b/>
            <w:noProof/>
            <w:sz w:val="24"/>
          </w:rPr>
          <w:t>TSG CT</w:t>
        </w:r>
      </w:smartTag>
      <w:r w:rsidRPr="004206CA">
        <w:rPr>
          <w:b/>
          <w:noProof/>
          <w:sz w:val="24"/>
        </w:rPr>
        <w:t xml:space="preserve"> WG</w:t>
      </w:r>
      <w:r w:rsidR="00F7084E">
        <w:rPr>
          <w:b/>
          <w:noProof/>
          <w:sz w:val="24"/>
        </w:rPr>
        <w:t>3</w:t>
      </w:r>
      <w:r w:rsidRPr="004206CA">
        <w:rPr>
          <w:b/>
          <w:noProof/>
          <w:sz w:val="24"/>
        </w:rPr>
        <w:t xml:space="preserve"> Meeting #1</w:t>
      </w:r>
      <w:bookmarkEnd w:id="0"/>
      <w:r w:rsidR="00372922">
        <w:rPr>
          <w:b/>
          <w:noProof/>
          <w:sz w:val="24"/>
        </w:rPr>
        <w:t>2</w:t>
      </w:r>
      <w:r w:rsidR="00F7084E">
        <w:rPr>
          <w:b/>
          <w:noProof/>
          <w:sz w:val="24"/>
        </w:rPr>
        <w:t>9</w:t>
      </w:r>
      <w:r w:rsidR="00C66810">
        <w:rPr>
          <w:b/>
          <w:i/>
          <w:noProof/>
          <w:sz w:val="28"/>
        </w:rPr>
        <w:tab/>
      </w:r>
      <w:r w:rsidR="00337251" w:rsidRPr="00001846">
        <w:rPr>
          <w:b/>
          <w:noProof/>
          <w:sz w:val="24"/>
        </w:rPr>
        <w:t>C</w:t>
      </w:r>
      <w:r w:rsidR="00372922" w:rsidRPr="00001846">
        <w:rPr>
          <w:rFonts w:hint="eastAsia"/>
          <w:b/>
          <w:noProof/>
          <w:sz w:val="24"/>
          <w:lang w:eastAsia="ja-JP"/>
        </w:rPr>
        <w:t>3</w:t>
      </w:r>
      <w:r w:rsidR="00337251" w:rsidRPr="00001846">
        <w:rPr>
          <w:b/>
          <w:noProof/>
          <w:sz w:val="24"/>
        </w:rPr>
        <w:t>-2</w:t>
      </w:r>
      <w:r w:rsidR="00372922" w:rsidRPr="00001846">
        <w:rPr>
          <w:b/>
          <w:noProof/>
          <w:sz w:val="24"/>
          <w:lang w:eastAsia="ja-JP"/>
        </w:rPr>
        <w:t>3</w:t>
      </w:r>
      <w:r w:rsidR="00372922" w:rsidRPr="00001846">
        <w:rPr>
          <w:b/>
          <w:noProof/>
          <w:sz w:val="24"/>
        </w:rPr>
        <w:t>3</w:t>
      </w:r>
      <w:r w:rsidR="00CC3A14">
        <w:rPr>
          <w:b/>
          <w:noProof/>
          <w:sz w:val="24"/>
        </w:rPr>
        <w:t>438</w:t>
      </w:r>
    </w:p>
    <w:p w14:paraId="02AA8FD4" w14:textId="215918A1" w:rsidR="00C66810" w:rsidRPr="00CA3011" w:rsidRDefault="00E129A4" w:rsidP="00CA3011">
      <w:pPr>
        <w:pStyle w:val="CRCoverPage"/>
        <w:outlineLvl w:val="0"/>
        <w:rPr>
          <w:b/>
          <w:noProof/>
          <w:sz w:val="24"/>
        </w:rPr>
      </w:pPr>
      <w:bookmarkStart w:id="1" w:name="_Hlk34721270"/>
      <w:r w:rsidRPr="00E129A4">
        <w:rPr>
          <w:b/>
          <w:noProof/>
          <w:sz w:val="24"/>
        </w:rPr>
        <w:t>Goteborg, Sweden</w:t>
      </w:r>
      <w:r w:rsidR="00CA3011">
        <w:rPr>
          <w:b/>
          <w:noProof/>
          <w:sz w:val="24"/>
        </w:rPr>
        <w:t xml:space="preserve">, </w:t>
      </w:r>
      <w:r>
        <w:rPr>
          <w:rFonts w:eastAsia="Arial Unicode MS" w:cs="Arial"/>
          <w:b/>
          <w:bCs/>
          <w:sz w:val="24"/>
        </w:rPr>
        <w:t>August</w:t>
      </w:r>
      <w:r w:rsidRPr="0027373B">
        <w:rPr>
          <w:rFonts w:eastAsia="Arial Unicode MS" w:cs="Arial"/>
          <w:b/>
          <w:bCs/>
          <w:sz w:val="24"/>
        </w:rPr>
        <w:t xml:space="preserve"> 2</w:t>
      </w:r>
      <w:r w:rsidR="008452B0">
        <w:rPr>
          <w:rFonts w:eastAsia="Arial Unicode MS" w:cs="Arial"/>
          <w:b/>
          <w:bCs/>
          <w:sz w:val="24"/>
        </w:rPr>
        <w:t>1</w:t>
      </w:r>
      <w:r w:rsidRPr="0027373B">
        <w:rPr>
          <w:rFonts w:eastAsia="Arial Unicode MS" w:cs="Arial"/>
          <w:b/>
          <w:bCs/>
          <w:sz w:val="24"/>
        </w:rPr>
        <w:t xml:space="preserve"> – 2</w:t>
      </w:r>
      <w:r w:rsidR="008452B0">
        <w:rPr>
          <w:rFonts w:eastAsia="Arial Unicode MS" w:cs="Arial"/>
          <w:b/>
          <w:bCs/>
          <w:sz w:val="24"/>
        </w:rPr>
        <w:t>5</w:t>
      </w:r>
      <w:r w:rsidR="00CA3011" w:rsidRPr="0056034C">
        <w:rPr>
          <w:b/>
          <w:noProof/>
          <w:sz w:val="24"/>
        </w:rPr>
        <w:t xml:space="preserve"> 202</w:t>
      </w:r>
      <w:bookmarkEnd w:id="1"/>
      <w:r w:rsidR="00235850">
        <w:rPr>
          <w:b/>
          <w:noProof/>
          <w:sz w:val="24"/>
        </w:rPr>
        <w:t>3</w:t>
      </w:r>
      <w:r w:rsidR="00D0589F">
        <w:rPr>
          <w:b/>
          <w:noProof/>
          <w:sz w:val="24"/>
        </w:rPr>
        <w:tab/>
      </w:r>
      <w:r w:rsidR="00CA3011">
        <w:rPr>
          <w:b/>
          <w:noProof/>
          <w:sz w:val="24"/>
        </w:rPr>
        <w:tab/>
      </w:r>
      <w:r w:rsidR="00CA3011">
        <w:rPr>
          <w:b/>
          <w:noProof/>
          <w:sz w:val="24"/>
        </w:rPr>
        <w:tab/>
      </w:r>
      <w:r w:rsidR="00CA3011">
        <w:rPr>
          <w:b/>
          <w:noProof/>
          <w:sz w:val="24"/>
        </w:rPr>
        <w:tab/>
      </w:r>
      <w:r w:rsidR="00CA3011">
        <w:rPr>
          <w:b/>
          <w:noProof/>
          <w:sz w:val="24"/>
        </w:rPr>
        <w:tab/>
      </w:r>
      <w:r w:rsidR="00CA3011">
        <w:rPr>
          <w:b/>
          <w:noProof/>
          <w:sz w:val="24"/>
        </w:rPr>
        <w:tab/>
      </w:r>
      <w:r w:rsidR="00D0589F">
        <w:rPr>
          <w:b/>
          <w:noProof/>
          <w:sz w:val="24"/>
        </w:rPr>
        <w:tab/>
      </w:r>
      <w:r w:rsidR="00D0589F">
        <w:rPr>
          <w:b/>
          <w:noProof/>
          <w:sz w:val="24"/>
        </w:rPr>
        <w:tab/>
      </w:r>
      <w:r w:rsidR="008B0879">
        <w:rPr>
          <w:b/>
          <w:noProof/>
          <w:sz w:val="24"/>
        </w:rPr>
        <w:tab/>
      </w:r>
      <w:r w:rsidR="008B0879">
        <w:rPr>
          <w:b/>
          <w:noProof/>
          <w:sz w:val="24"/>
        </w:rPr>
        <w:tab/>
      </w:r>
      <w:r w:rsidR="00CA3011" w:rsidRPr="00B55438">
        <w:rPr>
          <w:b/>
          <w:iCs/>
          <w:lang w:eastAsia="ko-KR"/>
        </w:rPr>
        <w:t>(revision of C3-2</w:t>
      </w:r>
      <w:r w:rsidR="00B55438">
        <w:rPr>
          <w:b/>
          <w:iCs/>
          <w:lang w:eastAsia="ko-KR"/>
        </w:rPr>
        <w:t>3</w:t>
      </w:r>
      <w:r w:rsidR="00CA3011" w:rsidRPr="00B55438">
        <w:rPr>
          <w:b/>
          <w:iCs/>
          <w:lang w:eastAsia="ko-KR"/>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772A1" w14:paraId="3BC03A00" w14:textId="77777777">
        <w:tc>
          <w:tcPr>
            <w:tcW w:w="9641" w:type="dxa"/>
            <w:gridSpan w:val="9"/>
            <w:tcBorders>
              <w:top w:val="single" w:sz="4" w:space="0" w:color="auto"/>
              <w:left w:val="single" w:sz="4" w:space="0" w:color="auto"/>
              <w:right w:val="single" w:sz="4" w:space="0" w:color="auto"/>
            </w:tcBorders>
          </w:tcPr>
          <w:p w14:paraId="35593E85" w14:textId="14619572" w:rsidR="002772A1" w:rsidRDefault="00232F00">
            <w:pPr>
              <w:pStyle w:val="CRCoverPage"/>
              <w:spacing w:after="0"/>
              <w:jc w:val="right"/>
              <w:rPr>
                <w:i/>
                <w:noProof/>
              </w:rPr>
            </w:pPr>
            <w:r>
              <w:rPr>
                <w:i/>
                <w:noProof/>
                <w:sz w:val="14"/>
              </w:rPr>
              <w:t>CR-Form-v12.</w:t>
            </w:r>
            <w:r w:rsidR="00C61C58">
              <w:rPr>
                <w:i/>
                <w:noProof/>
                <w:sz w:val="14"/>
              </w:rPr>
              <w:t>2</w:t>
            </w:r>
          </w:p>
        </w:tc>
      </w:tr>
      <w:tr w:rsidR="002772A1" w14:paraId="71602DB0" w14:textId="77777777">
        <w:tc>
          <w:tcPr>
            <w:tcW w:w="9641" w:type="dxa"/>
            <w:gridSpan w:val="9"/>
            <w:tcBorders>
              <w:left w:val="single" w:sz="4" w:space="0" w:color="auto"/>
              <w:right w:val="single" w:sz="4" w:space="0" w:color="auto"/>
            </w:tcBorders>
          </w:tcPr>
          <w:p w14:paraId="587DE8FE" w14:textId="77777777" w:rsidR="002772A1" w:rsidRDefault="00232F00">
            <w:pPr>
              <w:pStyle w:val="CRCoverPage"/>
              <w:spacing w:after="0"/>
              <w:jc w:val="center"/>
              <w:rPr>
                <w:noProof/>
              </w:rPr>
            </w:pPr>
            <w:r>
              <w:rPr>
                <w:b/>
                <w:noProof/>
                <w:sz w:val="32"/>
              </w:rPr>
              <w:t>CHANGE REQUEST</w:t>
            </w:r>
          </w:p>
        </w:tc>
      </w:tr>
      <w:tr w:rsidR="002772A1" w14:paraId="69C3E72B" w14:textId="77777777">
        <w:tc>
          <w:tcPr>
            <w:tcW w:w="9641" w:type="dxa"/>
            <w:gridSpan w:val="9"/>
            <w:tcBorders>
              <w:left w:val="single" w:sz="4" w:space="0" w:color="auto"/>
              <w:right w:val="single" w:sz="4" w:space="0" w:color="auto"/>
            </w:tcBorders>
          </w:tcPr>
          <w:p w14:paraId="11C5BBD7" w14:textId="77777777" w:rsidR="002772A1" w:rsidRDefault="002772A1">
            <w:pPr>
              <w:pStyle w:val="CRCoverPage"/>
              <w:spacing w:after="0"/>
              <w:rPr>
                <w:noProof/>
                <w:sz w:val="8"/>
                <w:szCs w:val="8"/>
              </w:rPr>
            </w:pPr>
          </w:p>
        </w:tc>
      </w:tr>
      <w:tr w:rsidR="002772A1" w14:paraId="2B9DC9FC" w14:textId="77777777">
        <w:tc>
          <w:tcPr>
            <w:tcW w:w="142" w:type="dxa"/>
            <w:tcBorders>
              <w:left w:val="single" w:sz="4" w:space="0" w:color="auto"/>
            </w:tcBorders>
          </w:tcPr>
          <w:p w14:paraId="1B884214" w14:textId="77777777" w:rsidR="002772A1" w:rsidRDefault="002772A1">
            <w:pPr>
              <w:pStyle w:val="CRCoverPage"/>
              <w:spacing w:after="0"/>
              <w:jc w:val="right"/>
              <w:rPr>
                <w:noProof/>
              </w:rPr>
            </w:pPr>
          </w:p>
        </w:tc>
        <w:tc>
          <w:tcPr>
            <w:tcW w:w="1559" w:type="dxa"/>
            <w:shd w:val="pct30" w:color="FFFF00" w:fill="auto"/>
          </w:tcPr>
          <w:p w14:paraId="555BAA7E" w14:textId="1B05D408" w:rsidR="002772A1" w:rsidRDefault="009A404E" w:rsidP="007D19F2">
            <w:pPr>
              <w:pStyle w:val="CRCoverPage"/>
              <w:spacing w:after="0"/>
              <w:jc w:val="right"/>
              <w:rPr>
                <w:b/>
                <w:noProof/>
                <w:sz w:val="28"/>
                <w:lang w:eastAsia="ja-JP"/>
              </w:rPr>
            </w:pPr>
            <w:r>
              <w:rPr>
                <w:b/>
                <w:noProof/>
                <w:sz w:val="28"/>
              </w:rPr>
              <w:t>29.</w:t>
            </w:r>
            <w:r w:rsidR="0026502B">
              <w:rPr>
                <w:b/>
                <w:noProof/>
                <w:sz w:val="28"/>
              </w:rPr>
              <w:t>520</w:t>
            </w:r>
          </w:p>
        </w:tc>
        <w:tc>
          <w:tcPr>
            <w:tcW w:w="709" w:type="dxa"/>
          </w:tcPr>
          <w:p w14:paraId="38A88A93" w14:textId="77777777" w:rsidR="002772A1" w:rsidRDefault="00232F00">
            <w:pPr>
              <w:pStyle w:val="CRCoverPage"/>
              <w:spacing w:after="0"/>
              <w:jc w:val="center"/>
              <w:rPr>
                <w:noProof/>
              </w:rPr>
            </w:pPr>
            <w:r>
              <w:rPr>
                <w:b/>
                <w:noProof/>
                <w:sz w:val="28"/>
              </w:rPr>
              <w:t>CR</w:t>
            </w:r>
          </w:p>
        </w:tc>
        <w:tc>
          <w:tcPr>
            <w:tcW w:w="1276" w:type="dxa"/>
            <w:shd w:val="pct30" w:color="FFFF00" w:fill="auto"/>
          </w:tcPr>
          <w:p w14:paraId="34D90B56" w14:textId="1246FB4E" w:rsidR="002772A1" w:rsidRDefault="00001846">
            <w:pPr>
              <w:pStyle w:val="CRCoverPage"/>
              <w:spacing w:after="0"/>
              <w:rPr>
                <w:noProof/>
                <w:lang w:eastAsia="ja-JP"/>
              </w:rPr>
            </w:pPr>
            <w:r>
              <w:rPr>
                <w:b/>
                <w:noProof/>
                <w:sz w:val="28"/>
                <w:lang w:eastAsia="ja-JP"/>
              </w:rPr>
              <w:t>0</w:t>
            </w:r>
            <w:r w:rsidR="00CC3A14">
              <w:rPr>
                <w:b/>
                <w:noProof/>
                <w:sz w:val="28"/>
                <w:lang w:eastAsia="ja-JP"/>
              </w:rPr>
              <w:t>772</w:t>
            </w:r>
          </w:p>
        </w:tc>
        <w:tc>
          <w:tcPr>
            <w:tcW w:w="709" w:type="dxa"/>
          </w:tcPr>
          <w:p w14:paraId="0594A53B" w14:textId="77777777" w:rsidR="002772A1" w:rsidRDefault="00232F00">
            <w:pPr>
              <w:pStyle w:val="CRCoverPage"/>
              <w:tabs>
                <w:tab w:val="right" w:pos="625"/>
              </w:tabs>
              <w:spacing w:after="0"/>
              <w:jc w:val="center"/>
              <w:rPr>
                <w:noProof/>
              </w:rPr>
            </w:pPr>
            <w:r>
              <w:rPr>
                <w:b/>
                <w:bCs/>
                <w:noProof/>
                <w:sz w:val="28"/>
              </w:rPr>
              <w:t>rev</w:t>
            </w:r>
          </w:p>
        </w:tc>
        <w:tc>
          <w:tcPr>
            <w:tcW w:w="992" w:type="dxa"/>
            <w:shd w:val="pct30" w:color="FFFF00" w:fill="auto"/>
          </w:tcPr>
          <w:p w14:paraId="32938ABF" w14:textId="10E7F5C5" w:rsidR="002772A1" w:rsidRDefault="00CA3011">
            <w:pPr>
              <w:pStyle w:val="CRCoverPage"/>
              <w:spacing w:after="0"/>
              <w:jc w:val="center"/>
              <w:rPr>
                <w:b/>
                <w:noProof/>
                <w:lang w:eastAsia="ja-JP"/>
              </w:rPr>
            </w:pPr>
            <w:r>
              <w:rPr>
                <w:b/>
                <w:noProof/>
                <w:sz w:val="28"/>
                <w:lang w:eastAsia="ja-JP"/>
              </w:rPr>
              <w:t>-</w:t>
            </w:r>
          </w:p>
        </w:tc>
        <w:tc>
          <w:tcPr>
            <w:tcW w:w="2410" w:type="dxa"/>
          </w:tcPr>
          <w:p w14:paraId="613E91B5" w14:textId="77777777" w:rsidR="002772A1" w:rsidRDefault="00232F0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868C22B" w14:textId="0FBC67A3" w:rsidR="002772A1" w:rsidRDefault="0039334C" w:rsidP="00C66810">
            <w:pPr>
              <w:pStyle w:val="CRCoverPage"/>
              <w:spacing w:after="0"/>
              <w:jc w:val="center"/>
              <w:rPr>
                <w:noProof/>
                <w:sz w:val="28"/>
              </w:rPr>
            </w:pPr>
            <w:r>
              <w:rPr>
                <w:b/>
                <w:noProof/>
                <w:sz w:val="28"/>
              </w:rPr>
              <w:t>1</w:t>
            </w:r>
            <w:r w:rsidR="00EC7890">
              <w:rPr>
                <w:b/>
                <w:noProof/>
                <w:sz w:val="28"/>
              </w:rPr>
              <w:t>8</w:t>
            </w:r>
            <w:r w:rsidR="009A404E">
              <w:rPr>
                <w:b/>
                <w:noProof/>
                <w:sz w:val="28"/>
              </w:rPr>
              <w:t>.</w:t>
            </w:r>
            <w:r w:rsidR="008452B0">
              <w:rPr>
                <w:b/>
                <w:noProof/>
                <w:sz w:val="28"/>
                <w:lang w:eastAsia="ja-JP"/>
              </w:rPr>
              <w:t>2</w:t>
            </w:r>
            <w:r w:rsidR="009A404E">
              <w:rPr>
                <w:b/>
                <w:noProof/>
                <w:sz w:val="28"/>
              </w:rPr>
              <w:t>.</w:t>
            </w:r>
            <w:r w:rsidR="0006425C">
              <w:rPr>
                <w:b/>
                <w:noProof/>
                <w:sz w:val="28"/>
              </w:rPr>
              <w:t>0</w:t>
            </w:r>
          </w:p>
        </w:tc>
        <w:tc>
          <w:tcPr>
            <w:tcW w:w="143" w:type="dxa"/>
            <w:tcBorders>
              <w:right w:val="single" w:sz="4" w:space="0" w:color="auto"/>
            </w:tcBorders>
          </w:tcPr>
          <w:p w14:paraId="25EDB74D" w14:textId="77777777" w:rsidR="002772A1" w:rsidRDefault="002772A1">
            <w:pPr>
              <w:pStyle w:val="CRCoverPage"/>
              <w:spacing w:after="0"/>
              <w:rPr>
                <w:noProof/>
              </w:rPr>
            </w:pPr>
          </w:p>
        </w:tc>
      </w:tr>
      <w:tr w:rsidR="002772A1" w14:paraId="2F011095" w14:textId="77777777">
        <w:tc>
          <w:tcPr>
            <w:tcW w:w="9641" w:type="dxa"/>
            <w:gridSpan w:val="9"/>
            <w:tcBorders>
              <w:left w:val="single" w:sz="4" w:space="0" w:color="auto"/>
              <w:right w:val="single" w:sz="4" w:space="0" w:color="auto"/>
            </w:tcBorders>
          </w:tcPr>
          <w:p w14:paraId="5F5A872F" w14:textId="77777777" w:rsidR="002772A1" w:rsidRDefault="002772A1">
            <w:pPr>
              <w:pStyle w:val="CRCoverPage"/>
              <w:spacing w:after="0"/>
              <w:rPr>
                <w:noProof/>
              </w:rPr>
            </w:pPr>
          </w:p>
        </w:tc>
      </w:tr>
      <w:tr w:rsidR="002772A1" w14:paraId="503305EE" w14:textId="77777777">
        <w:tc>
          <w:tcPr>
            <w:tcW w:w="9641" w:type="dxa"/>
            <w:gridSpan w:val="9"/>
            <w:tcBorders>
              <w:top w:val="single" w:sz="4" w:space="0" w:color="auto"/>
            </w:tcBorders>
          </w:tcPr>
          <w:p w14:paraId="56E5FD4B" w14:textId="77777777" w:rsidR="002772A1" w:rsidRDefault="00232F00">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2" w:name="_Hlt497126619"/>
              <w:r>
                <w:rPr>
                  <w:rStyle w:val="Hyperlink"/>
                  <w:rFonts w:cs="Arial"/>
                  <w:b/>
                  <w:i/>
                  <w:noProof/>
                  <w:color w:val="FF0000"/>
                </w:rPr>
                <w:t>L</w:t>
              </w:r>
              <w:bookmarkEnd w:id="2"/>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2772A1" w14:paraId="0CCE1F9F" w14:textId="77777777">
        <w:tc>
          <w:tcPr>
            <w:tcW w:w="9641" w:type="dxa"/>
            <w:gridSpan w:val="9"/>
          </w:tcPr>
          <w:p w14:paraId="50775393" w14:textId="77777777" w:rsidR="002772A1" w:rsidRDefault="002772A1">
            <w:pPr>
              <w:pStyle w:val="CRCoverPage"/>
              <w:spacing w:after="0"/>
              <w:rPr>
                <w:noProof/>
                <w:sz w:val="8"/>
                <w:szCs w:val="8"/>
              </w:rPr>
            </w:pPr>
          </w:p>
        </w:tc>
      </w:tr>
    </w:tbl>
    <w:p w14:paraId="5A9FDBD8" w14:textId="77777777" w:rsidR="002772A1" w:rsidRDefault="002772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772A1" w14:paraId="607FD94C" w14:textId="77777777">
        <w:tc>
          <w:tcPr>
            <w:tcW w:w="2835" w:type="dxa"/>
          </w:tcPr>
          <w:p w14:paraId="41C1D971" w14:textId="77777777" w:rsidR="002772A1" w:rsidRDefault="00232F00">
            <w:pPr>
              <w:pStyle w:val="CRCoverPage"/>
              <w:tabs>
                <w:tab w:val="right" w:pos="2751"/>
              </w:tabs>
              <w:spacing w:after="0"/>
              <w:rPr>
                <w:b/>
                <w:i/>
                <w:noProof/>
              </w:rPr>
            </w:pPr>
            <w:r>
              <w:rPr>
                <w:b/>
                <w:i/>
                <w:noProof/>
              </w:rPr>
              <w:t>Proposed change affects:</w:t>
            </w:r>
          </w:p>
        </w:tc>
        <w:tc>
          <w:tcPr>
            <w:tcW w:w="1418" w:type="dxa"/>
          </w:tcPr>
          <w:p w14:paraId="44BF9413" w14:textId="77777777" w:rsidR="002772A1" w:rsidRDefault="00232F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A07672" w14:textId="77777777" w:rsidR="002772A1" w:rsidRDefault="002772A1">
            <w:pPr>
              <w:pStyle w:val="CRCoverPage"/>
              <w:spacing w:after="0"/>
              <w:jc w:val="center"/>
              <w:rPr>
                <w:b/>
                <w:caps/>
                <w:noProof/>
              </w:rPr>
            </w:pPr>
          </w:p>
        </w:tc>
        <w:tc>
          <w:tcPr>
            <w:tcW w:w="709" w:type="dxa"/>
            <w:tcBorders>
              <w:left w:val="single" w:sz="4" w:space="0" w:color="auto"/>
            </w:tcBorders>
          </w:tcPr>
          <w:p w14:paraId="1AECA937" w14:textId="77777777" w:rsidR="002772A1" w:rsidRDefault="00232F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24667F" w14:textId="77777777" w:rsidR="002772A1" w:rsidRDefault="002772A1">
            <w:pPr>
              <w:pStyle w:val="CRCoverPage"/>
              <w:spacing w:after="0"/>
              <w:jc w:val="center"/>
              <w:rPr>
                <w:b/>
                <w:caps/>
                <w:noProof/>
              </w:rPr>
            </w:pPr>
          </w:p>
        </w:tc>
        <w:tc>
          <w:tcPr>
            <w:tcW w:w="2126" w:type="dxa"/>
          </w:tcPr>
          <w:p w14:paraId="037CBC81" w14:textId="77777777" w:rsidR="002772A1" w:rsidRDefault="00232F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585456" w14:textId="77777777" w:rsidR="002772A1" w:rsidRDefault="002772A1">
            <w:pPr>
              <w:pStyle w:val="CRCoverPage"/>
              <w:spacing w:after="0"/>
              <w:jc w:val="center"/>
              <w:rPr>
                <w:b/>
                <w:caps/>
                <w:noProof/>
              </w:rPr>
            </w:pPr>
          </w:p>
        </w:tc>
        <w:tc>
          <w:tcPr>
            <w:tcW w:w="1418" w:type="dxa"/>
            <w:tcBorders>
              <w:left w:val="nil"/>
            </w:tcBorders>
          </w:tcPr>
          <w:p w14:paraId="4EA85F47" w14:textId="77777777" w:rsidR="002772A1" w:rsidRDefault="00232F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5C002F" w14:textId="77777777" w:rsidR="002772A1" w:rsidRDefault="009A404E">
            <w:pPr>
              <w:pStyle w:val="CRCoverPage"/>
              <w:spacing w:after="0"/>
              <w:jc w:val="center"/>
              <w:rPr>
                <w:b/>
                <w:bCs/>
                <w:caps/>
                <w:noProof/>
              </w:rPr>
            </w:pPr>
            <w:r>
              <w:rPr>
                <w:b/>
                <w:bCs/>
                <w:caps/>
                <w:noProof/>
              </w:rPr>
              <w:t>X</w:t>
            </w:r>
          </w:p>
        </w:tc>
      </w:tr>
    </w:tbl>
    <w:p w14:paraId="23C02ABA" w14:textId="77777777" w:rsidR="002772A1" w:rsidRDefault="002772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772A1" w14:paraId="492CF4BE" w14:textId="77777777">
        <w:tc>
          <w:tcPr>
            <w:tcW w:w="9640" w:type="dxa"/>
            <w:gridSpan w:val="11"/>
          </w:tcPr>
          <w:p w14:paraId="1E33ED8D" w14:textId="77777777" w:rsidR="002772A1" w:rsidRDefault="002772A1">
            <w:pPr>
              <w:pStyle w:val="CRCoverPage"/>
              <w:spacing w:after="0"/>
              <w:rPr>
                <w:noProof/>
                <w:sz w:val="8"/>
                <w:szCs w:val="8"/>
              </w:rPr>
            </w:pPr>
          </w:p>
        </w:tc>
      </w:tr>
      <w:tr w:rsidR="00307B41" w14:paraId="62502B28" w14:textId="77777777">
        <w:tc>
          <w:tcPr>
            <w:tcW w:w="1843" w:type="dxa"/>
            <w:tcBorders>
              <w:top w:val="single" w:sz="4" w:space="0" w:color="auto"/>
              <w:left w:val="single" w:sz="4" w:space="0" w:color="auto"/>
            </w:tcBorders>
          </w:tcPr>
          <w:p w14:paraId="5CB5F18B" w14:textId="77777777" w:rsidR="00307B41" w:rsidRDefault="00307B41" w:rsidP="00307B4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003724" w14:textId="150EB99C" w:rsidR="00307B41" w:rsidRDefault="001607F0" w:rsidP="00307B41">
            <w:pPr>
              <w:pStyle w:val="CRCoverPage"/>
              <w:spacing w:after="0"/>
              <w:ind w:left="100"/>
              <w:rPr>
                <w:noProof/>
                <w:lang w:eastAsia="ja-JP"/>
              </w:rPr>
            </w:pPr>
            <w:r w:rsidRPr="001607F0">
              <w:rPr>
                <w:noProof/>
                <w:lang w:eastAsia="ja-JP"/>
              </w:rPr>
              <w:t>Updates to Analytics Accuracy Monitoring</w:t>
            </w:r>
            <w:r w:rsidR="00CC3A14">
              <w:rPr>
                <w:noProof/>
                <w:lang w:eastAsia="ja-JP"/>
              </w:rPr>
              <w:t xml:space="preserve"> in Nnwdaf_AnalyticsInfo API</w:t>
            </w:r>
          </w:p>
        </w:tc>
      </w:tr>
      <w:tr w:rsidR="00307B41" w14:paraId="25F53D3F" w14:textId="77777777">
        <w:tc>
          <w:tcPr>
            <w:tcW w:w="1843" w:type="dxa"/>
            <w:tcBorders>
              <w:left w:val="single" w:sz="4" w:space="0" w:color="auto"/>
            </w:tcBorders>
          </w:tcPr>
          <w:p w14:paraId="38947785" w14:textId="77777777" w:rsidR="00307B41" w:rsidRDefault="00307B41" w:rsidP="00307B41">
            <w:pPr>
              <w:pStyle w:val="CRCoverPage"/>
              <w:spacing w:after="0"/>
              <w:rPr>
                <w:b/>
                <w:i/>
                <w:noProof/>
                <w:sz w:val="8"/>
                <w:szCs w:val="8"/>
              </w:rPr>
            </w:pPr>
          </w:p>
        </w:tc>
        <w:tc>
          <w:tcPr>
            <w:tcW w:w="7797" w:type="dxa"/>
            <w:gridSpan w:val="10"/>
            <w:tcBorders>
              <w:right w:val="single" w:sz="4" w:space="0" w:color="auto"/>
            </w:tcBorders>
          </w:tcPr>
          <w:p w14:paraId="32BA08ED" w14:textId="77777777" w:rsidR="00307B41" w:rsidRPr="00DE124C" w:rsidRDefault="00307B41" w:rsidP="00307B41">
            <w:pPr>
              <w:pStyle w:val="CRCoverPage"/>
              <w:spacing w:after="0"/>
              <w:rPr>
                <w:noProof/>
                <w:sz w:val="8"/>
                <w:szCs w:val="8"/>
              </w:rPr>
            </w:pPr>
          </w:p>
        </w:tc>
      </w:tr>
      <w:tr w:rsidR="00307B41" w14:paraId="18D6C1C5" w14:textId="77777777">
        <w:tc>
          <w:tcPr>
            <w:tcW w:w="1843" w:type="dxa"/>
            <w:tcBorders>
              <w:left w:val="single" w:sz="4" w:space="0" w:color="auto"/>
            </w:tcBorders>
          </w:tcPr>
          <w:p w14:paraId="4C3B68DC" w14:textId="77777777" w:rsidR="00307B41" w:rsidRDefault="00307B41" w:rsidP="00307B4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32AAFF" w14:textId="5137CC04" w:rsidR="00307B41" w:rsidRDefault="00105FCC" w:rsidP="00307B41">
            <w:pPr>
              <w:pStyle w:val="CRCoverPage"/>
              <w:spacing w:after="0"/>
              <w:ind w:left="100"/>
              <w:rPr>
                <w:noProof/>
                <w:lang w:eastAsia="ja-JP"/>
              </w:rPr>
            </w:pPr>
            <w:r>
              <w:rPr>
                <w:noProof/>
                <w:lang w:eastAsia="ja-JP"/>
              </w:rPr>
              <w:t>Ericsson</w:t>
            </w:r>
          </w:p>
        </w:tc>
      </w:tr>
      <w:tr w:rsidR="006002A7" w14:paraId="79E2CAC4" w14:textId="77777777">
        <w:tc>
          <w:tcPr>
            <w:tcW w:w="1843" w:type="dxa"/>
            <w:tcBorders>
              <w:left w:val="single" w:sz="4" w:space="0" w:color="auto"/>
            </w:tcBorders>
          </w:tcPr>
          <w:p w14:paraId="01D460D6" w14:textId="77777777" w:rsidR="006002A7" w:rsidRDefault="006002A7" w:rsidP="006002A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93A30B" w14:textId="47236C14" w:rsidR="006002A7" w:rsidRDefault="00CA3011" w:rsidP="006002A7">
            <w:pPr>
              <w:pStyle w:val="CRCoverPage"/>
              <w:spacing w:after="0"/>
              <w:ind w:left="100"/>
              <w:rPr>
                <w:noProof/>
                <w:lang w:eastAsia="ja-JP"/>
              </w:rPr>
            </w:pPr>
            <w:r>
              <w:rPr>
                <w:rFonts w:hint="eastAsia"/>
                <w:noProof/>
                <w:lang w:eastAsia="ja-JP"/>
              </w:rPr>
              <w:t>C</w:t>
            </w:r>
            <w:r>
              <w:rPr>
                <w:noProof/>
                <w:lang w:eastAsia="ja-JP"/>
              </w:rPr>
              <w:t>T</w:t>
            </w:r>
            <w:r w:rsidR="00BC7DA0">
              <w:rPr>
                <w:noProof/>
                <w:lang w:eastAsia="ja-JP"/>
              </w:rPr>
              <w:t>3</w:t>
            </w:r>
          </w:p>
        </w:tc>
      </w:tr>
      <w:tr w:rsidR="006002A7" w14:paraId="3C933005" w14:textId="77777777">
        <w:tc>
          <w:tcPr>
            <w:tcW w:w="1843" w:type="dxa"/>
            <w:tcBorders>
              <w:left w:val="single" w:sz="4" w:space="0" w:color="auto"/>
            </w:tcBorders>
          </w:tcPr>
          <w:p w14:paraId="0C89B605" w14:textId="77777777" w:rsidR="006002A7" w:rsidRDefault="006002A7" w:rsidP="006002A7">
            <w:pPr>
              <w:pStyle w:val="CRCoverPage"/>
              <w:spacing w:after="0"/>
              <w:rPr>
                <w:b/>
                <w:i/>
                <w:noProof/>
                <w:sz w:val="8"/>
                <w:szCs w:val="8"/>
              </w:rPr>
            </w:pPr>
          </w:p>
        </w:tc>
        <w:tc>
          <w:tcPr>
            <w:tcW w:w="7797" w:type="dxa"/>
            <w:gridSpan w:val="10"/>
            <w:tcBorders>
              <w:right w:val="single" w:sz="4" w:space="0" w:color="auto"/>
            </w:tcBorders>
          </w:tcPr>
          <w:p w14:paraId="1A189830" w14:textId="77777777" w:rsidR="006002A7" w:rsidRDefault="006002A7" w:rsidP="006002A7">
            <w:pPr>
              <w:pStyle w:val="CRCoverPage"/>
              <w:spacing w:after="0"/>
              <w:rPr>
                <w:noProof/>
                <w:sz w:val="8"/>
                <w:szCs w:val="8"/>
              </w:rPr>
            </w:pPr>
          </w:p>
        </w:tc>
      </w:tr>
      <w:tr w:rsidR="006002A7" w14:paraId="2332CC60" w14:textId="77777777">
        <w:tc>
          <w:tcPr>
            <w:tcW w:w="1843" w:type="dxa"/>
            <w:tcBorders>
              <w:left w:val="single" w:sz="4" w:space="0" w:color="auto"/>
            </w:tcBorders>
          </w:tcPr>
          <w:p w14:paraId="75A60DB3" w14:textId="77777777" w:rsidR="006002A7" w:rsidRDefault="006002A7" w:rsidP="006002A7">
            <w:pPr>
              <w:pStyle w:val="CRCoverPage"/>
              <w:tabs>
                <w:tab w:val="right" w:pos="1759"/>
              </w:tabs>
              <w:spacing w:after="0"/>
              <w:rPr>
                <w:b/>
                <w:i/>
                <w:noProof/>
              </w:rPr>
            </w:pPr>
            <w:r>
              <w:rPr>
                <w:b/>
                <w:i/>
                <w:noProof/>
              </w:rPr>
              <w:t>Work item code:</w:t>
            </w:r>
          </w:p>
        </w:tc>
        <w:tc>
          <w:tcPr>
            <w:tcW w:w="3686" w:type="dxa"/>
            <w:gridSpan w:val="5"/>
            <w:shd w:val="pct30" w:color="FFFF00" w:fill="auto"/>
          </w:tcPr>
          <w:p w14:paraId="7E687CB7" w14:textId="7678C523" w:rsidR="006002A7" w:rsidRDefault="006A26DC" w:rsidP="006002A7">
            <w:pPr>
              <w:pStyle w:val="CRCoverPage"/>
              <w:spacing w:after="0"/>
              <w:ind w:left="100"/>
              <w:rPr>
                <w:noProof/>
                <w:lang w:eastAsia="ja-JP"/>
              </w:rPr>
            </w:pPr>
            <w:r>
              <w:rPr>
                <w:noProof/>
              </w:rPr>
              <w:t>eNA_Ph3</w:t>
            </w:r>
          </w:p>
        </w:tc>
        <w:tc>
          <w:tcPr>
            <w:tcW w:w="567" w:type="dxa"/>
            <w:tcBorders>
              <w:left w:val="nil"/>
            </w:tcBorders>
          </w:tcPr>
          <w:p w14:paraId="09857FE1" w14:textId="77777777" w:rsidR="006002A7" w:rsidRDefault="006002A7" w:rsidP="006002A7">
            <w:pPr>
              <w:pStyle w:val="CRCoverPage"/>
              <w:spacing w:after="0"/>
              <w:ind w:right="100"/>
              <w:rPr>
                <w:noProof/>
              </w:rPr>
            </w:pPr>
          </w:p>
        </w:tc>
        <w:tc>
          <w:tcPr>
            <w:tcW w:w="1417" w:type="dxa"/>
            <w:gridSpan w:val="3"/>
            <w:tcBorders>
              <w:left w:val="nil"/>
            </w:tcBorders>
          </w:tcPr>
          <w:p w14:paraId="618796E7" w14:textId="77777777" w:rsidR="006002A7" w:rsidRDefault="006002A7" w:rsidP="006002A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B516A7" w14:textId="319FE6BA" w:rsidR="006002A7" w:rsidRDefault="006002A7" w:rsidP="006002A7">
            <w:pPr>
              <w:pStyle w:val="CRCoverPage"/>
              <w:spacing w:after="0"/>
              <w:ind w:left="100"/>
              <w:rPr>
                <w:noProof/>
              </w:rPr>
            </w:pPr>
            <w:r>
              <w:rPr>
                <w:noProof/>
              </w:rPr>
              <w:t>2023-0</w:t>
            </w:r>
            <w:r w:rsidR="001607F0">
              <w:rPr>
                <w:noProof/>
              </w:rPr>
              <w:t>8</w:t>
            </w:r>
            <w:r>
              <w:rPr>
                <w:noProof/>
              </w:rPr>
              <w:t>-</w:t>
            </w:r>
            <w:r w:rsidR="001607F0">
              <w:rPr>
                <w:noProof/>
              </w:rPr>
              <w:t>08</w:t>
            </w:r>
          </w:p>
        </w:tc>
      </w:tr>
      <w:tr w:rsidR="006002A7" w14:paraId="4BCD0DC4" w14:textId="77777777">
        <w:tc>
          <w:tcPr>
            <w:tcW w:w="1843" w:type="dxa"/>
            <w:tcBorders>
              <w:left w:val="single" w:sz="4" w:space="0" w:color="auto"/>
            </w:tcBorders>
          </w:tcPr>
          <w:p w14:paraId="6ED75231" w14:textId="77777777" w:rsidR="006002A7" w:rsidRDefault="006002A7" w:rsidP="006002A7">
            <w:pPr>
              <w:pStyle w:val="CRCoverPage"/>
              <w:spacing w:after="0"/>
              <w:rPr>
                <w:b/>
                <w:i/>
                <w:noProof/>
                <w:sz w:val="8"/>
                <w:szCs w:val="8"/>
              </w:rPr>
            </w:pPr>
          </w:p>
        </w:tc>
        <w:tc>
          <w:tcPr>
            <w:tcW w:w="1986" w:type="dxa"/>
            <w:gridSpan w:val="4"/>
          </w:tcPr>
          <w:p w14:paraId="55792167" w14:textId="77777777" w:rsidR="006002A7" w:rsidRDefault="006002A7" w:rsidP="006002A7">
            <w:pPr>
              <w:pStyle w:val="CRCoverPage"/>
              <w:spacing w:after="0"/>
              <w:rPr>
                <w:noProof/>
                <w:sz w:val="8"/>
                <w:szCs w:val="8"/>
              </w:rPr>
            </w:pPr>
          </w:p>
        </w:tc>
        <w:tc>
          <w:tcPr>
            <w:tcW w:w="2267" w:type="dxa"/>
            <w:gridSpan w:val="2"/>
          </w:tcPr>
          <w:p w14:paraId="23035326" w14:textId="77777777" w:rsidR="006002A7" w:rsidRDefault="006002A7" w:rsidP="006002A7">
            <w:pPr>
              <w:pStyle w:val="CRCoverPage"/>
              <w:spacing w:after="0"/>
              <w:rPr>
                <w:noProof/>
                <w:sz w:val="8"/>
                <w:szCs w:val="8"/>
              </w:rPr>
            </w:pPr>
          </w:p>
        </w:tc>
        <w:tc>
          <w:tcPr>
            <w:tcW w:w="1417" w:type="dxa"/>
            <w:gridSpan w:val="3"/>
          </w:tcPr>
          <w:p w14:paraId="51998D67" w14:textId="77777777" w:rsidR="006002A7" w:rsidRDefault="006002A7" w:rsidP="006002A7">
            <w:pPr>
              <w:pStyle w:val="CRCoverPage"/>
              <w:spacing w:after="0"/>
              <w:rPr>
                <w:noProof/>
                <w:sz w:val="8"/>
                <w:szCs w:val="8"/>
              </w:rPr>
            </w:pPr>
          </w:p>
        </w:tc>
        <w:tc>
          <w:tcPr>
            <w:tcW w:w="2127" w:type="dxa"/>
            <w:tcBorders>
              <w:right w:val="single" w:sz="4" w:space="0" w:color="auto"/>
            </w:tcBorders>
          </w:tcPr>
          <w:p w14:paraId="0AD295E4" w14:textId="77777777" w:rsidR="006002A7" w:rsidRDefault="006002A7" w:rsidP="006002A7">
            <w:pPr>
              <w:pStyle w:val="CRCoverPage"/>
              <w:spacing w:after="0"/>
              <w:rPr>
                <w:noProof/>
                <w:sz w:val="8"/>
                <w:szCs w:val="8"/>
              </w:rPr>
            </w:pPr>
          </w:p>
        </w:tc>
      </w:tr>
      <w:tr w:rsidR="006002A7" w14:paraId="387234AC" w14:textId="77777777">
        <w:trPr>
          <w:cantSplit/>
        </w:trPr>
        <w:tc>
          <w:tcPr>
            <w:tcW w:w="1843" w:type="dxa"/>
            <w:tcBorders>
              <w:left w:val="single" w:sz="4" w:space="0" w:color="auto"/>
            </w:tcBorders>
          </w:tcPr>
          <w:p w14:paraId="1495EC0D" w14:textId="77777777" w:rsidR="006002A7" w:rsidRDefault="006002A7" w:rsidP="006002A7">
            <w:pPr>
              <w:pStyle w:val="CRCoverPage"/>
              <w:tabs>
                <w:tab w:val="right" w:pos="1759"/>
              </w:tabs>
              <w:spacing w:after="0"/>
              <w:rPr>
                <w:b/>
                <w:i/>
                <w:noProof/>
              </w:rPr>
            </w:pPr>
            <w:r>
              <w:rPr>
                <w:b/>
                <w:i/>
                <w:noProof/>
              </w:rPr>
              <w:t>Category:</w:t>
            </w:r>
          </w:p>
        </w:tc>
        <w:tc>
          <w:tcPr>
            <w:tcW w:w="851" w:type="dxa"/>
            <w:shd w:val="pct30" w:color="FFFF00" w:fill="auto"/>
          </w:tcPr>
          <w:p w14:paraId="568D6C03" w14:textId="4AA12ED4" w:rsidR="006002A7" w:rsidRDefault="00746921" w:rsidP="006002A7">
            <w:pPr>
              <w:pStyle w:val="CRCoverPage"/>
              <w:spacing w:after="0"/>
              <w:ind w:left="100" w:right="-609"/>
              <w:rPr>
                <w:b/>
                <w:noProof/>
              </w:rPr>
            </w:pPr>
            <w:r>
              <w:rPr>
                <w:b/>
                <w:noProof/>
              </w:rPr>
              <w:t>B</w:t>
            </w:r>
          </w:p>
        </w:tc>
        <w:tc>
          <w:tcPr>
            <w:tcW w:w="3402" w:type="dxa"/>
            <w:gridSpan w:val="5"/>
            <w:tcBorders>
              <w:left w:val="nil"/>
            </w:tcBorders>
          </w:tcPr>
          <w:p w14:paraId="0A759F43" w14:textId="77777777" w:rsidR="006002A7" w:rsidRDefault="006002A7" w:rsidP="006002A7">
            <w:pPr>
              <w:pStyle w:val="CRCoverPage"/>
              <w:spacing w:after="0"/>
              <w:rPr>
                <w:noProof/>
              </w:rPr>
            </w:pPr>
          </w:p>
        </w:tc>
        <w:tc>
          <w:tcPr>
            <w:tcW w:w="1417" w:type="dxa"/>
            <w:gridSpan w:val="3"/>
            <w:tcBorders>
              <w:left w:val="nil"/>
            </w:tcBorders>
          </w:tcPr>
          <w:p w14:paraId="5D6B7D98" w14:textId="77777777" w:rsidR="006002A7" w:rsidRDefault="006002A7" w:rsidP="006002A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BE0928" w14:textId="2195AADE" w:rsidR="006002A7" w:rsidRDefault="006002A7" w:rsidP="006002A7">
            <w:pPr>
              <w:pStyle w:val="CRCoverPage"/>
              <w:spacing w:after="0"/>
              <w:ind w:left="100"/>
              <w:rPr>
                <w:noProof/>
              </w:rPr>
            </w:pPr>
            <w:r>
              <w:rPr>
                <w:noProof/>
              </w:rPr>
              <w:t>Rel-18</w:t>
            </w:r>
          </w:p>
        </w:tc>
      </w:tr>
      <w:tr w:rsidR="006002A7" w14:paraId="03A1E099" w14:textId="77777777">
        <w:tc>
          <w:tcPr>
            <w:tcW w:w="1843" w:type="dxa"/>
            <w:tcBorders>
              <w:left w:val="single" w:sz="4" w:space="0" w:color="auto"/>
              <w:bottom w:val="single" w:sz="4" w:space="0" w:color="auto"/>
            </w:tcBorders>
          </w:tcPr>
          <w:p w14:paraId="105B8F1E" w14:textId="77777777" w:rsidR="006002A7" w:rsidRDefault="006002A7" w:rsidP="006002A7">
            <w:pPr>
              <w:pStyle w:val="CRCoverPage"/>
              <w:spacing w:after="0"/>
              <w:rPr>
                <w:b/>
                <w:i/>
                <w:noProof/>
              </w:rPr>
            </w:pPr>
          </w:p>
        </w:tc>
        <w:tc>
          <w:tcPr>
            <w:tcW w:w="4677" w:type="dxa"/>
            <w:gridSpan w:val="8"/>
            <w:tcBorders>
              <w:bottom w:val="single" w:sz="4" w:space="0" w:color="auto"/>
            </w:tcBorders>
          </w:tcPr>
          <w:p w14:paraId="238E2334" w14:textId="77777777" w:rsidR="006002A7" w:rsidRDefault="006002A7" w:rsidP="006002A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E9494D" w14:textId="77777777" w:rsidR="006002A7" w:rsidRDefault="006002A7" w:rsidP="006002A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ADC66B" w14:textId="660AB88A" w:rsidR="006002A7" w:rsidRDefault="006002A7" w:rsidP="006002A7">
            <w:pPr>
              <w:pStyle w:val="CRCoverPage"/>
              <w:tabs>
                <w:tab w:val="left" w:pos="762"/>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002A7" w14:paraId="0ADF542F" w14:textId="77777777">
        <w:tc>
          <w:tcPr>
            <w:tcW w:w="1843" w:type="dxa"/>
          </w:tcPr>
          <w:p w14:paraId="74320C72" w14:textId="77777777" w:rsidR="006002A7" w:rsidRDefault="006002A7" w:rsidP="006002A7">
            <w:pPr>
              <w:pStyle w:val="CRCoverPage"/>
              <w:spacing w:after="0"/>
              <w:rPr>
                <w:b/>
                <w:i/>
                <w:noProof/>
                <w:sz w:val="8"/>
                <w:szCs w:val="8"/>
              </w:rPr>
            </w:pPr>
          </w:p>
        </w:tc>
        <w:tc>
          <w:tcPr>
            <w:tcW w:w="7797" w:type="dxa"/>
            <w:gridSpan w:val="10"/>
          </w:tcPr>
          <w:p w14:paraId="3F145A77" w14:textId="77777777" w:rsidR="006002A7" w:rsidRDefault="006002A7" w:rsidP="006002A7">
            <w:pPr>
              <w:pStyle w:val="CRCoverPage"/>
              <w:spacing w:after="0"/>
              <w:rPr>
                <w:noProof/>
                <w:sz w:val="8"/>
                <w:szCs w:val="8"/>
              </w:rPr>
            </w:pPr>
          </w:p>
        </w:tc>
      </w:tr>
      <w:tr w:rsidR="00BC7DA0" w:rsidRPr="00A37592" w14:paraId="32F04E14" w14:textId="77777777">
        <w:tc>
          <w:tcPr>
            <w:tcW w:w="2694" w:type="dxa"/>
            <w:gridSpan w:val="2"/>
            <w:tcBorders>
              <w:top w:val="single" w:sz="4" w:space="0" w:color="auto"/>
              <w:left w:val="single" w:sz="4" w:space="0" w:color="auto"/>
            </w:tcBorders>
          </w:tcPr>
          <w:p w14:paraId="34AD5775" w14:textId="77777777" w:rsidR="00BC7DA0" w:rsidRDefault="00BC7DA0" w:rsidP="00BC7DA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00E8CF" w14:textId="2FF45B30" w:rsidR="00410EC9" w:rsidRPr="00B86C7B" w:rsidRDefault="0031707B" w:rsidP="00E52732">
            <w:pPr>
              <w:pStyle w:val="CRCoverPage"/>
              <w:spacing w:after="0"/>
              <w:ind w:left="100"/>
              <w:rPr>
                <w:noProof/>
                <w:lang w:eastAsia="ja-JP"/>
              </w:rPr>
            </w:pPr>
            <w:r>
              <w:rPr>
                <w:noProof/>
              </w:rPr>
              <w:t xml:space="preserve">TS 23.288 clause 6.1.3 </w:t>
            </w:r>
            <w:r w:rsidR="00E52732">
              <w:rPr>
                <w:noProof/>
              </w:rPr>
              <w:t xml:space="preserve">Analytics subscription/request, Analytics output </w:t>
            </w:r>
            <w:r>
              <w:rPr>
                <w:noProof/>
              </w:rPr>
              <w:t xml:space="preserve">and clause 6.2D </w:t>
            </w:r>
            <w:r w:rsidRPr="0031707B">
              <w:rPr>
                <w:noProof/>
              </w:rPr>
              <w:t>AnLF Analytics Accuracy Monitoring Procedures</w:t>
            </w:r>
            <w:r>
              <w:rPr>
                <w:noProof/>
              </w:rPr>
              <w:t xml:space="preserve"> </w:t>
            </w:r>
            <w:r w:rsidR="00817158">
              <w:rPr>
                <w:noProof/>
              </w:rPr>
              <w:t xml:space="preserve">also clause 7.2 </w:t>
            </w:r>
            <w:r w:rsidR="00817158">
              <w:t xml:space="preserve">and 7.3 </w:t>
            </w:r>
            <w:r>
              <w:rPr>
                <w:noProof/>
              </w:rPr>
              <w:t>updated</w:t>
            </w:r>
            <w:r w:rsidR="00E52732">
              <w:rPr>
                <w:noProof/>
              </w:rPr>
              <w:t xml:space="preserve"> quite a lot</w:t>
            </w:r>
            <w:r>
              <w:rPr>
                <w:noProof/>
              </w:rPr>
              <w:t xml:space="preserve"> needs to be aligned in this specification</w:t>
            </w:r>
            <w:r w:rsidR="00E52732">
              <w:rPr>
                <w:noProof/>
              </w:rPr>
              <w:t xml:space="preserve"> to fulfill stage 2 requirements.</w:t>
            </w:r>
          </w:p>
        </w:tc>
      </w:tr>
      <w:tr w:rsidR="00BC7DA0" w14:paraId="4EEB0870" w14:textId="77777777">
        <w:tc>
          <w:tcPr>
            <w:tcW w:w="2694" w:type="dxa"/>
            <w:gridSpan w:val="2"/>
            <w:tcBorders>
              <w:left w:val="single" w:sz="4" w:space="0" w:color="auto"/>
            </w:tcBorders>
          </w:tcPr>
          <w:p w14:paraId="47F018ED" w14:textId="10AEA74C" w:rsidR="00BC7DA0" w:rsidRDefault="00BC7DA0" w:rsidP="00BC7DA0">
            <w:pPr>
              <w:pStyle w:val="CRCoverPage"/>
              <w:spacing w:after="0"/>
              <w:rPr>
                <w:b/>
                <w:i/>
                <w:noProof/>
                <w:sz w:val="8"/>
                <w:szCs w:val="8"/>
              </w:rPr>
            </w:pPr>
          </w:p>
        </w:tc>
        <w:tc>
          <w:tcPr>
            <w:tcW w:w="6946" w:type="dxa"/>
            <w:gridSpan w:val="9"/>
            <w:tcBorders>
              <w:right w:val="single" w:sz="4" w:space="0" w:color="auto"/>
            </w:tcBorders>
          </w:tcPr>
          <w:p w14:paraId="60F916C2" w14:textId="77777777" w:rsidR="00BC7DA0" w:rsidRPr="00A27595" w:rsidRDefault="00BC7DA0" w:rsidP="00BC7DA0">
            <w:pPr>
              <w:pStyle w:val="CRCoverPage"/>
              <w:spacing w:after="0"/>
              <w:rPr>
                <w:noProof/>
                <w:sz w:val="8"/>
                <w:szCs w:val="8"/>
              </w:rPr>
            </w:pPr>
          </w:p>
        </w:tc>
      </w:tr>
      <w:tr w:rsidR="00BC7DA0" w:rsidRPr="00A25A3C" w14:paraId="026C08B3" w14:textId="77777777">
        <w:tc>
          <w:tcPr>
            <w:tcW w:w="2694" w:type="dxa"/>
            <w:gridSpan w:val="2"/>
            <w:tcBorders>
              <w:left w:val="single" w:sz="4" w:space="0" w:color="auto"/>
            </w:tcBorders>
          </w:tcPr>
          <w:p w14:paraId="29AF831C" w14:textId="77777777" w:rsidR="00BC7DA0" w:rsidRDefault="00BC7DA0" w:rsidP="00BC7DA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EE8E0C2" w14:textId="367095A2" w:rsidR="00206938" w:rsidRDefault="00E52732" w:rsidP="00001846">
            <w:pPr>
              <w:pStyle w:val="CRCoverPage"/>
              <w:spacing w:after="0"/>
              <w:ind w:left="100"/>
              <w:rPr>
                <w:noProof/>
              </w:rPr>
            </w:pPr>
            <w:r>
              <w:rPr>
                <w:noProof/>
              </w:rPr>
              <w:t>Main c</w:t>
            </w:r>
            <w:r w:rsidR="00206938">
              <w:rPr>
                <w:noProof/>
              </w:rPr>
              <w:t>hanges as below</w:t>
            </w:r>
            <w:r w:rsidR="00CC3A14">
              <w:rPr>
                <w:noProof/>
              </w:rPr>
              <w:t xml:space="preserve"> in Nnwdaf_AnalyticsInfo API</w:t>
            </w:r>
            <w:r w:rsidR="00206938">
              <w:rPr>
                <w:noProof/>
              </w:rPr>
              <w:t>:</w:t>
            </w:r>
          </w:p>
          <w:p w14:paraId="31ED2A65" w14:textId="6E04366A" w:rsidR="00484C33" w:rsidRDefault="003E19C0" w:rsidP="00206938">
            <w:pPr>
              <w:pStyle w:val="CRCoverPage"/>
              <w:numPr>
                <w:ilvl w:val="0"/>
                <w:numId w:val="13"/>
              </w:numPr>
              <w:spacing w:after="0"/>
              <w:rPr>
                <w:noProof/>
              </w:rPr>
            </w:pPr>
            <w:r>
              <w:rPr>
                <w:noProof/>
              </w:rPr>
              <w:t>Updated and completed procedures related to analytics accuracy monitoring</w:t>
            </w:r>
            <w:r w:rsidR="00206938">
              <w:rPr>
                <w:noProof/>
              </w:rPr>
              <w:t>.</w:t>
            </w:r>
          </w:p>
          <w:p w14:paraId="1DE593DF" w14:textId="5AF716E0" w:rsidR="00206938" w:rsidRDefault="003E19C0" w:rsidP="00206938">
            <w:pPr>
              <w:pStyle w:val="CRCoverPage"/>
              <w:numPr>
                <w:ilvl w:val="0"/>
                <w:numId w:val="13"/>
              </w:numPr>
              <w:spacing w:after="0"/>
              <w:rPr>
                <w:noProof/>
                <w:lang w:eastAsia="zh-CN"/>
              </w:rPr>
            </w:pPr>
            <w:r>
              <w:rPr>
                <w:noProof/>
                <w:lang w:eastAsia="zh-CN"/>
              </w:rPr>
              <w:t>Adding the indicators of pause/resume of analytics notification to the AnLF NWDAF and pause/resume of analytics consumption to the NWDAF service consumer</w:t>
            </w:r>
            <w:r w:rsidR="00206938">
              <w:rPr>
                <w:noProof/>
                <w:lang w:eastAsia="zh-CN"/>
              </w:rPr>
              <w:t>.</w:t>
            </w:r>
          </w:p>
          <w:p w14:paraId="379B30AD" w14:textId="7380293A" w:rsidR="00206938" w:rsidRDefault="003E19C0" w:rsidP="00206938">
            <w:pPr>
              <w:pStyle w:val="CRCoverPage"/>
              <w:numPr>
                <w:ilvl w:val="0"/>
                <w:numId w:val="13"/>
              </w:numPr>
              <w:spacing w:after="0"/>
              <w:rPr>
                <w:noProof/>
                <w:lang w:eastAsia="zh-CN"/>
              </w:rPr>
            </w:pPr>
            <w:r>
              <w:rPr>
                <w:noProof/>
                <w:lang w:eastAsia="zh-CN"/>
              </w:rPr>
              <w:t xml:space="preserve">Adding enumeration </w:t>
            </w:r>
            <w:r w:rsidRPr="003E19C0">
              <w:rPr>
                <w:noProof/>
                <w:lang w:eastAsia="zh-CN"/>
              </w:rPr>
              <w:t>AnalyticsAccuracyIndication</w:t>
            </w:r>
            <w:r>
              <w:rPr>
                <w:noProof/>
                <w:lang w:eastAsia="zh-CN"/>
              </w:rPr>
              <w:t xml:space="preserve"> data type.</w:t>
            </w:r>
          </w:p>
          <w:p w14:paraId="1B3FC488" w14:textId="4F19150A" w:rsidR="003E19C0" w:rsidRDefault="003E19C0" w:rsidP="00206938">
            <w:pPr>
              <w:pStyle w:val="CRCoverPage"/>
              <w:numPr>
                <w:ilvl w:val="0"/>
                <w:numId w:val="13"/>
              </w:numPr>
              <w:spacing w:after="0"/>
              <w:rPr>
                <w:noProof/>
                <w:lang w:eastAsia="zh-CN"/>
              </w:rPr>
            </w:pPr>
            <w:r>
              <w:rPr>
                <w:noProof/>
                <w:lang w:eastAsia="zh-CN"/>
              </w:rPr>
              <w:t>Adding indicator of cancelling accuracy information.</w:t>
            </w:r>
          </w:p>
          <w:p w14:paraId="4D459B85" w14:textId="3496E0ED" w:rsidR="00206938" w:rsidRPr="00581A61" w:rsidRDefault="00206938" w:rsidP="00206938">
            <w:pPr>
              <w:pStyle w:val="CRCoverPage"/>
              <w:numPr>
                <w:ilvl w:val="0"/>
                <w:numId w:val="13"/>
              </w:numPr>
              <w:spacing w:after="0"/>
              <w:rPr>
                <w:noProof/>
                <w:lang w:eastAsia="zh-CN"/>
              </w:rPr>
            </w:pPr>
            <w:r>
              <w:rPr>
                <w:noProof/>
                <w:lang w:eastAsia="zh-CN"/>
              </w:rPr>
              <w:t>Other corrections.</w:t>
            </w:r>
          </w:p>
        </w:tc>
      </w:tr>
      <w:tr w:rsidR="00BC7DA0" w14:paraId="4DD08F3E" w14:textId="77777777">
        <w:tc>
          <w:tcPr>
            <w:tcW w:w="2694" w:type="dxa"/>
            <w:gridSpan w:val="2"/>
            <w:tcBorders>
              <w:left w:val="single" w:sz="4" w:space="0" w:color="auto"/>
            </w:tcBorders>
          </w:tcPr>
          <w:p w14:paraId="0596642B" w14:textId="7063CE45" w:rsidR="00BC7DA0" w:rsidRDefault="00BC7DA0" w:rsidP="00BC7DA0">
            <w:pPr>
              <w:pStyle w:val="CRCoverPage"/>
              <w:spacing w:after="0"/>
              <w:rPr>
                <w:b/>
                <w:i/>
                <w:noProof/>
                <w:sz w:val="8"/>
                <w:szCs w:val="8"/>
              </w:rPr>
            </w:pPr>
          </w:p>
        </w:tc>
        <w:tc>
          <w:tcPr>
            <w:tcW w:w="6946" w:type="dxa"/>
            <w:gridSpan w:val="9"/>
            <w:tcBorders>
              <w:right w:val="single" w:sz="4" w:space="0" w:color="auto"/>
            </w:tcBorders>
          </w:tcPr>
          <w:p w14:paraId="758D6E62" w14:textId="77777777" w:rsidR="00BC7DA0" w:rsidRDefault="00BC7DA0" w:rsidP="00BC7DA0">
            <w:pPr>
              <w:pStyle w:val="CRCoverPage"/>
              <w:spacing w:after="0"/>
              <w:rPr>
                <w:noProof/>
                <w:sz w:val="8"/>
                <w:szCs w:val="8"/>
              </w:rPr>
            </w:pPr>
          </w:p>
        </w:tc>
      </w:tr>
      <w:tr w:rsidR="00BC7DA0" w14:paraId="2FA1FDA4" w14:textId="77777777">
        <w:tc>
          <w:tcPr>
            <w:tcW w:w="2694" w:type="dxa"/>
            <w:gridSpan w:val="2"/>
            <w:tcBorders>
              <w:left w:val="single" w:sz="4" w:space="0" w:color="auto"/>
              <w:bottom w:val="single" w:sz="4" w:space="0" w:color="auto"/>
            </w:tcBorders>
          </w:tcPr>
          <w:p w14:paraId="55140C92" w14:textId="77777777" w:rsidR="00BC7DA0" w:rsidRDefault="00BC7DA0" w:rsidP="00BC7DA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332F14" w14:textId="0120EE88" w:rsidR="00BC7DA0" w:rsidRDefault="00832E5D" w:rsidP="00BC7DA0">
            <w:pPr>
              <w:pStyle w:val="CRCoverPage"/>
              <w:spacing w:after="0"/>
              <w:ind w:left="100"/>
              <w:rPr>
                <w:noProof/>
              </w:rPr>
            </w:pPr>
            <w:r w:rsidRPr="00832E5D">
              <w:rPr>
                <w:noProof/>
              </w:rPr>
              <w:t xml:space="preserve">Not </w:t>
            </w:r>
            <w:r w:rsidR="00206938">
              <w:rPr>
                <w:noProof/>
              </w:rPr>
              <w:t xml:space="preserve">fully aligned with </w:t>
            </w:r>
            <w:r w:rsidR="003E19C0">
              <w:rPr>
                <w:noProof/>
              </w:rPr>
              <w:t xml:space="preserve">and not complete supporting </w:t>
            </w:r>
            <w:r w:rsidR="00206938">
              <w:rPr>
                <w:noProof/>
              </w:rPr>
              <w:t xml:space="preserve">stage 2 requirements on </w:t>
            </w:r>
            <w:r w:rsidR="003E19C0">
              <w:rPr>
                <w:noProof/>
              </w:rPr>
              <w:t>Analytics accuracy information supporting</w:t>
            </w:r>
            <w:r w:rsidR="007609D4">
              <w:rPr>
                <w:noProof/>
              </w:rPr>
              <w:t>.</w:t>
            </w:r>
          </w:p>
        </w:tc>
      </w:tr>
      <w:tr w:rsidR="006002A7" w14:paraId="1514A978" w14:textId="77777777">
        <w:tc>
          <w:tcPr>
            <w:tcW w:w="2694" w:type="dxa"/>
            <w:gridSpan w:val="2"/>
          </w:tcPr>
          <w:p w14:paraId="748C3B4A" w14:textId="77777777" w:rsidR="006002A7" w:rsidRDefault="006002A7" w:rsidP="006002A7">
            <w:pPr>
              <w:pStyle w:val="CRCoverPage"/>
              <w:spacing w:after="0"/>
              <w:rPr>
                <w:b/>
                <w:i/>
                <w:noProof/>
                <w:sz w:val="8"/>
                <w:szCs w:val="8"/>
              </w:rPr>
            </w:pPr>
          </w:p>
        </w:tc>
        <w:tc>
          <w:tcPr>
            <w:tcW w:w="6946" w:type="dxa"/>
            <w:gridSpan w:val="9"/>
          </w:tcPr>
          <w:p w14:paraId="42CB875C" w14:textId="77777777" w:rsidR="006002A7" w:rsidRDefault="006002A7" w:rsidP="006002A7">
            <w:pPr>
              <w:pStyle w:val="CRCoverPage"/>
              <w:spacing w:after="0"/>
              <w:rPr>
                <w:noProof/>
                <w:sz w:val="8"/>
                <w:szCs w:val="8"/>
              </w:rPr>
            </w:pPr>
          </w:p>
        </w:tc>
      </w:tr>
      <w:tr w:rsidR="006002A7" w14:paraId="59DDEDEE" w14:textId="77777777">
        <w:tc>
          <w:tcPr>
            <w:tcW w:w="2694" w:type="dxa"/>
            <w:gridSpan w:val="2"/>
            <w:tcBorders>
              <w:top w:val="single" w:sz="4" w:space="0" w:color="auto"/>
              <w:left w:val="single" w:sz="4" w:space="0" w:color="auto"/>
            </w:tcBorders>
          </w:tcPr>
          <w:p w14:paraId="54B61A4A" w14:textId="77777777" w:rsidR="006002A7" w:rsidRDefault="006002A7" w:rsidP="006002A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1B5D7A" w14:textId="0658E3A1" w:rsidR="006002A7" w:rsidRDefault="00746921" w:rsidP="00BE6775">
            <w:pPr>
              <w:pStyle w:val="CRCoverPage"/>
              <w:spacing w:after="0"/>
              <w:ind w:left="100"/>
              <w:rPr>
                <w:noProof/>
                <w:lang w:eastAsia="ja-JP"/>
              </w:rPr>
            </w:pPr>
            <w:r>
              <w:rPr>
                <w:noProof/>
                <w:lang w:val="en-US" w:eastAsia="zh-CN"/>
              </w:rPr>
              <w:t xml:space="preserve">4.3.2.2.2, </w:t>
            </w:r>
            <w:r w:rsidR="00DD0BCD">
              <w:rPr>
                <w:noProof/>
                <w:lang w:val="en-US" w:eastAsia="zh-CN"/>
              </w:rPr>
              <w:t xml:space="preserve">5.2.6.2.2, </w:t>
            </w:r>
            <w:r>
              <w:rPr>
                <w:noProof/>
                <w:lang w:val="en-US" w:eastAsia="zh-CN"/>
              </w:rPr>
              <w:t>5.2.6.2.3, A.3</w:t>
            </w:r>
          </w:p>
        </w:tc>
      </w:tr>
      <w:tr w:rsidR="006002A7" w14:paraId="300D72E8" w14:textId="77777777">
        <w:tc>
          <w:tcPr>
            <w:tcW w:w="2694" w:type="dxa"/>
            <w:gridSpan w:val="2"/>
            <w:tcBorders>
              <w:left w:val="single" w:sz="4" w:space="0" w:color="auto"/>
            </w:tcBorders>
          </w:tcPr>
          <w:p w14:paraId="31FDB0C8" w14:textId="77777777" w:rsidR="006002A7" w:rsidRDefault="006002A7" w:rsidP="006002A7">
            <w:pPr>
              <w:pStyle w:val="CRCoverPage"/>
              <w:spacing w:after="0"/>
              <w:rPr>
                <w:b/>
                <w:i/>
                <w:noProof/>
                <w:sz w:val="8"/>
                <w:szCs w:val="8"/>
              </w:rPr>
            </w:pPr>
          </w:p>
        </w:tc>
        <w:tc>
          <w:tcPr>
            <w:tcW w:w="6946" w:type="dxa"/>
            <w:gridSpan w:val="9"/>
            <w:tcBorders>
              <w:right w:val="single" w:sz="4" w:space="0" w:color="auto"/>
            </w:tcBorders>
          </w:tcPr>
          <w:p w14:paraId="6C73C304" w14:textId="77777777" w:rsidR="006002A7" w:rsidRDefault="006002A7" w:rsidP="006002A7">
            <w:pPr>
              <w:pStyle w:val="CRCoverPage"/>
              <w:spacing w:after="0"/>
              <w:rPr>
                <w:noProof/>
                <w:sz w:val="8"/>
                <w:szCs w:val="8"/>
              </w:rPr>
            </w:pPr>
          </w:p>
        </w:tc>
      </w:tr>
      <w:tr w:rsidR="006002A7" w14:paraId="64C85031" w14:textId="77777777">
        <w:tc>
          <w:tcPr>
            <w:tcW w:w="2694" w:type="dxa"/>
            <w:gridSpan w:val="2"/>
            <w:tcBorders>
              <w:left w:val="single" w:sz="4" w:space="0" w:color="auto"/>
            </w:tcBorders>
          </w:tcPr>
          <w:p w14:paraId="0EFDEAE7" w14:textId="77777777" w:rsidR="006002A7" w:rsidRDefault="006002A7" w:rsidP="006002A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29515F" w14:textId="77777777" w:rsidR="006002A7" w:rsidRDefault="006002A7" w:rsidP="006002A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237EDB" w14:textId="77777777" w:rsidR="006002A7" w:rsidRDefault="006002A7" w:rsidP="006002A7">
            <w:pPr>
              <w:pStyle w:val="CRCoverPage"/>
              <w:spacing w:after="0"/>
              <w:jc w:val="center"/>
              <w:rPr>
                <w:b/>
                <w:caps/>
                <w:noProof/>
              </w:rPr>
            </w:pPr>
            <w:r>
              <w:rPr>
                <w:b/>
                <w:caps/>
                <w:noProof/>
              </w:rPr>
              <w:t>N</w:t>
            </w:r>
          </w:p>
        </w:tc>
        <w:tc>
          <w:tcPr>
            <w:tcW w:w="2977" w:type="dxa"/>
            <w:gridSpan w:val="4"/>
          </w:tcPr>
          <w:p w14:paraId="36C66D21" w14:textId="77777777" w:rsidR="006002A7" w:rsidRDefault="006002A7" w:rsidP="006002A7">
            <w:pPr>
              <w:pStyle w:val="CRCoverPage"/>
              <w:tabs>
                <w:tab w:val="right" w:pos="2893"/>
              </w:tabs>
              <w:spacing w:after="0"/>
              <w:rPr>
                <w:noProof/>
                <w:lang w:eastAsia="ja-JP"/>
              </w:rPr>
            </w:pPr>
          </w:p>
        </w:tc>
        <w:tc>
          <w:tcPr>
            <w:tcW w:w="3401" w:type="dxa"/>
            <w:gridSpan w:val="3"/>
            <w:tcBorders>
              <w:right w:val="single" w:sz="4" w:space="0" w:color="auto"/>
            </w:tcBorders>
            <w:shd w:val="clear" w:color="FFFF00" w:fill="auto"/>
          </w:tcPr>
          <w:p w14:paraId="75554F18" w14:textId="77777777" w:rsidR="006002A7" w:rsidRDefault="006002A7" w:rsidP="006002A7">
            <w:pPr>
              <w:pStyle w:val="CRCoverPage"/>
              <w:spacing w:after="0"/>
              <w:ind w:left="99"/>
              <w:rPr>
                <w:noProof/>
              </w:rPr>
            </w:pPr>
          </w:p>
        </w:tc>
      </w:tr>
      <w:tr w:rsidR="00A72E99" w14:paraId="30E59B81" w14:textId="77777777">
        <w:tc>
          <w:tcPr>
            <w:tcW w:w="2694" w:type="dxa"/>
            <w:gridSpan w:val="2"/>
            <w:tcBorders>
              <w:left w:val="single" w:sz="4" w:space="0" w:color="auto"/>
            </w:tcBorders>
          </w:tcPr>
          <w:p w14:paraId="73B94708" w14:textId="77777777" w:rsidR="00A72E99" w:rsidRDefault="00A72E99" w:rsidP="00A72E9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E6F8F1" w14:textId="55285088" w:rsidR="00A72E99" w:rsidRDefault="00A72E99" w:rsidP="00A72E9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E8F2EB" w14:textId="06A64448" w:rsidR="00A72E99" w:rsidRDefault="00A72E99" w:rsidP="00A72E99">
            <w:pPr>
              <w:pStyle w:val="CRCoverPage"/>
              <w:spacing w:after="0"/>
              <w:jc w:val="center"/>
              <w:rPr>
                <w:b/>
                <w:caps/>
                <w:noProof/>
              </w:rPr>
            </w:pPr>
            <w:r>
              <w:rPr>
                <w:b/>
                <w:caps/>
                <w:noProof/>
              </w:rPr>
              <w:t>X</w:t>
            </w:r>
          </w:p>
        </w:tc>
        <w:tc>
          <w:tcPr>
            <w:tcW w:w="2977" w:type="dxa"/>
            <w:gridSpan w:val="4"/>
          </w:tcPr>
          <w:p w14:paraId="0BBBF226" w14:textId="76F8B8E3" w:rsidR="00A72E99" w:rsidRDefault="00A72E99" w:rsidP="00A72E9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4547F0" w14:textId="05B3D580" w:rsidR="00A72E99" w:rsidRDefault="00A72E99" w:rsidP="00A72E99">
            <w:pPr>
              <w:pStyle w:val="CRCoverPage"/>
              <w:spacing w:after="0"/>
              <w:ind w:left="99"/>
              <w:rPr>
                <w:noProof/>
              </w:rPr>
            </w:pPr>
            <w:r>
              <w:rPr>
                <w:noProof/>
              </w:rPr>
              <w:t>TS/TR ... CR ...</w:t>
            </w:r>
          </w:p>
        </w:tc>
      </w:tr>
      <w:tr w:rsidR="006002A7" w14:paraId="4DAF6B42" w14:textId="77777777">
        <w:tc>
          <w:tcPr>
            <w:tcW w:w="2694" w:type="dxa"/>
            <w:gridSpan w:val="2"/>
            <w:tcBorders>
              <w:left w:val="single" w:sz="4" w:space="0" w:color="auto"/>
            </w:tcBorders>
          </w:tcPr>
          <w:p w14:paraId="738B6B1E" w14:textId="77777777" w:rsidR="006002A7" w:rsidRDefault="006002A7" w:rsidP="006002A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995423" w14:textId="77777777" w:rsidR="006002A7" w:rsidRDefault="006002A7" w:rsidP="006002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3D8E79" w14:textId="1E6758E5" w:rsidR="006002A7" w:rsidRDefault="006002A7" w:rsidP="006002A7">
            <w:pPr>
              <w:pStyle w:val="CRCoverPage"/>
              <w:spacing w:after="0"/>
              <w:jc w:val="center"/>
              <w:rPr>
                <w:b/>
                <w:caps/>
                <w:noProof/>
              </w:rPr>
            </w:pPr>
            <w:r>
              <w:rPr>
                <w:b/>
                <w:caps/>
                <w:noProof/>
              </w:rPr>
              <w:t>X</w:t>
            </w:r>
          </w:p>
        </w:tc>
        <w:tc>
          <w:tcPr>
            <w:tcW w:w="2977" w:type="dxa"/>
            <w:gridSpan w:val="4"/>
          </w:tcPr>
          <w:p w14:paraId="6B8F5D92" w14:textId="77777777" w:rsidR="006002A7" w:rsidRDefault="006002A7" w:rsidP="006002A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058AEC" w14:textId="77777777" w:rsidR="006002A7" w:rsidRDefault="006002A7" w:rsidP="006002A7">
            <w:pPr>
              <w:pStyle w:val="CRCoverPage"/>
              <w:spacing w:after="0"/>
              <w:ind w:left="99"/>
              <w:rPr>
                <w:noProof/>
              </w:rPr>
            </w:pPr>
            <w:r>
              <w:rPr>
                <w:noProof/>
              </w:rPr>
              <w:t xml:space="preserve">TS/TR ... CR ... </w:t>
            </w:r>
          </w:p>
        </w:tc>
      </w:tr>
      <w:tr w:rsidR="006002A7" w14:paraId="27A09F09" w14:textId="77777777">
        <w:tc>
          <w:tcPr>
            <w:tcW w:w="2694" w:type="dxa"/>
            <w:gridSpan w:val="2"/>
            <w:tcBorders>
              <w:left w:val="single" w:sz="4" w:space="0" w:color="auto"/>
            </w:tcBorders>
          </w:tcPr>
          <w:p w14:paraId="5DB28FA0" w14:textId="77777777" w:rsidR="006002A7" w:rsidRDefault="006002A7" w:rsidP="006002A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CE65C" w14:textId="77777777" w:rsidR="006002A7" w:rsidRDefault="006002A7" w:rsidP="006002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5E2D38" w14:textId="7DCA11A5" w:rsidR="006002A7" w:rsidRDefault="006002A7" w:rsidP="006002A7">
            <w:pPr>
              <w:pStyle w:val="CRCoverPage"/>
              <w:spacing w:after="0"/>
              <w:jc w:val="center"/>
              <w:rPr>
                <w:b/>
                <w:caps/>
                <w:noProof/>
              </w:rPr>
            </w:pPr>
            <w:r>
              <w:rPr>
                <w:b/>
                <w:caps/>
                <w:noProof/>
              </w:rPr>
              <w:t>X</w:t>
            </w:r>
          </w:p>
        </w:tc>
        <w:tc>
          <w:tcPr>
            <w:tcW w:w="2977" w:type="dxa"/>
            <w:gridSpan w:val="4"/>
          </w:tcPr>
          <w:p w14:paraId="7CF96FFE" w14:textId="77777777" w:rsidR="006002A7" w:rsidRDefault="006002A7" w:rsidP="006002A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4A5B63" w14:textId="77777777" w:rsidR="006002A7" w:rsidRDefault="006002A7" w:rsidP="006002A7">
            <w:pPr>
              <w:pStyle w:val="CRCoverPage"/>
              <w:spacing w:after="0"/>
              <w:ind w:left="99"/>
              <w:rPr>
                <w:noProof/>
              </w:rPr>
            </w:pPr>
            <w:r>
              <w:rPr>
                <w:noProof/>
              </w:rPr>
              <w:t xml:space="preserve">TS/TR ... CR ... </w:t>
            </w:r>
          </w:p>
        </w:tc>
      </w:tr>
      <w:tr w:rsidR="006002A7" w14:paraId="26C70FA7" w14:textId="77777777">
        <w:tc>
          <w:tcPr>
            <w:tcW w:w="2694" w:type="dxa"/>
            <w:gridSpan w:val="2"/>
            <w:tcBorders>
              <w:left w:val="single" w:sz="4" w:space="0" w:color="auto"/>
            </w:tcBorders>
          </w:tcPr>
          <w:p w14:paraId="5801ED57" w14:textId="77777777" w:rsidR="006002A7" w:rsidRDefault="006002A7" w:rsidP="006002A7">
            <w:pPr>
              <w:pStyle w:val="CRCoverPage"/>
              <w:spacing w:after="0"/>
              <w:rPr>
                <w:b/>
                <w:i/>
                <w:noProof/>
              </w:rPr>
            </w:pPr>
          </w:p>
        </w:tc>
        <w:tc>
          <w:tcPr>
            <w:tcW w:w="6946" w:type="dxa"/>
            <w:gridSpan w:val="9"/>
            <w:tcBorders>
              <w:right w:val="single" w:sz="4" w:space="0" w:color="auto"/>
            </w:tcBorders>
          </w:tcPr>
          <w:p w14:paraId="5CFB10F9" w14:textId="77777777" w:rsidR="006002A7" w:rsidRDefault="006002A7" w:rsidP="006002A7">
            <w:pPr>
              <w:pStyle w:val="CRCoverPage"/>
              <w:spacing w:after="0"/>
              <w:rPr>
                <w:noProof/>
              </w:rPr>
            </w:pPr>
          </w:p>
        </w:tc>
      </w:tr>
      <w:tr w:rsidR="006002A7" w14:paraId="1434C8E0" w14:textId="77777777">
        <w:tc>
          <w:tcPr>
            <w:tcW w:w="2694" w:type="dxa"/>
            <w:gridSpan w:val="2"/>
            <w:tcBorders>
              <w:left w:val="single" w:sz="4" w:space="0" w:color="auto"/>
              <w:bottom w:val="single" w:sz="4" w:space="0" w:color="auto"/>
            </w:tcBorders>
          </w:tcPr>
          <w:p w14:paraId="3DB0426C" w14:textId="77777777" w:rsidR="006002A7" w:rsidRDefault="006002A7" w:rsidP="006002A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F11163" w14:textId="2DBA7BBE" w:rsidR="006002A7" w:rsidRPr="00AB22C4" w:rsidRDefault="00240F15" w:rsidP="006002A7">
            <w:pPr>
              <w:pStyle w:val="CRCoverPage"/>
              <w:spacing w:after="0"/>
              <w:ind w:left="100"/>
              <w:rPr>
                <w:noProof/>
              </w:rPr>
            </w:pPr>
            <w:r w:rsidRPr="00240F15">
              <w:rPr>
                <w:noProof/>
              </w:rPr>
              <w:t xml:space="preserve">This CR introduces backwards compatible </w:t>
            </w:r>
            <w:r w:rsidR="00746921">
              <w:rPr>
                <w:noProof/>
              </w:rPr>
              <w:t>feature</w:t>
            </w:r>
            <w:r w:rsidRPr="00240F15">
              <w:rPr>
                <w:noProof/>
              </w:rPr>
              <w:t xml:space="preserve"> in the OpenAPI file of the </w:t>
            </w:r>
            <w:r w:rsidR="00746921">
              <w:rPr>
                <w:noProof/>
              </w:rPr>
              <w:t>Nnwdaf_AnalyticsInfo API</w:t>
            </w:r>
            <w:r w:rsidR="00B323E4">
              <w:rPr>
                <w:noProof/>
              </w:rPr>
              <w:t>.</w:t>
            </w:r>
          </w:p>
        </w:tc>
      </w:tr>
      <w:tr w:rsidR="006002A7" w14:paraId="403525B0" w14:textId="77777777">
        <w:tc>
          <w:tcPr>
            <w:tcW w:w="2694" w:type="dxa"/>
            <w:gridSpan w:val="2"/>
            <w:tcBorders>
              <w:top w:val="single" w:sz="4" w:space="0" w:color="auto"/>
              <w:bottom w:val="single" w:sz="4" w:space="0" w:color="auto"/>
            </w:tcBorders>
          </w:tcPr>
          <w:p w14:paraId="480AFEE9" w14:textId="77777777" w:rsidR="006002A7" w:rsidRDefault="006002A7" w:rsidP="006002A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E1F9B3" w14:textId="77777777" w:rsidR="006002A7" w:rsidRDefault="006002A7" w:rsidP="006002A7">
            <w:pPr>
              <w:pStyle w:val="CRCoverPage"/>
              <w:spacing w:after="0"/>
              <w:ind w:left="100"/>
              <w:rPr>
                <w:noProof/>
                <w:sz w:val="8"/>
                <w:szCs w:val="8"/>
              </w:rPr>
            </w:pPr>
          </w:p>
        </w:tc>
      </w:tr>
      <w:tr w:rsidR="006002A7" w14:paraId="13DA4F48" w14:textId="77777777">
        <w:tc>
          <w:tcPr>
            <w:tcW w:w="2694" w:type="dxa"/>
            <w:gridSpan w:val="2"/>
            <w:tcBorders>
              <w:top w:val="single" w:sz="4" w:space="0" w:color="auto"/>
              <w:left w:val="single" w:sz="4" w:space="0" w:color="auto"/>
              <w:bottom w:val="single" w:sz="4" w:space="0" w:color="auto"/>
            </w:tcBorders>
          </w:tcPr>
          <w:p w14:paraId="51F3ACB9" w14:textId="77777777" w:rsidR="006002A7" w:rsidRDefault="006002A7" w:rsidP="006002A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36229B" w14:textId="63910272" w:rsidR="006002A7" w:rsidRPr="00235850" w:rsidRDefault="006002A7" w:rsidP="00235850">
            <w:pPr>
              <w:pStyle w:val="CRCoverPage"/>
              <w:spacing w:after="0"/>
              <w:rPr>
                <w:rFonts w:eastAsiaTheme="minorEastAsia"/>
                <w:lang w:eastAsia="zh-CN"/>
              </w:rPr>
            </w:pPr>
          </w:p>
        </w:tc>
      </w:tr>
    </w:tbl>
    <w:p w14:paraId="39202EC2" w14:textId="16E1635D" w:rsidR="002772A1" w:rsidRDefault="002772A1">
      <w:pPr>
        <w:pStyle w:val="CRCoverPage"/>
        <w:spacing w:after="0"/>
        <w:rPr>
          <w:noProof/>
          <w:sz w:val="8"/>
          <w:szCs w:val="8"/>
        </w:rPr>
      </w:pPr>
    </w:p>
    <w:p w14:paraId="22AEABC2" w14:textId="77777777" w:rsidR="002772A1" w:rsidRDefault="002772A1">
      <w:pPr>
        <w:rPr>
          <w:noProof/>
          <w:lang w:eastAsia="ja-JP"/>
        </w:rPr>
        <w:sectPr w:rsidR="002772A1" w:rsidSect="006F5856">
          <w:headerReference w:type="even" r:id="rId12"/>
          <w:footnotePr>
            <w:numRestart w:val="eachSect"/>
          </w:footnotePr>
          <w:pgSz w:w="11907" w:h="16840" w:code="9"/>
          <w:pgMar w:top="1418" w:right="1134" w:bottom="1134" w:left="1134" w:header="680" w:footer="567" w:gutter="0"/>
          <w:cols w:space="720"/>
          <w:docGrid w:linePitch="272"/>
        </w:sectPr>
      </w:pPr>
    </w:p>
    <w:p w14:paraId="2D464B73" w14:textId="696F4A88" w:rsidR="009B4816" w:rsidRDefault="00424C32" w:rsidP="00CC3A1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3" w:name="_Toc11247565"/>
      <w:bookmarkStart w:id="4" w:name="_Toc27044704"/>
      <w:bookmarkStart w:id="5" w:name="_Toc36033746"/>
      <w:bookmarkStart w:id="6" w:name="_Toc45131892"/>
      <w:bookmarkStart w:id="7" w:name="_Toc49776177"/>
      <w:bookmarkStart w:id="8" w:name="_Toc51747097"/>
      <w:bookmarkStart w:id="9" w:name="_Toc66360661"/>
      <w:bookmarkStart w:id="10" w:name="_Toc68105166"/>
      <w:bookmarkStart w:id="11" w:name="_Toc74755796"/>
      <w:bookmarkStart w:id="12" w:name="_Toc90643099"/>
      <w:bookmarkStart w:id="13" w:name="_Toc28013303"/>
      <w:bookmarkStart w:id="14" w:name="_Toc36040058"/>
      <w:bookmarkStart w:id="15" w:name="_Toc44692671"/>
      <w:bookmarkStart w:id="16" w:name="_Toc45134132"/>
      <w:bookmarkStart w:id="17" w:name="_Toc49607196"/>
      <w:bookmarkStart w:id="18" w:name="_Toc51763168"/>
      <w:bookmarkStart w:id="19" w:name="_Toc58850063"/>
      <w:bookmarkStart w:id="20" w:name="_Toc59018443"/>
      <w:bookmarkStart w:id="21" w:name="_Toc68169449"/>
      <w:bookmarkStart w:id="22" w:name="_Toc97203103"/>
      <w:bookmarkStart w:id="23" w:name="_Hlk56636785"/>
      <w:r w:rsidRPr="00D96F8C">
        <w:rPr>
          <w:noProof/>
          <w:color w:val="0000FF"/>
          <w:sz w:val="28"/>
          <w:szCs w:val="28"/>
        </w:rPr>
        <w:lastRenderedPageBreak/>
        <w:t>***</w:t>
      </w:r>
      <w:r w:rsidR="00712485">
        <w:rPr>
          <w:noProof/>
          <w:color w:val="0000FF"/>
          <w:sz w:val="28"/>
          <w:szCs w:val="28"/>
        </w:rPr>
        <w:t xml:space="preserve"> </w:t>
      </w:r>
      <w:r w:rsidR="00712485" w:rsidRPr="008C6891">
        <w:rPr>
          <w:rFonts w:eastAsia="DengXian"/>
          <w:noProof/>
          <w:color w:val="0000FF"/>
          <w:sz w:val="28"/>
          <w:szCs w:val="28"/>
        </w:rPr>
        <w:t>1</w:t>
      </w:r>
      <w:r w:rsidR="00712485" w:rsidRPr="002A0FA3">
        <w:rPr>
          <w:rFonts w:eastAsia="DengXian"/>
          <w:noProof/>
          <w:color w:val="0000FF"/>
          <w:sz w:val="28"/>
          <w:szCs w:val="28"/>
        </w:rPr>
        <w:t>st</w:t>
      </w:r>
      <w:r w:rsidR="00712485" w:rsidRPr="008C6891">
        <w:rPr>
          <w:rFonts w:eastAsia="DengXian"/>
          <w:noProof/>
          <w:color w:val="0000FF"/>
          <w:sz w:val="28"/>
          <w:szCs w:val="28"/>
        </w:rPr>
        <w:t xml:space="preserve"> </w:t>
      </w:r>
      <w:r w:rsidRPr="00D96F8C">
        <w:rPr>
          <w:noProof/>
          <w:color w:val="0000FF"/>
          <w:sz w:val="28"/>
          <w:szCs w:val="28"/>
        </w:rPr>
        <w:t>Change</w:t>
      </w:r>
      <w:r>
        <w:rPr>
          <w:noProof/>
          <w:color w:val="0000FF"/>
          <w:sz w:val="28"/>
          <w:szCs w:val="28"/>
        </w:rPr>
        <w:t>s</w:t>
      </w:r>
      <w:r w:rsidRPr="00D96F8C">
        <w:rPr>
          <w:noProof/>
          <w:color w:val="0000FF"/>
          <w:sz w:val="28"/>
          <w:szCs w:val="28"/>
        </w:rPr>
        <w:t xml:space="preserve"> ***</w:t>
      </w:r>
      <w:bookmarkStart w:id="24" w:name="_Toc11247726"/>
      <w:bookmarkStart w:id="25" w:name="_Toc27044865"/>
      <w:bookmarkStart w:id="26" w:name="_Toc36033907"/>
      <w:bookmarkStart w:id="27" w:name="_Toc45132053"/>
      <w:bookmarkStart w:id="28" w:name="_Toc49776338"/>
      <w:bookmarkStart w:id="29" w:name="_Toc51747258"/>
      <w:bookmarkStart w:id="30" w:name="_Toc66360831"/>
      <w:bookmarkStart w:id="31" w:name="_Toc68105336"/>
      <w:bookmarkStart w:id="32" w:name="_Toc74755966"/>
      <w:bookmarkStart w:id="33" w:name="_Toc105674842"/>
      <w:bookmarkStart w:id="34" w:name="_Toc130502902"/>
      <w:bookmarkStart w:id="35" w:name="_Toc138679287"/>
      <w:bookmarkStart w:id="36" w:name="_Toc114212056"/>
      <w:bookmarkStart w:id="37" w:name="_Toc129203353"/>
      <w:bookmarkStart w:id="38" w:name="_Toc138679291"/>
      <w:bookmarkStart w:id="39" w:name="_Toc83233005"/>
      <w:bookmarkStart w:id="40" w:name="_Toc59017893"/>
      <w:bookmarkStart w:id="41" w:name="_Toc50031938"/>
      <w:bookmarkStart w:id="42" w:name="_Toc66231761"/>
      <w:bookmarkStart w:id="43" w:name="_Toc68168922"/>
      <w:bookmarkStart w:id="44" w:name="_Toc56640925"/>
      <w:bookmarkStart w:id="45" w:name="_Toc34266252"/>
      <w:bookmarkStart w:id="46" w:name="_Toc94064166"/>
      <w:bookmarkStart w:id="47" w:name="_Toc88667500"/>
      <w:bookmarkStart w:id="48" w:name="_Toc101244322"/>
      <w:bookmarkStart w:id="49" w:name="_Toc51762858"/>
      <w:bookmarkStart w:id="50" w:name="_Toc136562259"/>
      <w:bookmarkStart w:id="51" w:name="_Toc28012782"/>
      <w:bookmarkStart w:id="52" w:name="_Toc113031573"/>
      <w:bookmarkStart w:id="53" w:name="_Toc85552899"/>
      <w:bookmarkStart w:id="54" w:name="_Toc45134008"/>
      <w:bookmarkStart w:id="55" w:name="_Toc70550568"/>
      <w:bookmarkStart w:id="56" w:name="_Toc114133712"/>
      <w:bookmarkStart w:id="57" w:name="_Toc104538911"/>
      <w:bookmarkStart w:id="58" w:name="_Toc36102423"/>
      <w:bookmarkStart w:id="59" w:name="_Toc120702212"/>
      <w:bookmarkStart w:id="60" w:name="_Toc98233546"/>
      <w:bookmarkStart w:id="61" w:name="_Toc90655785"/>
      <w:bookmarkStart w:id="62" w:name="_Toc85556998"/>
      <w:bookmarkStart w:id="63" w:name="_Toc112951033"/>
      <w:bookmarkStart w:id="64" w:name="_Toc43563465"/>
      <w:bookmarkStart w:id="65" w:name="_Toc138754093"/>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14D5D7DC" w14:textId="4A122414" w:rsidR="0022236F" w:rsidRDefault="0022236F" w:rsidP="0022236F">
      <w:pPr>
        <w:pStyle w:val="Heading5"/>
      </w:pPr>
      <w:r>
        <w:t>4.3.2.2.2</w:t>
      </w:r>
      <w:r>
        <w:tab/>
        <w:t xml:space="preserve">Request and get from NWDAF Analytics </w:t>
      </w:r>
      <w:proofErr w:type="gramStart"/>
      <w:r>
        <w:t>information</w:t>
      </w:r>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proofErr w:type="gramEnd"/>
    </w:p>
    <w:p w14:paraId="6AC6BF34" w14:textId="77777777" w:rsidR="0022236F" w:rsidRDefault="0022236F" w:rsidP="0022236F">
      <w:pPr>
        <w:rPr>
          <w:rFonts w:eastAsia="DengXian"/>
        </w:rPr>
      </w:pPr>
      <w:r>
        <w:rPr>
          <w:rFonts w:eastAsia="DengXian"/>
        </w:rPr>
        <w:t>Figure 4.3.2.2.2-1 shows a scenario where the NF service consumer (</w:t>
      </w:r>
      <w:proofErr w:type="gramStart"/>
      <w:r>
        <w:rPr>
          <w:rFonts w:eastAsia="DengXian"/>
        </w:rPr>
        <w:t>e.g.</w:t>
      </w:r>
      <w:proofErr w:type="gramEnd"/>
      <w:r>
        <w:rPr>
          <w:rFonts w:eastAsia="DengXian"/>
        </w:rPr>
        <w:t xml:space="preserve"> PCF) sends a request to the NWDAF to request and get from</w:t>
      </w:r>
      <w:r>
        <w:t xml:space="preserve"> the</w:t>
      </w:r>
      <w:r>
        <w:rPr>
          <w:rFonts w:eastAsia="DengXian"/>
        </w:rPr>
        <w:t xml:space="preserve"> NWDAF analytics information (</w:t>
      </w:r>
      <w:r>
        <w:rPr>
          <w:rFonts w:eastAsia="DengXian"/>
          <w:lang w:val="en-US" w:eastAsia="zh-CN"/>
        </w:rPr>
        <w:t xml:space="preserve">as shown in </w:t>
      </w:r>
      <w:r>
        <w:rPr>
          <w:rFonts w:eastAsia="DengXian"/>
        </w:rPr>
        <w:t>3GPP TS 23.288 [17]).</w:t>
      </w:r>
    </w:p>
    <w:p w14:paraId="65A21524" w14:textId="77777777" w:rsidR="0022236F" w:rsidRDefault="0022236F" w:rsidP="0022236F">
      <w:pPr>
        <w:pStyle w:val="TH"/>
      </w:pPr>
    </w:p>
    <w:p w14:paraId="1611EB9C" w14:textId="77777777" w:rsidR="0022236F" w:rsidRDefault="0022236F" w:rsidP="0022236F">
      <w:pPr>
        <w:pStyle w:val="TH"/>
      </w:pPr>
      <w:r>
        <w:object w:dxaOrig="7947" w:dyaOrig="2188" w14:anchorId="6749C9F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ject 14" o:spid="_x0000_i1025" type="#_x0000_t75" style="width:434.5pt;height:119.5pt;mso-position-horizontal-relative:page;mso-position-vertical-relative:page" o:ole="">
            <v:imagedata r:id="rId13" o:title=""/>
          </v:shape>
          <o:OLEObject Type="Embed" ProgID="Visio.Drawing.11" ShapeID="Object 14" DrawAspect="Content" ObjectID="_1753553976" r:id="rId14"/>
        </w:object>
      </w:r>
    </w:p>
    <w:p w14:paraId="488877DE" w14:textId="77777777" w:rsidR="0022236F" w:rsidRDefault="0022236F" w:rsidP="0022236F">
      <w:pPr>
        <w:pStyle w:val="TF"/>
      </w:pPr>
      <w:r>
        <w:t xml:space="preserve">Figure 4.3.2.2.2-1: Requesting a NWDAF Analytics </w:t>
      </w:r>
      <w:proofErr w:type="gramStart"/>
      <w:r>
        <w:t>information</w:t>
      </w:r>
      <w:proofErr w:type="gramEnd"/>
    </w:p>
    <w:p w14:paraId="366B6254" w14:textId="77777777" w:rsidR="0022236F" w:rsidRDefault="0022236F" w:rsidP="0022236F">
      <w:pPr>
        <w:rPr>
          <w:rFonts w:eastAsia="DengXian"/>
        </w:rPr>
      </w:pPr>
      <w:r>
        <w:rPr>
          <w:rFonts w:eastAsia="DengXian"/>
        </w:rPr>
        <w:t>The NF service consumer (</w:t>
      </w:r>
      <w:proofErr w:type="gramStart"/>
      <w:r>
        <w:rPr>
          <w:rFonts w:eastAsia="DengXian"/>
        </w:rPr>
        <w:t>e.g.</w:t>
      </w:r>
      <w:proofErr w:type="gramEnd"/>
      <w:r>
        <w:rPr>
          <w:rFonts w:eastAsia="DengXian"/>
        </w:rPr>
        <w:t xml:space="preserve"> PCF) shall invoke the</w:t>
      </w:r>
      <w:r>
        <w:rPr>
          <w:rFonts w:eastAsia="Batang"/>
        </w:rPr>
        <w:t xml:space="preserve"> </w:t>
      </w:r>
      <w:proofErr w:type="spellStart"/>
      <w:r>
        <w:rPr>
          <w:rFonts w:eastAsia="DengXian"/>
        </w:rPr>
        <w:t>Nnwdaf_AnalyticsInfo_Request</w:t>
      </w:r>
      <w:proofErr w:type="spellEnd"/>
      <w:r>
        <w:rPr>
          <w:rFonts w:eastAsia="DengXian"/>
        </w:rPr>
        <w:t xml:space="preserve"> service operation when requesting the NWDAF analytics information. The NF service consumer shall send an HTTP GET request on the resource URI "{</w:t>
      </w:r>
      <w:proofErr w:type="spellStart"/>
      <w:r>
        <w:rPr>
          <w:rFonts w:eastAsia="DengXian"/>
        </w:rPr>
        <w:t>apiRoot</w:t>
      </w:r>
      <w:proofErr w:type="spellEnd"/>
      <w:r>
        <w:rPr>
          <w:rFonts w:eastAsia="DengXian"/>
        </w:rPr>
        <w:t>}/</w:t>
      </w:r>
      <w:proofErr w:type="spellStart"/>
      <w:r>
        <w:rPr>
          <w:rFonts w:eastAsia="DengXian"/>
        </w:rPr>
        <w:t>nnwdaf-analyticsinfo</w:t>
      </w:r>
      <w:proofErr w:type="spellEnd"/>
      <w:r>
        <w:rPr>
          <w:rFonts w:eastAsia="DengXian"/>
        </w:rPr>
        <w:t>/&lt;</w:t>
      </w:r>
      <w:proofErr w:type="spellStart"/>
      <w:r>
        <w:rPr>
          <w:rFonts w:eastAsia="DengXian"/>
        </w:rPr>
        <w:t>apiVersion</w:t>
      </w:r>
      <w:proofErr w:type="spellEnd"/>
      <w:r>
        <w:rPr>
          <w:rFonts w:eastAsia="DengXian"/>
        </w:rPr>
        <w:t>&gt;/analytics" representing the "NWDAF Analytics" (as shown in figure 4.3.2.2.2-1, step 1), to request analytics data according to the query parameter value of the "event-id"</w:t>
      </w:r>
      <w:r>
        <w:t xml:space="preserve"> </w:t>
      </w:r>
      <w:r>
        <w:rPr>
          <w:rFonts w:eastAsia="DengXian"/>
        </w:rPr>
        <w:t>attribute. In addition, the following information may be provided:</w:t>
      </w:r>
    </w:p>
    <w:p w14:paraId="50A812D2" w14:textId="77777777" w:rsidR="0022236F" w:rsidRDefault="0022236F" w:rsidP="0022236F">
      <w:pPr>
        <w:pStyle w:val="B10"/>
      </w:pPr>
      <w:r>
        <w:t>-</w:t>
      </w:r>
      <w:r>
        <w:tab/>
        <w:t>common reporting requirement in the "ana-</w:t>
      </w:r>
      <w:proofErr w:type="spellStart"/>
      <w:r>
        <w:t>req</w:t>
      </w:r>
      <w:proofErr w:type="spellEnd"/>
      <w:r>
        <w:t>" attribute as follows:</w:t>
      </w:r>
    </w:p>
    <w:p w14:paraId="5AE6E81E" w14:textId="77777777" w:rsidR="0022236F" w:rsidRDefault="0022236F" w:rsidP="0022236F">
      <w:pPr>
        <w:pStyle w:val="B2"/>
      </w:pPr>
      <w:r>
        <w:t>1)</w:t>
      </w:r>
      <w:r>
        <w:tab/>
        <w:t xml:space="preserve">identification of time window </w:t>
      </w:r>
      <w:r>
        <w:rPr>
          <w:lang w:eastAsia="zh-CN"/>
        </w:rPr>
        <w:t xml:space="preserve">for the requested </w:t>
      </w:r>
      <w:r>
        <w:rPr>
          <w:rFonts w:eastAsia="DengXian"/>
        </w:rPr>
        <w:t>analytics data</w:t>
      </w:r>
      <w:r>
        <w:t xml:space="preserve"> applies via identification of date-time(s) in the "</w:t>
      </w:r>
      <w:proofErr w:type="spellStart"/>
      <w:r>
        <w:t>startTs</w:t>
      </w:r>
      <w:proofErr w:type="spellEnd"/>
      <w:r>
        <w:t>" and "</w:t>
      </w:r>
      <w:proofErr w:type="spellStart"/>
      <w:r>
        <w:t>endTs</w:t>
      </w:r>
      <w:proofErr w:type="spellEnd"/>
      <w:r>
        <w:t xml:space="preserve">" </w:t>
      </w:r>
      <w:proofErr w:type="gramStart"/>
      <w:r>
        <w:t>attributes;</w:t>
      </w:r>
      <w:proofErr w:type="gramEnd"/>
    </w:p>
    <w:p w14:paraId="67639AF7" w14:textId="77777777" w:rsidR="0022236F" w:rsidRDefault="0022236F" w:rsidP="0022236F">
      <w:pPr>
        <w:pStyle w:val="B2"/>
      </w:pPr>
      <w:r>
        <w:t>2)</w:t>
      </w:r>
      <w:r>
        <w:tab/>
        <w:t xml:space="preserve">preferred level of accuracy of the analytics in "accuracy" </w:t>
      </w:r>
      <w:proofErr w:type="gramStart"/>
      <w:r>
        <w:t>attribute;</w:t>
      </w:r>
      <w:proofErr w:type="gramEnd"/>
      <w:r>
        <w:t xml:space="preserve"> </w:t>
      </w:r>
    </w:p>
    <w:p w14:paraId="733CEE4A" w14:textId="77777777" w:rsidR="0022236F" w:rsidRDefault="0022236F" w:rsidP="0022236F">
      <w:pPr>
        <w:pStyle w:val="B2"/>
      </w:pPr>
      <w:r>
        <w:t>3)</w:t>
      </w:r>
      <w:r>
        <w:tab/>
        <w:t>percentage of sampling among impacted UEs in the "</w:t>
      </w:r>
      <w:proofErr w:type="spellStart"/>
      <w:r>
        <w:t>sampRatio</w:t>
      </w:r>
      <w:proofErr w:type="spellEnd"/>
      <w:r>
        <w:t xml:space="preserve">" </w:t>
      </w:r>
      <w:proofErr w:type="gramStart"/>
      <w:r>
        <w:t>attribute;</w:t>
      </w:r>
      <w:proofErr w:type="gramEnd"/>
      <w:r>
        <w:t xml:space="preserve"> </w:t>
      </w:r>
    </w:p>
    <w:p w14:paraId="038E70B1" w14:textId="77777777" w:rsidR="0022236F" w:rsidRDefault="0022236F" w:rsidP="0022236F">
      <w:pPr>
        <w:pStyle w:val="B2"/>
      </w:pPr>
      <w:r>
        <w:t>4)</w:t>
      </w:r>
      <w:r>
        <w:tab/>
        <w:t>maximum number of objects in the "</w:t>
      </w:r>
      <w:proofErr w:type="spellStart"/>
      <w:r>
        <w:t>maxObjectNbr</w:t>
      </w:r>
      <w:proofErr w:type="spellEnd"/>
      <w:r>
        <w:t xml:space="preserve">" </w:t>
      </w:r>
      <w:proofErr w:type="gramStart"/>
      <w:r>
        <w:t>attribute;</w:t>
      </w:r>
      <w:proofErr w:type="gramEnd"/>
    </w:p>
    <w:p w14:paraId="0A85E7AF" w14:textId="77777777" w:rsidR="0022236F" w:rsidRDefault="0022236F" w:rsidP="0022236F">
      <w:pPr>
        <w:pStyle w:val="B2"/>
      </w:pPr>
      <w:r>
        <w:t>5)</w:t>
      </w:r>
      <w:r>
        <w:tab/>
        <w:t xml:space="preserve">maximum number of SUPIs expected for </w:t>
      </w:r>
      <w:proofErr w:type="gramStart"/>
      <w:r>
        <w:t>an analytics</w:t>
      </w:r>
      <w:proofErr w:type="gramEnd"/>
      <w:r>
        <w:t xml:space="preserve"> report in the "</w:t>
      </w:r>
      <w:proofErr w:type="spellStart"/>
      <w:r>
        <w:t>maxSupiNbr</w:t>
      </w:r>
      <w:proofErr w:type="spellEnd"/>
      <w:r>
        <w:t xml:space="preserve">" attribute; </w:t>
      </w:r>
    </w:p>
    <w:p w14:paraId="4E15CC96" w14:textId="77777777" w:rsidR="0022236F" w:rsidRDefault="0022236F" w:rsidP="0022236F">
      <w:pPr>
        <w:pStyle w:val="B2"/>
      </w:pPr>
      <w:r>
        <w:t xml:space="preserve">6) </w:t>
      </w:r>
      <w:r>
        <w:tab/>
        <w:t>identification of time when analytics information is needed in the "</w:t>
      </w:r>
      <w:proofErr w:type="spellStart"/>
      <w:r>
        <w:t>timeAnaNeeded</w:t>
      </w:r>
      <w:proofErr w:type="spellEnd"/>
      <w:r>
        <w:t>" attribute if the feature "</w:t>
      </w:r>
      <w:proofErr w:type="spellStart"/>
      <w:r>
        <w:t>EneNA</w:t>
      </w:r>
      <w:proofErr w:type="spellEnd"/>
      <w:r>
        <w:t xml:space="preserve">" is </w:t>
      </w:r>
      <w:proofErr w:type="gramStart"/>
      <w:r>
        <w:t>supported;</w:t>
      </w:r>
      <w:proofErr w:type="gramEnd"/>
    </w:p>
    <w:p w14:paraId="3556702F" w14:textId="77777777" w:rsidR="0022236F" w:rsidRDefault="0022236F" w:rsidP="0022236F">
      <w:pPr>
        <w:pStyle w:val="B2"/>
      </w:pPr>
      <w:r>
        <w:t>7)</w:t>
      </w:r>
      <w:r>
        <w:tab/>
        <w:t>indication of which analytics metadata is requested to be delivered with the response in the "</w:t>
      </w:r>
      <w:proofErr w:type="spellStart"/>
      <w:r>
        <w:t>anaMeta</w:t>
      </w:r>
      <w:proofErr w:type="spellEnd"/>
      <w:r>
        <w:t xml:space="preserve">" attribute if the feature "Aggregation" is </w:t>
      </w:r>
      <w:proofErr w:type="gramStart"/>
      <w:r>
        <w:t>supported;</w:t>
      </w:r>
      <w:proofErr w:type="gramEnd"/>
      <w:r>
        <w:t xml:space="preserve"> </w:t>
      </w:r>
    </w:p>
    <w:p w14:paraId="501A7ECF" w14:textId="77777777" w:rsidR="0022236F" w:rsidRDefault="0022236F" w:rsidP="0022236F">
      <w:pPr>
        <w:pStyle w:val="B2"/>
      </w:pPr>
      <w:r>
        <w:t>8)</w:t>
      </w:r>
      <w:r>
        <w:tab/>
        <w:t>requested values for the analytics metadata information to be used for the generation of the analytics in the "</w:t>
      </w:r>
      <w:proofErr w:type="spellStart"/>
      <w:r>
        <w:t>anaMetaInd</w:t>
      </w:r>
      <w:proofErr w:type="spellEnd"/>
      <w:r>
        <w:t xml:space="preserve">" attribute if the feature "Aggregation" is </w:t>
      </w:r>
      <w:proofErr w:type="gramStart"/>
      <w:r>
        <w:t>supported;</w:t>
      </w:r>
      <w:proofErr w:type="gramEnd"/>
    </w:p>
    <w:p w14:paraId="237FACD5" w14:textId="77777777" w:rsidR="0022236F" w:rsidRDefault="0022236F" w:rsidP="0022236F">
      <w:pPr>
        <w:pStyle w:val="B2"/>
      </w:pPr>
      <w:r>
        <w:t>9)</w:t>
      </w:r>
      <w:r>
        <w:tab/>
        <w:t xml:space="preserve">preferred </w:t>
      </w:r>
      <w:r>
        <w:rPr>
          <w:rFonts w:cs="Arial"/>
          <w:szCs w:val="18"/>
        </w:rPr>
        <w:t>accuracy level per analytics subset</w:t>
      </w:r>
      <w:r>
        <w:t xml:space="preserve"> in the "</w:t>
      </w:r>
      <w:proofErr w:type="spellStart"/>
      <w:r>
        <w:rPr>
          <w:lang w:eastAsia="zh-CN"/>
        </w:rPr>
        <w:t>accPerSubset</w:t>
      </w:r>
      <w:proofErr w:type="spellEnd"/>
      <w:r>
        <w:t>" attribute if the "</w:t>
      </w:r>
      <w:proofErr w:type="spellStart"/>
      <w:r>
        <w:t>listOfAnaSubsets</w:t>
      </w:r>
      <w:proofErr w:type="spellEnd"/>
      <w:r>
        <w:t xml:space="preserve">" attribute is present and the </w:t>
      </w:r>
      <w:proofErr w:type="spellStart"/>
      <w:r>
        <w:t>EneNA</w:t>
      </w:r>
      <w:proofErr w:type="spellEnd"/>
      <w:r>
        <w:t xml:space="preserve"> feature is supported; and/or</w:t>
      </w:r>
    </w:p>
    <w:p w14:paraId="741634DA" w14:textId="77777777" w:rsidR="0022236F" w:rsidRDefault="0022236F" w:rsidP="0022236F">
      <w:pPr>
        <w:pStyle w:val="B2"/>
      </w:pPr>
      <w:r>
        <w:rPr>
          <w:rFonts w:eastAsia="DengXian"/>
          <w:lang w:val="en-US" w:eastAsia="zh-CN"/>
        </w:rPr>
        <w:t>10)</w:t>
      </w:r>
      <w:r>
        <w:rPr>
          <w:rFonts w:eastAsia="DengXian"/>
          <w:lang w:val="en-US" w:eastAsia="zh-CN"/>
        </w:rPr>
        <w:tab/>
        <w:t xml:space="preserve">the </w:t>
      </w:r>
      <w:proofErr w:type="gramStart"/>
      <w:r>
        <w:t>time period</w:t>
      </w:r>
      <w:proofErr w:type="gramEnd"/>
      <w:r>
        <w:t xml:space="preserve"> of historical analytics in the "</w:t>
      </w:r>
      <w:proofErr w:type="spellStart"/>
      <w:r>
        <w:rPr>
          <w:lang w:eastAsia="zh-CN"/>
        </w:rPr>
        <w:t>histAnaTimePeriod</w:t>
      </w:r>
      <w:proofErr w:type="spellEnd"/>
      <w:r>
        <w:t>" attribute if the "</w:t>
      </w:r>
      <w:proofErr w:type="spellStart"/>
      <w:r>
        <w:t>EneNA</w:t>
      </w:r>
      <w:proofErr w:type="spellEnd"/>
      <w:r>
        <w:t>" feature is supported; and/or</w:t>
      </w:r>
    </w:p>
    <w:p w14:paraId="12F6885C" w14:textId="77777777" w:rsidR="0022236F" w:rsidRDefault="0022236F" w:rsidP="0022236F">
      <w:pPr>
        <w:pStyle w:val="B2"/>
      </w:pPr>
      <w:r>
        <w:t>11)</w:t>
      </w:r>
      <w:r>
        <w:tab/>
        <w:t>use case context as "</w:t>
      </w:r>
      <w:proofErr w:type="spellStart"/>
      <w:r>
        <w:t>useCaseCxt</w:t>
      </w:r>
      <w:proofErr w:type="spellEnd"/>
      <w:r>
        <w:t>" attribute, if the "</w:t>
      </w:r>
      <w:proofErr w:type="spellStart"/>
      <w:r>
        <w:t>ENAExt</w:t>
      </w:r>
      <w:proofErr w:type="spellEnd"/>
      <w:r>
        <w:t>" feature is supported.</w:t>
      </w:r>
    </w:p>
    <w:p w14:paraId="16D9D9F6" w14:textId="77777777" w:rsidR="0022236F" w:rsidRDefault="0022236F" w:rsidP="0022236F">
      <w:pPr>
        <w:pStyle w:val="NO"/>
      </w:pPr>
      <w:r>
        <w:t>NOTE 1:</w:t>
      </w:r>
      <w:r>
        <w:tab/>
        <w:t xml:space="preserve">The NWDAF can use the use case context to select the most relevant ML model, when several ML models are available for the requested Analytics ID(s). The NWDAF containing </w:t>
      </w:r>
      <w:proofErr w:type="spellStart"/>
      <w:r>
        <w:t>AnLF</w:t>
      </w:r>
      <w:proofErr w:type="spellEnd"/>
      <w:r>
        <w:t xml:space="preserve"> can additionally provide the use case context when requesting an ML model from an NWDAF containing MTLF. The values of this parameter are not standardized.</w:t>
      </w:r>
    </w:p>
    <w:p w14:paraId="3E8B701C" w14:textId="1E8373B5" w:rsidR="0022236F" w:rsidRDefault="0022236F" w:rsidP="0022236F">
      <w:r>
        <w:t>For all the event types, the "event-filter" attribute may include:</w:t>
      </w:r>
    </w:p>
    <w:p w14:paraId="0658AF6D" w14:textId="2F1D8BB7" w:rsidR="0022236F" w:rsidRDefault="0022236F" w:rsidP="0022236F">
      <w:pPr>
        <w:pStyle w:val="B10"/>
      </w:pPr>
      <w:r>
        <w:rPr>
          <w:rFonts w:eastAsia="DengXian"/>
        </w:rPr>
        <w:lastRenderedPageBreak/>
        <w:t>-</w:t>
      </w:r>
      <w:r>
        <w:rPr>
          <w:rFonts w:eastAsia="DengXian"/>
        </w:rPr>
        <w:tab/>
      </w:r>
      <w:r>
        <w:rPr>
          <w:lang w:val="en-US" w:eastAsia="zh-CN"/>
        </w:rPr>
        <w:t xml:space="preserve">the </w:t>
      </w:r>
      <w:r>
        <w:t>analytics accuracy requirement information in "</w:t>
      </w:r>
      <w:proofErr w:type="spellStart"/>
      <w:r>
        <w:rPr>
          <w:lang w:eastAsia="zh-CN"/>
        </w:rPr>
        <w:t>accuReq</w:t>
      </w:r>
      <w:proofErr w:type="spellEnd"/>
      <w:r>
        <w:t>" attribute</w:t>
      </w:r>
      <w:ins w:id="66" w:author="Ericsson_Maria Liang" w:date="2023-08-13T18:29:00Z">
        <w:r w:rsidR="00152605" w:rsidRPr="00152605">
          <w:t xml:space="preserve"> as indication to the NWDAF to activate checking the analytics accuracy information of the </w:t>
        </w:r>
      </w:ins>
      <w:ins w:id="67" w:author="Ericsson_Maria Liang" w:date="2023-08-13T21:39:00Z">
        <w:r w:rsidR="004E321A">
          <w:t xml:space="preserve">requested </w:t>
        </w:r>
      </w:ins>
      <w:ins w:id="68" w:author="Ericsson_Maria Liang" w:date="2023-08-13T18:29:00Z">
        <w:r w:rsidR="00152605" w:rsidRPr="00152605">
          <w:t>event,</w:t>
        </w:r>
      </w:ins>
      <w:r>
        <w:t xml:space="preserve"> if the "</w:t>
      </w:r>
      <w:proofErr w:type="spellStart"/>
      <w:r>
        <w:rPr>
          <w:lang w:eastAsia="zh-CN"/>
        </w:rPr>
        <w:t>AnalyticsAccuracy</w:t>
      </w:r>
      <w:proofErr w:type="spellEnd"/>
      <w:r>
        <w:t>" feature is supported</w:t>
      </w:r>
      <w:ins w:id="69" w:author="Ericsson_Maria Liang" w:date="2023-08-13T18:25:00Z">
        <w:r w:rsidR="00152605" w:rsidRPr="00152605">
          <w:t xml:space="preserve"> </w:t>
        </w:r>
        <w:r w:rsidR="00152605">
          <w:t>and</w:t>
        </w:r>
        <w:r w:rsidR="00152605" w:rsidRPr="00152605">
          <w:t xml:space="preserve"> the NF service consumer discovered or local configured </w:t>
        </w:r>
      </w:ins>
      <w:ins w:id="70" w:author="Ericsson_Maria Liang" w:date="2023-08-13T18:29:00Z">
        <w:r w:rsidR="00152605">
          <w:t>the</w:t>
        </w:r>
      </w:ins>
      <w:ins w:id="71" w:author="Ericsson_Maria Liang" w:date="2023-08-13T18:25:00Z">
        <w:r w:rsidR="00152605" w:rsidRPr="00152605">
          <w:t xml:space="preserve"> NWDAF containing an </w:t>
        </w:r>
        <w:proofErr w:type="spellStart"/>
        <w:r w:rsidR="00152605" w:rsidRPr="00152605">
          <w:t>AnLF</w:t>
        </w:r>
        <w:proofErr w:type="spellEnd"/>
        <w:r w:rsidR="00152605" w:rsidRPr="00152605">
          <w:t xml:space="preserve"> supporting </w:t>
        </w:r>
        <w:r w:rsidR="00152605">
          <w:t xml:space="preserve">the </w:t>
        </w:r>
        <w:r w:rsidR="00152605" w:rsidRPr="00152605">
          <w:t>accuracy checking capability</w:t>
        </w:r>
      </w:ins>
      <w:r>
        <w:t>.</w:t>
      </w:r>
    </w:p>
    <w:p w14:paraId="300CF508" w14:textId="1FD6C2A9" w:rsidR="00152605" w:rsidRDefault="00152605" w:rsidP="00152605">
      <w:pPr>
        <w:pStyle w:val="NO"/>
        <w:rPr>
          <w:ins w:id="72" w:author="Ericsson_Maria Liang" w:date="2023-08-13T18:29:00Z"/>
        </w:rPr>
      </w:pPr>
      <w:ins w:id="73" w:author="Ericsson_Maria Liang" w:date="2023-08-13T18:29:00Z">
        <w:r>
          <w:t>NOTE</w:t>
        </w:r>
        <w:r>
          <w:rPr>
            <w:rFonts w:eastAsia="DengXian"/>
          </w:rPr>
          <w:t> </w:t>
        </w:r>
      </w:ins>
      <w:ins w:id="74" w:author="Ericsson_Maria Liang" w:date="2023-08-13T18:30:00Z">
        <w:r>
          <w:rPr>
            <w:rFonts w:eastAsia="DengXian"/>
          </w:rPr>
          <w:t>2</w:t>
        </w:r>
      </w:ins>
      <w:ins w:id="75" w:author="Ericsson_Maria Liang" w:date="2023-08-13T18:29:00Z">
        <w:r>
          <w:t>:</w:t>
        </w:r>
        <w:r>
          <w:tab/>
          <w:t>T</w:t>
        </w:r>
        <w:r w:rsidRPr="00CC1073">
          <w:t xml:space="preserve">he </w:t>
        </w:r>
      </w:ins>
      <w:ins w:id="76" w:author="Ericsson_Maria Liang" w:date="2023-08-13T18:32:00Z">
        <w:r>
          <w:t>request</w:t>
        </w:r>
      </w:ins>
      <w:ins w:id="77" w:author="Ericsson_Maria Liang" w:date="2023-08-13T18:29:00Z">
        <w:r w:rsidRPr="00CC1073">
          <w:t xml:space="preserve"> for </w:t>
        </w:r>
        <w:r>
          <w:t xml:space="preserve">analytics </w:t>
        </w:r>
        <w:r w:rsidRPr="00CC1073">
          <w:t xml:space="preserve">accuracy information independently from </w:t>
        </w:r>
      </w:ins>
      <w:ins w:id="78" w:author="Ericsson_Maria Liang" w:date="2023-08-13T18:32:00Z">
        <w:r>
          <w:t>request</w:t>
        </w:r>
      </w:ins>
      <w:ins w:id="79" w:author="Ericsson_Maria Liang" w:date="2023-08-13T18:29:00Z">
        <w:r>
          <w:t xml:space="preserve"> of</w:t>
        </w:r>
        <w:r w:rsidRPr="00CC1073">
          <w:t xml:space="preserve"> </w:t>
        </w:r>
        <w:r>
          <w:t>the</w:t>
        </w:r>
        <w:r w:rsidRPr="00CC1073">
          <w:t xml:space="preserve"> analytics</w:t>
        </w:r>
        <w:r>
          <w:t xml:space="preserve"> event</w:t>
        </w:r>
        <w:r w:rsidRPr="00CC1073">
          <w:t xml:space="preserve"> output is not supported</w:t>
        </w:r>
        <w:r>
          <w:t xml:space="preserve"> in this release.</w:t>
        </w:r>
      </w:ins>
    </w:p>
    <w:p w14:paraId="134EA67E" w14:textId="0FE897CC" w:rsidR="0022236F" w:rsidRDefault="0022236F" w:rsidP="0022236F">
      <w:pPr>
        <w:rPr>
          <w:rFonts w:eastAsia="DengXian"/>
        </w:rPr>
      </w:pPr>
      <w:r>
        <w:t>For different event types:</w:t>
      </w:r>
    </w:p>
    <w:p w14:paraId="4B55E499" w14:textId="77777777" w:rsidR="0022236F" w:rsidRDefault="0022236F" w:rsidP="0022236F">
      <w:pPr>
        <w:pStyle w:val="B10"/>
      </w:pPr>
      <w:r>
        <w:t>-</w:t>
      </w:r>
      <w:r>
        <w:tab/>
        <w:t>if the event is "LOAD_LEVEL_INFORMATION", it shall provide the event specific filter information within "event-filter" attribute including identification(s) of the network slice via:</w:t>
      </w:r>
    </w:p>
    <w:p w14:paraId="392F9D98" w14:textId="77777777" w:rsidR="0022236F" w:rsidRDefault="0022236F" w:rsidP="0022236F">
      <w:pPr>
        <w:pStyle w:val="B2"/>
      </w:pPr>
      <w:r>
        <w:t>1)</w:t>
      </w:r>
      <w:r>
        <w:tab/>
        <w:t>identification of network slice(s) in the "</w:t>
      </w:r>
      <w:proofErr w:type="spellStart"/>
      <w:r>
        <w:t>snssais</w:t>
      </w:r>
      <w:proofErr w:type="spellEnd"/>
      <w:r>
        <w:t>" attribute; or</w:t>
      </w:r>
    </w:p>
    <w:p w14:paraId="72BDAC27" w14:textId="77777777" w:rsidR="0022236F" w:rsidRDefault="0022236F" w:rsidP="0022236F">
      <w:pPr>
        <w:pStyle w:val="B2"/>
      </w:pPr>
      <w:r>
        <w:t>2)</w:t>
      </w:r>
      <w:r>
        <w:tab/>
        <w:t>any slices indication in the "</w:t>
      </w:r>
      <w:proofErr w:type="spellStart"/>
      <w:r>
        <w:t>anySlice</w:t>
      </w:r>
      <w:proofErr w:type="spellEnd"/>
      <w:r>
        <w:t xml:space="preserve">" </w:t>
      </w:r>
      <w:proofErr w:type="gramStart"/>
      <w:r>
        <w:t>attribute;</w:t>
      </w:r>
      <w:proofErr w:type="gramEnd"/>
    </w:p>
    <w:p w14:paraId="71824F7F" w14:textId="77777777" w:rsidR="0022236F" w:rsidRDefault="0022236F" w:rsidP="0022236F">
      <w:pPr>
        <w:pStyle w:val="B10"/>
      </w:pPr>
      <w:r>
        <w:t>-</w:t>
      </w:r>
      <w:r>
        <w:tab/>
        <w:t>if the feature "</w:t>
      </w:r>
      <w:proofErr w:type="spellStart"/>
      <w:r>
        <w:rPr>
          <w:lang w:eastAsia="zh-CN"/>
        </w:rPr>
        <w:t>NsiLoad</w:t>
      </w:r>
      <w:proofErr w:type="spellEnd"/>
      <w:r>
        <w:t>" is supported and the event is "</w:t>
      </w:r>
      <w:r>
        <w:rPr>
          <w:lang w:eastAsia="zh-CN"/>
        </w:rPr>
        <w:t>NSI_LOAD_LEVEL</w:t>
      </w:r>
      <w:r>
        <w:t>", it shall provide the event specific filter information within "event-filter" attribute including identification(s) of the network slice via:</w:t>
      </w:r>
    </w:p>
    <w:p w14:paraId="2F30BABE" w14:textId="77777777" w:rsidR="0022236F" w:rsidRDefault="0022236F" w:rsidP="0022236F">
      <w:pPr>
        <w:pStyle w:val="B2"/>
      </w:pPr>
      <w:r>
        <w:t>1)</w:t>
      </w:r>
      <w:r>
        <w:tab/>
        <w:t>identification of network slice(s) and the optionally associated instance(s) if available, in the "</w:t>
      </w:r>
      <w:proofErr w:type="spellStart"/>
      <w:r>
        <w:t>nsiIdInfos</w:t>
      </w:r>
      <w:proofErr w:type="spellEnd"/>
      <w:r>
        <w:t>" attribute; or</w:t>
      </w:r>
    </w:p>
    <w:p w14:paraId="7B78CB62" w14:textId="4E17414F" w:rsidR="0022236F" w:rsidRDefault="0022236F" w:rsidP="0022236F">
      <w:pPr>
        <w:pStyle w:val="NO"/>
      </w:pPr>
      <w:r>
        <w:t>NOTE</w:t>
      </w:r>
      <w:r>
        <w:rPr>
          <w:rFonts w:eastAsia="DengXian"/>
        </w:rPr>
        <w:t> </w:t>
      </w:r>
      <w:ins w:id="80" w:author="Ericsson_Maria Liang" w:date="2023-08-13T18:32:00Z">
        <w:r w:rsidR="00152605">
          <w:rPr>
            <w:rFonts w:eastAsia="DengXian"/>
          </w:rPr>
          <w:t>3</w:t>
        </w:r>
      </w:ins>
      <w:del w:id="81" w:author="Ericsson_Maria Liang" w:date="2023-08-13T18:32:00Z">
        <w:r w:rsidDel="00152605">
          <w:rPr>
            <w:rFonts w:eastAsia="DengXian"/>
          </w:rPr>
          <w:delText>2</w:delText>
        </w:r>
      </w:del>
      <w:r>
        <w:t>:</w:t>
      </w:r>
      <w:r>
        <w:tab/>
      </w:r>
      <w:r>
        <w:tab/>
        <w:t>The network slice instance of a PDU session is not available in the PCF.</w:t>
      </w:r>
    </w:p>
    <w:p w14:paraId="641F6FED" w14:textId="77777777" w:rsidR="0022236F" w:rsidRDefault="0022236F" w:rsidP="0022236F">
      <w:pPr>
        <w:pStyle w:val="B2"/>
      </w:pPr>
      <w:r>
        <w:t>2)</w:t>
      </w:r>
      <w:r>
        <w:tab/>
        <w:t>any slices indication in the "</w:t>
      </w:r>
      <w:proofErr w:type="spellStart"/>
      <w:r>
        <w:t>anySlice</w:t>
      </w:r>
      <w:proofErr w:type="spellEnd"/>
      <w:r>
        <w:t xml:space="preserve">" </w:t>
      </w:r>
      <w:proofErr w:type="gramStart"/>
      <w:r>
        <w:t>attribute;</w:t>
      </w:r>
      <w:proofErr w:type="gramEnd"/>
    </w:p>
    <w:p w14:paraId="2515C4B8" w14:textId="77777777" w:rsidR="0022236F" w:rsidRDefault="0022236F" w:rsidP="0022236F">
      <w:pPr>
        <w:pStyle w:val="B10"/>
      </w:pPr>
      <w:r>
        <w:tab/>
        <w:t>and may include:</w:t>
      </w:r>
    </w:p>
    <w:p w14:paraId="4F2896B7" w14:textId="77777777" w:rsidR="0022236F" w:rsidRDefault="0022236F" w:rsidP="0022236F">
      <w:pPr>
        <w:pStyle w:val="B2"/>
        <w:rPr>
          <w:lang w:val="en-US" w:eastAsia="zh-CN"/>
        </w:rPr>
      </w:pPr>
      <w:r>
        <w:rPr>
          <w:lang w:val="en-US" w:eastAsia="zh-CN"/>
        </w:rPr>
        <w:t>1)</w:t>
      </w:r>
      <w:r>
        <w:rPr>
          <w:lang w:val="en-US" w:eastAsia="zh-CN"/>
        </w:rPr>
        <w:tab/>
        <w:t>a list of analytics subsets carried by "</w:t>
      </w:r>
      <w:proofErr w:type="spellStart"/>
      <w:r>
        <w:rPr>
          <w:lang w:val="en-US" w:eastAsia="zh-CN"/>
        </w:rPr>
        <w:t>listOfAnaSubsets</w:t>
      </w:r>
      <w:proofErr w:type="spellEnd"/>
      <w:r>
        <w:rPr>
          <w:lang w:val="en-US" w:eastAsia="zh-CN"/>
        </w:rPr>
        <w:t xml:space="preserve">" attribute with value(s) only applicable to </w:t>
      </w:r>
      <w:r>
        <w:t>"</w:t>
      </w:r>
      <w:r>
        <w:rPr>
          <w:lang w:eastAsia="zh-CN"/>
        </w:rPr>
        <w:t>NSI_LOAD_LEVEL</w:t>
      </w:r>
      <w:r>
        <w:t>"</w:t>
      </w:r>
      <w:r>
        <w:rPr>
          <w:lang w:val="en-US" w:eastAsia="zh-CN"/>
        </w:rPr>
        <w:t xml:space="preserve"> event, if the "</w:t>
      </w:r>
      <w:proofErr w:type="spellStart"/>
      <w:r>
        <w:rPr>
          <w:lang w:val="en-US" w:eastAsia="zh-CN"/>
        </w:rPr>
        <w:t>EneNA</w:t>
      </w:r>
      <w:proofErr w:type="spellEnd"/>
      <w:r>
        <w:rPr>
          <w:lang w:val="en-US" w:eastAsia="zh-CN"/>
        </w:rPr>
        <w:t xml:space="preserve">" feature is </w:t>
      </w:r>
      <w:proofErr w:type="gramStart"/>
      <w:r>
        <w:rPr>
          <w:lang w:val="en-US" w:eastAsia="zh-CN"/>
        </w:rPr>
        <w:t>supported;</w:t>
      </w:r>
      <w:proofErr w:type="gramEnd"/>
    </w:p>
    <w:p w14:paraId="632ADC72" w14:textId="77777777" w:rsidR="0022236F" w:rsidRDefault="0022236F" w:rsidP="0022236F">
      <w:pPr>
        <w:pStyle w:val="B2"/>
      </w:pPr>
      <w:r>
        <w:rPr>
          <w:lang w:val="en-US" w:eastAsia="zh-CN"/>
        </w:rPr>
        <w:t>2)</w:t>
      </w:r>
      <w:r>
        <w:rPr>
          <w:lang w:val="en-US" w:eastAsia="zh-CN"/>
        </w:rPr>
        <w:tab/>
      </w:r>
      <w:r>
        <w:t>event specific filter information in the "event-filter" attribute:</w:t>
      </w:r>
    </w:p>
    <w:p w14:paraId="7E57E5D1" w14:textId="77777777" w:rsidR="0022236F" w:rsidRDefault="0022236F" w:rsidP="0022236F">
      <w:pPr>
        <w:pStyle w:val="B3"/>
      </w:pPr>
      <w:r>
        <w:t>a)</w:t>
      </w:r>
      <w:r>
        <w:tab/>
        <w:t>list of NF instance types in the "</w:t>
      </w:r>
      <w:proofErr w:type="spellStart"/>
      <w:r>
        <w:t>nfTypes</w:t>
      </w:r>
      <w:proofErr w:type="spellEnd"/>
      <w:r>
        <w:t>" attribute, if the "</w:t>
      </w:r>
      <w:proofErr w:type="spellStart"/>
      <w:r>
        <w:t>NsiLoadExt</w:t>
      </w:r>
      <w:proofErr w:type="spellEnd"/>
      <w:r>
        <w:t>" feature is supported; and/or</w:t>
      </w:r>
    </w:p>
    <w:p w14:paraId="0D186C0E" w14:textId="77777777" w:rsidR="0022236F" w:rsidRDefault="0022236F" w:rsidP="0022236F">
      <w:pPr>
        <w:pStyle w:val="B3"/>
      </w:pPr>
      <w:r>
        <w:t>b)</w:t>
      </w:r>
      <w:r>
        <w:tab/>
        <w:t>identification of network area to which the request applies via identification of network area by "</w:t>
      </w:r>
      <w:proofErr w:type="spellStart"/>
      <w:r>
        <w:t>networkArea</w:t>
      </w:r>
      <w:proofErr w:type="spellEnd"/>
      <w:r>
        <w:t>" attribute, if the "</w:t>
      </w:r>
      <w:proofErr w:type="spellStart"/>
      <w:r>
        <w:t>NsiLoadExt</w:t>
      </w:r>
      <w:proofErr w:type="spellEnd"/>
      <w:r>
        <w:t>" feature is supported.</w:t>
      </w:r>
    </w:p>
    <w:p w14:paraId="7CF60290" w14:textId="77777777" w:rsidR="0022236F" w:rsidRDefault="0022236F" w:rsidP="0022236F">
      <w:pPr>
        <w:pStyle w:val="B10"/>
      </w:pPr>
      <w:r>
        <w:t>-</w:t>
      </w:r>
      <w:r>
        <w:tab/>
        <w:t>if the feature "</w:t>
      </w:r>
      <w:proofErr w:type="spellStart"/>
      <w:r>
        <w:t>NfLoad</w:t>
      </w:r>
      <w:proofErr w:type="spellEnd"/>
      <w:r>
        <w:t>" is supported and the event is "NF_LOAD", it shall provide:</w:t>
      </w:r>
    </w:p>
    <w:p w14:paraId="04CD5856" w14:textId="77777777" w:rsidR="0022236F" w:rsidRDefault="0022236F" w:rsidP="0022236F">
      <w:pPr>
        <w:pStyle w:val="B2"/>
      </w:pPr>
      <w:r>
        <w:t>1)</w:t>
      </w:r>
      <w:r>
        <w:tab/>
        <w:t>identification of target UE(s) to which the request applies by "</w:t>
      </w:r>
      <w:proofErr w:type="spellStart"/>
      <w:r>
        <w:t>supis</w:t>
      </w:r>
      <w:proofErr w:type="spellEnd"/>
      <w:r>
        <w:t>" or "</w:t>
      </w:r>
      <w:proofErr w:type="spellStart"/>
      <w:r>
        <w:t>anyUe</w:t>
      </w:r>
      <w:proofErr w:type="spellEnd"/>
      <w:r>
        <w:t>" in the "</w:t>
      </w:r>
      <w:proofErr w:type="spellStart"/>
      <w:r>
        <w:t>tgt-ue</w:t>
      </w:r>
      <w:proofErr w:type="spellEnd"/>
      <w:r>
        <w:t>" attribute; and</w:t>
      </w:r>
    </w:p>
    <w:p w14:paraId="54C27ED5" w14:textId="7F3FEE4E" w:rsidR="0022236F" w:rsidRDefault="0022236F" w:rsidP="0022236F">
      <w:pPr>
        <w:pStyle w:val="NO"/>
      </w:pPr>
      <w:r>
        <w:t>NOTE</w:t>
      </w:r>
      <w:r>
        <w:rPr>
          <w:rFonts w:eastAsia="DengXian"/>
        </w:rPr>
        <w:t> </w:t>
      </w:r>
      <w:ins w:id="82" w:author="Ericsson_Maria Liang" w:date="2023-08-13T18:33:00Z">
        <w:r w:rsidR="00152605">
          <w:rPr>
            <w:rFonts w:eastAsia="DengXian"/>
          </w:rPr>
          <w:t>4</w:t>
        </w:r>
      </w:ins>
      <w:del w:id="83" w:author="Ericsson_Maria Liang" w:date="2023-08-13T18:33:00Z">
        <w:r w:rsidDel="00152605">
          <w:rPr>
            <w:rFonts w:eastAsia="DengXian"/>
          </w:rPr>
          <w:delText>3</w:delText>
        </w:r>
      </w:del>
      <w:r>
        <w:t>:</w:t>
      </w:r>
      <w:r>
        <w:tab/>
        <w:t>Only NF instances of type AMF and SMF which are serving the UE can be determined using a SUPI in "</w:t>
      </w:r>
      <w:proofErr w:type="spellStart"/>
      <w:r>
        <w:t>supis</w:t>
      </w:r>
      <w:proofErr w:type="spellEnd"/>
      <w:r>
        <w:t>" attribute.</w:t>
      </w:r>
    </w:p>
    <w:p w14:paraId="448895EF" w14:textId="53CC27D1" w:rsidR="0022236F" w:rsidRDefault="0022236F" w:rsidP="0022236F">
      <w:pPr>
        <w:pStyle w:val="NO"/>
      </w:pPr>
      <w:r>
        <w:t>NOTE</w:t>
      </w:r>
      <w:r>
        <w:rPr>
          <w:rFonts w:eastAsia="DengXian"/>
        </w:rPr>
        <w:t> </w:t>
      </w:r>
      <w:ins w:id="84" w:author="Ericsson_Maria Liang" w:date="2023-08-13T18:33:00Z">
        <w:r w:rsidR="00152605">
          <w:rPr>
            <w:rFonts w:eastAsia="DengXian"/>
          </w:rPr>
          <w:t>5</w:t>
        </w:r>
      </w:ins>
      <w:del w:id="85" w:author="Ericsson_Maria Liang" w:date="2023-08-13T18:33:00Z">
        <w:r w:rsidDel="00152605">
          <w:rPr>
            <w:rFonts w:eastAsia="DengXian"/>
          </w:rPr>
          <w:delText>4</w:delText>
        </w:r>
      </w:del>
      <w:r>
        <w:t>:</w:t>
      </w:r>
      <w:r>
        <w:tab/>
        <w:t>If a list of the NF Instance IDs (or respectively of NF Set IDs) is provided, the NWDAF needs to provide the analytics for each designated NF instance (or respectively for each NF instance belonging to each designated NF Set). In such case the target UE</w:t>
      </w:r>
      <w:r>
        <w:rPr>
          <w:rFonts w:hint="eastAsia"/>
          <w:lang w:eastAsia="zh-CN"/>
        </w:rPr>
        <w:t>(</w:t>
      </w:r>
      <w:r>
        <w:rPr>
          <w:lang w:eastAsia="zh-CN"/>
        </w:rPr>
        <w:t xml:space="preserve">s) of the </w:t>
      </w:r>
      <w:r>
        <w:t>Analytics Reporting need be ignored.</w:t>
      </w:r>
    </w:p>
    <w:p w14:paraId="46ECC286" w14:textId="77777777" w:rsidR="0022236F" w:rsidRDefault="0022236F" w:rsidP="0022236F">
      <w:pPr>
        <w:pStyle w:val="B10"/>
      </w:pPr>
      <w:r>
        <w:t>-</w:t>
      </w:r>
      <w:r>
        <w:tab/>
        <w:t>the "event-filter" attribute may provide:</w:t>
      </w:r>
    </w:p>
    <w:p w14:paraId="03EF5A36" w14:textId="77777777" w:rsidR="0022236F" w:rsidRDefault="0022236F" w:rsidP="0022236F">
      <w:pPr>
        <w:pStyle w:val="B3"/>
      </w:pPr>
      <w:r>
        <w:t>a)</w:t>
      </w:r>
      <w:r>
        <w:tab/>
        <w:t>either list of NF instance IDs in the "</w:t>
      </w:r>
      <w:proofErr w:type="spellStart"/>
      <w:r>
        <w:t>nfInstanceIds</w:t>
      </w:r>
      <w:proofErr w:type="spellEnd"/>
      <w:r>
        <w:t xml:space="preserve">" attribute or list of </w:t>
      </w:r>
      <w:proofErr w:type="gramStart"/>
      <w:r>
        <w:t>NF</w:t>
      </w:r>
      <w:proofErr w:type="gramEnd"/>
      <w:r>
        <w:t xml:space="preserve"> set IDs in the "</w:t>
      </w:r>
      <w:proofErr w:type="spellStart"/>
      <w:r>
        <w:t>nfSetIds</w:t>
      </w:r>
      <w:proofErr w:type="spellEnd"/>
      <w:r>
        <w:t>" attribute if the identification of target UE(s) applies to all UEs;</w:t>
      </w:r>
    </w:p>
    <w:p w14:paraId="106480B1" w14:textId="77777777" w:rsidR="0022236F" w:rsidRDefault="0022236F" w:rsidP="0022236F">
      <w:pPr>
        <w:pStyle w:val="B3"/>
      </w:pPr>
      <w:r>
        <w:t>b)</w:t>
      </w:r>
      <w:r>
        <w:tab/>
        <w:t>list of NF instance types in the "</w:t>
      </w:r>
      <w:proofErr w:type="spellStart"/>
      <w:r>
        <w:t>nfTypes</w:t>
      </w:r>
      <w:proofErr w:type="spellEnd"/>
      <w:r>
        <w:t xml:space="preserve">" </w:t>
      </w:r>
      <w:proofErr w:type="gramStart"/>
      <w:r>
        <w:t>attribute;</w:t>
      </w:r>
      <w:proofErr w:type="gramEnd"/>
    </w:p>
    <w:p w14:paraId="7AA9CD2E" w14:textId="77777777" w:rsidR="0022236F" w:rsidRDefault="0022236F" w:rsidP="0022236F">
      <w:pPr>
        <w:pStyle w:val="B3"/>
      </w:pPr>
      <w:r>
        <w:t>c)</w:t>
      </w:r>
      <w:r>
        <w:tab/>
        <w:t>identification of network slice(s) in the "</w:t>
      </w:r>
      <w:proofErr w:type="spellStart"/>
      <w:r>
        <w:t>snssais</w:t>
      </w:r>
      <w:proofErr w:type="spellEnd"/>
      <w:r>
        <w:t xml:space="preserve">" </w:t>
      </w:r>
      <w:proofErr w:type="gramStart"/>
      <w:r>
        <w:t>attribute;</w:t>
      </w:r>
      <w:proofErr w:type="gramEnd"/>
    </w:p>
    <w:p w14:paraId="5F315778" w14:textId="77777777" w:rsidR="0022236F" w:rsidRDefault="0022236F" w:rsidP="0022236F">
      <w:pPr>
        <w:pStyle w:val="B3"/>
      </w:pPr>
      <w:r>
        <w:t>d)</w:t>
      </w:r>
      <w:r>
        <w:tab/>
        <w:t>optional area of interest by "</w:t>
      </w:r>
      <w:proofErr w:type="spellStart"/>
      <w:r>
        <w:t>networkArea</w:t>
      </w:r>
      <w:proofErr w:type="spellEnd"/>
      <w:r>
        <w:t>" attribute; and/or</w:t>
      </w:r>
    </w:p>
    <w:p w14:paraId="02F576E1" w14:textId="77777777" w:rsidR="0022236F" w:rsidRDefault="0022236F" w:rsidP="0022236F">
      <w:pPr>
        <w:pStyle w:val="B3"/>
      </w:pPr>
      <w:r>
        <w:t>e)</w:t>
      </w:r>
      <w:r>
        <w:tab/>
        <w:t>an optional list of analytics subsets by "</w:t>
      </w:r>
      <w:proofErr w:type="spellStart"/>
      <w:r>
        <w:t>listOfAnaSubsets</w:t>
      </w:r>
      <w:proofErr w:type="spellEnd"/>
      <w:r>
        <w:t>" attribute with value(s) only applicable to NF_LOAD event, if the "</w:t>
      </w:r>
      <w:proofErr w:type="spellStart"/>
      <w:r>
        <w:t>EneNA</w:t>
      </w:r>
      <w:proofErr w:type="spellEnd"/>
      <w:r>
        <w:t xml:space="preserve">" feature is </w:t>
      </w:r>
      <w:proofErr w:type="gramStart"/>
      <w:r>
        <w:t>supported;</w:t>
      </w:r>
      <w:proofErr w:type="gramEnd"/>
    </w:p>
    <w:p w14:paraId="1DDE58E0" w14:textId="77777777" w:rsidR="0022236F" w:rsidRDefault="0022236F" w:rsidP="0022236F">
      <w:pPr>
        <w:pStyle w:val="B10"/>
      </w:pPr>
      <w:r>
        <w:t>-</w:t>
      </w:r>
      <w:r>
        <w:tab/>
        <w:t>if the feature "</w:t>
      </w:r>
      <w:proofErr w:type="spellStart"/>
      <w:r>
        <w:t>UeMobility</w:t>
      </w:r>
      <w:proofErr w:type="spellEnd"/>
      <w:r>
        <w:t>" is supported and the event is "UE_MOBILITY", it shall provide:</w:t>
      </w:r>
    </w:p>
    <w:p w14:paraId="7604599F" w14:textId="77777777" w:rsidR="0022236F" w:rsidRDefault="0022236F" w:rsidP="0022236F">
      <w:pPr>
        <w:pStyle w:val="B2"/>
      </w:pPr>
      <w:r>
        <w:lastRenderedPageBreak/>
        <w:t>1)</w:t>
      </w:r>
      <w:r>
        <w:tab/>
        <w:t>identification of target UE(s) to which the request applies by "</w:t>
      </w:r>
      <w:proofErr w:type="spellStart"/>
      <w:r>
        <w:t>supis</w:t>
      </w:r>
      <w:proofErr w:type="spellEnd"/>
      <w:r>
        <w:t>" or "</w:t>
      </w:r>
      <w:proofErr w:type="spellStart"/>
      <w:r>
        <w:t>intGroupIds</w:t>
      </w:r>
      <w:proofErr w:type="spellEnd"/>
      <w:r>
        <w:t>" attribute in the "</w:t>
      </w:r>
      <w:proofErr w:type="spellStart"/>
      <w:r>
        <w:t>tgt-ue</w:t>
      </w:r>
      <w:proofErr w:type="spellEnd"/>
      <w:r>
        <w:t xml:space="preserve">" </w:t>
      </w:r>
      <w:proofErr w:type="gramStart"/>
      <w:r>
        <w:t>attribute;</w:t>
      </w:r>
      <w:proofErr w:type="gramEnd"/>
    </w:p>
    <w:p w14:paraId="1FEF2E36" w14:textId="77777777" w:rsidR="0022236F" w:rsidRDefault="0022236F" w:rsidP="0022236F">
      <w:pPr>
        <w:pStyle w:val="B10"/>
      </w:pPr>
      <w:r>
        <w:t>-</w:t>
      </w:r>
      <w:r>
        <w:tab/>
        <w:t>and may provide:</w:t>
      </w:r>
    </w:p>
    <w:p w14:paraId="35CC946D" w14:textId="77777777" w:rsidR="0022236F" w:rsidRDefault="0022236F" w:rsidP="0022236F">
      <w:pPr>
        <w:pStyle w:val="B3"/>
      </w:pPr>
      <w:r>
        <w:t>a)</w:t>
      </w:r>
      <w:r>
        <w:tab/>
        <w:t>identification of network area to which the request applies via identification of network area by "</w:t>
      </w:r>
      <w:proofErr w:type="spellStart"/>
      <w:r>
        <w:t>networkArea</w:t>
      </w:r>
      <w:proofErr w:type="spellEnd"/>
      <w:r>
        <w:t xml:space="preserve">" </w:t>
      </w:r>
      <w:proofErr w:type="gramStart"/>
      <w:r>
        <w:t>attribute;</w:t>
      </w:r>
      <w:proofErr w:type="gramEnd"/>
    </w:p>
    <w:p w14:paraId="0466E607" w14:textId="77777777" w:rsidR="0022236F" w:rsidRDefault="0022236F" w:rsidP="0022236F">
      <w:pPr>
        <w:pStyle w:val="B3"/>
      </w:pPr>
      <w:r>
        <w:t>b)</w:t>
      </w:r>
      <w:r>
        <w:tab/>
        <w:t>if the feature "</w:t>
      </w:r>
      <w:proofErr w:type="spellStart"/>
      <w:r>
        <w:t>UeMobilityExt</w:t>
      </w:r>
      <w:proofErr w:type="spellEnd"/>
      <w:r>
        <w:t xml:space="preserve">" is supported, </w:t>
      </w:r>
    </w:p>
    <w:p w14:paraId="7A935881" w14:textId="77777777" w:rsidR="0022236F" w:rsidRDefault="0022236F" w:rsidP="0022236F">
      <w:pPr>
        <w:pStyle w:val="B3"/>
        <w:ind w:firstLine="1"/>
      </w:pPr>
      <w:r>
        <w:t>i)</w:t>
      </w:r>
      <w:r>
        <w:tab/>
        <w:t>identification of LADN DNN in the "</w:t>
      </w:r>
      <w:proofErr w:type="spellStart"/>
      <w:r>
        <w:t>ladnDnns</w:t>
      </w:r>
      <w:proofErr w:type="spellEnd"/>
      <w:r>
        <w:t xml:space="preserve">" </w:t>
      </w:r>
      <w:proofErr w:type="gramStart"/>
      <w:r>
        <w:t>attribute;</w:t>
      </w:r>
      <w:proofErr w:type="gramEnd"/>
      <w:r>
        <w:t xml:space="preserve"> </w:t>
      </w:r>
    </w:p>
    <w:p w14:paraId="01B75563" w14:textId="77777777" w:rsidR="0022236F" w:rsidRDefault="0022236F" w:rsidP="0022236F">
      <w:pPr>
        <w:pStyle w:val="B2"/>
        <w:ind w:left="1134" w:firstLine="1"/>
      </w:pPr>
      <w:r>
        <w:t>ii)</w:t>
      </w:r>
      <w:r>
        <w:tab/>
        <w:t>visited Area(s) of Interest as the "</w:t>
      </w:r>
      <w:proofErr w:type="spellStart"/>
      <w:r>
        <w:t>visitedAreas</w:t>
      </w:r>
      <w:proofErr w:type="spellEnd"/>
      <w:r>
        <w:t xml:space="preserve">" </w:t>
      </w:r>
      <w:proofErr w:type="spellStart"/>
      <w:proofErr w:type="gramStart"/>
      <w:r>
        <w:t>attirbute</w:t>
      </w:r>
      <w:proofErr w:type="spellEnd"/>
      <w:r>
        <w:t>;</w:t>
      </w:r>
      <w:proofErr w:type="gramEnd"/>
    </w:p>
    <w:p w14:paraId="715368A4" w14:textId="77777777" w:rsidR="0022236F" w:rsidRDefault="0022236F" w:rsidP="0022236F">
      <w:pPr>
        <w:pStyle w:val="B3"/>
      </w:pPr>
      <w:r>
        <w:t>c)</w:t>
      </w:r>
      <w:r>
        <w:tab/>
        <w:t>other UE mobility requirements in "</w:t>
      </w:r>
      <w:proofErr w:type="spellStart"/>
      <w:r>
        <w:rPr>
          <w:rFonts w:hint="eastAsia"/>
          <w:lang w:eastAsia="zh-CN"/>
        </w:rPr>
        <w:t>u</w:t>
      </w:r>
      <w:r>
        <w:rPr>
          <w:lang w:eastAsia="zh-CN"/>
        </w:rPr>
        <w:t>eMobilityReqs</w:t>
      </w:r>
      <w:proofErr w:type="spellEnd"/>
      <w:r>
        <w:t>" attribute, if the "UeMobility</w:t>
      </w:r>
      <w:r>
        <w:rPr>
          <w:lang w:eastAsia="zh-CN"/>
        </w:rPr>
        <w:t>Ext2_eNA</w:t>
      </w:r>
      <w:r>
        <w:t xml:space="preserve">" feature is </w:t>
      </w:r>
      <w:proofErr w:type="gramStart"/>
      <w:r>
        <w:t>supported;</w:t>
      </w:r>
      <w:proofErr w:type="gramEnd"/>
    </w:p>
    <w:p w14:paraId="27E245D5" w14:textId="77777777" w:rsidR="0022236F" w:rsidRDefault="0022236F" w:rsidP="0022236F">
      <w:pPr>
        <w:pStyle w:val="B3"/>
      </w:pPr>
      <w:r>
        <w:t>d)</w:t>
      </w:r>
      <w:r>
        <w:tab/>
        <w:t>preferred granularity of location information as the "</w:t>
      </w:r>
      <w:proofErr w:type="spellStart"/>
      <w:r>
        <w:rPr>
          <w:rFonts w:hint="eastAsia"/>
        </w:rPr>
        <w:t>l</w:t>
      </w:r>
      <w:r>
        <w:t>ocGranularity</w:t>
      </w:r>
      <w:proofErr w:type="spellEnd"/>
      <w:r>
        <w:t>" attribute if the feature "UeMobilityExt2_eN</w:t>
      </w:r>
      <w:r>
        <w:rPr>
          <w:lang w:eastAsia="zh-CN"/>
        </w:rPr>
        <w:t>A</w:t>
      </w:r>
      <w:r>
        <w:t>" is also supported. and/or</w:t>
      </w:r>
    </w:p>
    <w:p w14:paraId="2E9DB64D" w14:textId="77777777" w:rsidR="0022236F" w:rsidRDefault="0022236F" w:rsidP="0022236F">
      <w:pPr>
        <w:pStyle w:val="B3"/>
      </w:pPr>
      <w:r>
        <w:t>e)</w:t>
      </w:r>
      <w:r>
        <w:tab/>
      </w:r>
      <w:r>
        <w:rPr>
          <w:lang w:val="en-US" w:eastAsia="zh-CN"/>
        </w:rPr>
        <w:t>a list of analytics subsets carried by "</w:t>
      </w:r>
      <w:proofErr w:type="spellStart"/>
      <w:r>
        <w:rPr>
          <w:lang w:val="en-US" w:eastAsia="zh-CN"/>
        </w:rPr>
        <w:t>listOfAnaSubsets</w:t>
      </w:r>
      <w:proofErr w:type="spellEnd"/>
      <w:r>
        <w:rPr>
          <w:lang w:val="en-US" w:eastAsia="zh-CN"/>
        </w:rPr>
        <w:t xml:space="preserve">" attribute with value(s) only applicable to </w:t>
      </w:r>
      <w:r>
        <w:t>"UE_MOBILITY"</w:t>
      </w:r>
      <w:r>
        <w:rPr>
          <w:lang w:val="en-US" w:eastAsia="zh-CN"/>
        </w:rPr>
        <w:t xml:space="preserve"> event, if the "</w:t>
      </w:r>
      <w:r>
        <w:t>UeMobility</w:t>
      </w:r>
      <w:r>
        <w:rPr>
          <w:lang w:eastAsia="zh-CN"/>
        </w:rPr>
        <w:t>Ext2_eNA</w:t>
      </w:r>
      <w:r>
        <w:rPr>
          <w:lang w:val="en-US" w:eastAsia="zh-CN"/>
        </w:rPr>
        <w:t>"</w:t>
      </w:r>
      <w:r>
        <w:rPr>
          <w:lang w:eastAsia="zh-CN"/>
        </w:rPr>
        <w:t xml:space="preserve"> and </w:t>
      </w:r>
      <w:r>
        <w:rPr>
          <w:lang w:val="en-US" w:eastAsia="zh-CN"/>
        </w:rPr>
        <w:t>"</w:t>
      </w:r>
      <w:proofErr w:type="spellStart"/>
      <w:r>
        <w:rPr>
          <w:lang w:val="en-US" w:eastAsia="zh-CN"/>
        </w:rPr>
        <w:t>EneNA</w:t>
      </w:r>
      <w:proofErr w:type="spellEnd"/>
      <w:r>
        <w:rPr>
          <w:lang w:val="en-US" w:eastAsia="zh-CN"/>
        </w:rPr>
        <w:t xml:space="preserve">" features are </w:t>
      </w:r>
      <w:proofErr w:type="gramStart"/>
      <w:r>
        <w:rPr>
          <w:lang w:val="en-US" w:eastAsia="zh-CN"/>
        </w:rPr>
        <w:t>supported;</w:t>
      </w:r>
      <w:proofErr w:type="gramEnd"/>
    </w:p>
    <w:p w14:paraId="73676B1B" w14:textId="0A49DA31" w:rsidR="0022236F" w:rsidRDefault="0022236F" w:rsidP="0022236F">
      <w:pPr>
        <w:pStyle w:val="NO"/>
      </w:pPr>
      <w:r>
        <w:rPr>
          <w:rFonts w:eastAsia="DengXian"/>
        </w:rPr>
        <w:t>NOTE </w:t>
      </w:r>
      <w:ins w:id="86" w:author="Ericsson_Maria Liang" w:date="2023-08-13T18:33:00Z">
        <w:r w:rsidR="00152605">
          <w:rPr>
            <w:rFonts w:eastAsia="DengXian"/>
            <w:lang w:val="en-US"/>
          </w:rPr>
          <w:t>6</w:t>
        </w:r>
      </w:ins>
      <w:del w:id="87" w:author="Ericsson_Maria Liang" w:date="2023-08-13T18:33:00Z">
        <w:r w:rsidDel="00152605">
          <w:rPr>
            <w:rFonts w:eastAsia="DengXian"/>
            <w:lang w:val="en-US"/>
          </w:rPr>
          <w:delText>5</w:delText>
        </w:r>
      </w:del>
      <w:r>
        <w:rPr>
          <w:rFonts w:eastAsia="DengXian"/>
        </w:rPr>
        <w:t>:</w:t>
      </w:r>
      <w:r>
        <w:rPr>
          <w:rFonts w:eastAsia="DengXian"/>
        </w:rPr>
        <w:tab/>
        <w:t>For LADN service, the consumer (</w:t>
      </w:r>
      <w:proofErr w:type="gramStart"/>
      <w:r>
        <w:rPr>
          <w:rFonts w:eastAsia="DengXian"/>
        </w:rPr>
        <w:t>e.g.</w:t>
      </w:r>
      <w:proofErr w:type="gramEnd"/>
      <w:r>
        <w:rPr>
          <w:rFonts w:eastAsia="DengXian"/>
        </w:rPr>
        <w:t xml:space="preserve"> SMF) provides the LADN DNN to refer the LADN service area as the AOI.</w:t>
      </w:r>
    </w:p>
    <w:p w14:paraId="6184E16B" w14:textId="77777777" w:rsidR="0022236F" w:rsidRDefault="0022236F" w:rsidP="0022236F">
      <w:pPr>
        <w:pStyle w:val="B10"/>
      </w:pPr>
      <w:r>
        <w:t>-</w:t>
      </w:r>
      <w:r>
        <w:tab/>
        <w:t>if the feature "</w:t>
      </w:r>
      <w:proofErr w:type="spellStart"/>
      <w:r>
        <w:t>UeCommunication</w:t>
      </w:r>
      <w:proofErr w:type="spellEnd"/>
      <w:r>
        <w:t>" is supported and the event is "UE_COMM", it shall provide:</w:t>
      </w:r>
    </w:p>
    <w:p w14:paraId="41C8B464" w14:textId="77777777" w:rsidR="0022236F" w:rsidRDefault="0022236F" w:rsidP="0022236F">
      <w:pPr>
        <w:pStyle w:val="B2"/>
      </w:pPr>
      <w:r>
        <w:t>1)</w:t>
      </w:r>
      <w:r>
        <w:tab/>
        <w:t>identification of target UE(s) to which the request applies by "</w:t>
      </w:r>
      <w:proofErr w:type="spellStart"/>
      <w:r>
        <w:t>supis</w:t>
      </w:r>
      <w:proofErr w:type="spellEnd"/>
      <w:r>
        <w:t>" or "</w:t>
      </w:r>
      <w:proofErr w:type="spellStart"/>
      <w:r>
        <w:t>intGroupIds</w:t>
      </w:r>
      <w:proofErr w:type="spellEnd"/>
      <w:r>
        <w:t>" attribute in the "</w:t>
      </w:r>
      <w:proofErr w:type="spellStart"/>
      <w:r>
        <w:t>tgt-ue</w:t>
      </w:r>
      <w:proofErr w:type="spellEnd"/>
      <w:r>
        <w:t xml:space="preserve">" </w:t>
      </w:r>
      <w:proofErr w:type="gramStart"/>
      <w:r>
        <w:t>attribute;</w:t>
      </w:r>
      <w:proofErr w:type="gramEnd"/>
    </w:p>
    <w:p w14:paraId="4BBD3718" w14:textId="77777777" w:rsidR="0022236F" w:rsidRDefault="0022236F" w:rsidP="0022236F">
      <w:pPr>
        <w:pStyle w:val="B10"/>
      </w:pPr>
      <w:r>
        <w:t>-</w:t>
      </w:r>
      <w:r>
        <w:tab/>
        <w:t>and may provide:</w:t>
      </w:r>
    </w:p>
    <w:p w14:paraId="34F77A99" w14:textId="77777777" w:rsidR="0022236F" w:rsidRDefault="0022236F" w:rsidP="0022236F">
      <w:pPr>
        <w:pStyle w:val="B2"/>
      </w:pPr>
      <w:r>
        <w:t>1)</w:t>
      </w:r>
      <w:r>
        <w:tab/>
        <w:t>event specific filter information in the "event-filter" attribute:</w:t>
      </w:r>
    </w:p>
    <w:p w14:paraId="1527021F" w14:textId="77777777" w:rsidR="0022236F" w:rsidRDefault="0022236F" w:rsidP="0022236F">
      <w:pPr>
        <w:pStyle w:val="B3"/>
      </w:pPr>
      <w:r>
        <w:t>a)</w:t>
      </w:r>
      <w:r>
        <w:tab/>
        <w:t>identification of the application as "</w:t>
      </w:r>
      <w:proofErr w:type="spellStart"/>
      <w:r>
        <w:t>appIds</w:t>
      </w:r>
      <w:proofErr w:type="spellEnd"/>
      <w:r>
        <w:t xml:space="preserve">" </w:t>
      </w:r>
      <w:proofErr w:type="gramStart"/>
      <w:r>
        <w:t>attribute;</w:t>
      </w:r>
      <w:proofErr w:type="gramEnd"/>
    </w:p>
    <w:p w14:paraId="14891E21" w14:textId="77777777" w:rsidR="0022236F" w:rsidRDefault="0022236F" w:rsidP="0022236F">
      <w:pPr>
        <w:pStyle w:val="B3"/>
      </w:pPr>
      <w:r>
        <w:t>b)</w:t>
      </w:r>
      <w:r>
        <w:tab/>
        <w:t>identification of network area to which the request applies via identification of network area by "</w:t>
      </w:r>
      <w:proofErr w:type="spellStart"/>
      <w:r>
        <w:t>networkArea</w:t>
      </w:r>
      <w:proofErr w:type="spellEnd"/>
      <w:r>
        <w:t xml:space="preserve">" </w:t>
      </w:r>
      <w:proofErr w:type="gramStart"/>
      <w:r>
        <w:t>attribute;</w:t>
      </w:r>
      <w:proofErr w:type="gramEnd"/>
    </w:p>
    <w:p w14:paraId="6B559AAC" w14:textId="77777777" w:rsidR="0022236F" w:rsidRDefault="0022236F" w:rsidP="0022236F">
      <w:pPr>
        <w:pStyle w:val="B3"/>
      </w:pPr>
      <w:r>
        <w:t>c)</w:t>
      </w:r>
      <w:r>
        <w:tab/>
        <w:t>identification of DNN in the "</w:t>
      </w:r>
      <w:proofErr w:type="spellStart"/>
      <w:r>
        <w:t>dnns</w:t>
      </w:r>
      <w:proofErr w:type="spellEnd"/>
      <w:r>
        <w:t xml:space="preserve">" </w:t>
      </w:r>
      <w:proofErr w:type="gramStart"/>
      <w:r>
        <w:t>attribute;</w:t>
      </w:r>
      <w:proofErr w:type="gramEnd"/>
      <w:r>
        <w:t xml:space="preserve"> </w:t>
      </w:r>
    </w:p>
    <w:p w14:paraId="4E1BABA6" w14:textId="77777777" w:rsidR="0022236F" w:rsidRDefault="0022236F" w:rsidP="0022236F">
      <w:pPr>
        <w:pStyle w:val="B3"/>
      </w:pPr>
      <w:r>
        <w:t>d)</w:t>
      </w:r>
      <w:r>
        <w:tab/>
        <w:t>identification of network slice(s) in the "</w:t>
      </w:r>
      <w:proofErr w:type="spellStart"/>
      <w:r>
        <w:t>snssais</w:t>
      </w:r>
      <w:proofErr w:type="spellEnd"/>
      <w:r>
        <w:t xml:space="preserve">" </w:t>
      </w:r>
      <w:proofErr w:type="gramStart"/>
      <w:r>
        <w:t>attribute;</w:t>
      </w:r>
      <w:proofErr w:type="gramEnd"/>
    </w:p>
    <w:p w14:paraId="1694E031" w14:textId="77777777" w:rsidR="0022236F" w:rsidRDefault="0022236F" w:rsidP="0022236F">
      <w:pPr>
        <w:pStyle w:val="B3"/>
      </w:pPr>
      <w:r>
        <w:rPr>
          <w:lang w:eastAsia="zh-CN"/>
        </w:rPr>
        <w:t>e</w:t>
      </w:r>
      <w:r>
        <w:t>)</w:t>
      </w:r>
      <w:r>
        <w:tab/>
      </w:r>
      <w:r>
        <w:rPr>
          <w:lang w:val="en-US" w:eastAsia="zh-CN"/>
        </w:rPr>
        <w:t>a list of analytics subsets carried by "</w:t>
      </w:r>
      <w:proofErr w:type="spellStart"/>
      <w:r>
        <w:rPr>
          <w:lang w:val="en-US" w:eastAsia="zh-CN"/>
        </w:rPr>
        <w:t>listOfAnaSubsets</w:t>
      </w:r>
      <w:proofErr w:type="spellEnd"/>
      <w:r>
        <w:rPr>
          <w:lang w:val="en-US" w:eastAsia="zh-CN"/>
        </w:rPr>
        <w:t xml:space="preserve">" attribute with value(s) only applicable to </w:t>
      </w:r>
      <w:r>
        <w:t>"UE_COMM"</w:t>
      </w:r>
      <w:r>
        <w:rPr>
          <w:lang w:val="en-US" w:eastAsia="zh-CN"/>
        </w:rPr>
        <w:t xml:space="preserve"> event, if the "</w:t>
      </w:r>
      <w:proofErr w:type="spellStart"/>
      <w:r>
        <w:rPr>
          <w:lang w:val="en-US" w:eastAsia="zh-CN"/>
        </w:rPr>
        <w:t>EneNA</w:t>
      </w:r>
      <w:proofErr w:type="spellEnd"/>
      <w:r>
        <w:rPr>
          <w:lang w:val="en-US" w:eastAsia="zh-CN"/>
        </w:rPr>
        <w:t>" feature is supported;</w:t>
      </w:r>
      <w:r>
        <w:t xml:space="preserve"> and/or</w:t>
      </w:r>
    </w:p>
    <w:p w14:paraId="686965F4" w14:textId="77777777" w:rsidR="0022236F" w:rsidRDefault="0022236F" w:rsidP="0022236F">
      <w:pPr>
        <w:pStyle w:val="B3"/>
      </w:pPr>
      <w:r>
        <w:t>f)</w:t>
      </w:r>
      <w:r>
        <w:tab/>
        <w:t>other UE communication requirements in "</w:t>
      </w:r>
      <w:proofErr w:type="spellStart"/>
      <w:r>
        <w:rPr>
          <w:rFonts w:hint="eastAsia"/>
          <w:lang w:eastAsia="zh-CN"/>
        </w:rPr>
        <w:t>u</w:t>
      </w:r>
      <w:r>
        <w:rPr>
          <w:lang w:eastAsia="zh-CN"/>
        </w:rPr>
        <w:t>eCommReqs</w:t>
      </w:r>
      <w:proofErr w:type="spellEnd"/>
      <w:r>
        <w:t>" attribute, if the "</w:t>
      </w:r>
      <w:proofErr w:type="spellStart"/>
      <w:r>
        <w:t>UeCommunicationExt_eNA</w:t>
      </w:r>
      <w:proofErr w:type="spellEnd"/>
      <w:r>
        <w:t xml:space="preserve">" feature is </w:t>
      </w:r>
      <w:proofErr w:type="gramStart"/>
      <w:r>
        <w:t>supported;</w:t>
      </w:r>
      <w:proofErr w:type="gramEnd"/>
    </w:p>
    <w:p w14:paraId="2E793DA6" w14:textId="77777777" w:rsidR="0022236F" w:rsidRDefault="0022236F" w:rsidP="0022236F">
      <w:pPr>
        <w:pStyle w:val="B10"/>
      </w:pPr>
      <w:r>
        <w:t>-</w:t>
      </w:r>
      <w:r>
        <w:tab/>
        <w:t>if the feature "</w:t>
      </w:r>
      <w:proofErr w:type="spellStart"/>
      <w:r>
        <w:t>NetworkPerformance</w:t>
      </w:r>
      <w:proofErr w:type="spellEnd"/>
      <w:r>
        <w:t>" is supported and the event is "NETWORK_PERFORMANCE", it shall provide:</w:t>
      </w:r>
    </w:p>
    <w:p w14:paraId="7C3ED461" w14:textId="77777777" w:rsidR="0022236F" w:rsidRDefault="0022236F" w:rsidP="0022236F">
      <w:pPr>
        <w:pStyle w:val="B2"/>
      </w:pPr>
      <w:r>
        <w:t>1)</w:t>
      </w:r>
      <w:r>
        <w:tab/>
        <w:t>identification of target UE(s) to which the request applies by "</w:t>
      </w:r>
      <w:proofErr w:type="spellStart"/>
      <w:r>
        <w:t>supis</w:t>
      </w:r>
      <w:proofErr w:type="spellEnd"/>
      <w:r>
        <w:t>", "</w:t>
      </w:r>
      <w:proofErr w:type="spellStart"/>
      <w:r>
        <w:t>intGroupIds</w:t>
      </w:r>
      <w:proofErr w:type="spellEnd"/>
      <w:r>
        <w:t>" or "</w:t>
      </w:r>
      <w:proofErr w:type="spellStart"/>
      <w:r>
        <w:t>anyUe</w:t>
      </w:r>
      <w:proofErr w:type="spellEnd"/>
      <w:r>
        <w:t>" attribute in the "</w:t>
      </w:r>
      <w:proofErr w:type="spellStart"/>
      <w:r>
        <w:t>tgt-ue</w:t>
      </w:r>
      <w:proofErr w:type="spellEnd"/>
      <w:r>
        <w:t xml:space="preserve">" </w:t>
      </w:r>
      <w:proofErr w:type="gramStart"/>
      <w:r>
        <w:t>attribute;</w:t>
      </w:r>
      <w:proofErr w:type="gramEnd"/>
      <w:r>
        <w:t xml:space="preserve"> </w:t>
      </w:r>
    </w:p>
    <w:p w14:paraId="11668D98" w14:textId="77777777" w:rsidR="0022236F" w:rsidRDefault="0022236F" w:rsidP="0022236F">
      <w:pPr>
        <w:pStyle w:val="B2"/>
      </w:pPr>
      <w:r>
        <w:t>2)</w:t>
      </w:r>
      <w:r>
        <w:tab/>
        <w:t>event specific filter information in the "event-filter" attribute which shall provide:</w:t>
      </w:r>
    </w:p>
    <w:p w14:paraId="2652B98A" w14:textId="77777777" w:rsidR="0022236F" w:rsidRDefault="0022236F" w:rsidP="0022236F">
      <w:pPr>
        <w:pStyle w:val="B3"/>
      </w:pPr>
      <w:r>
        <w:t>a)</w:t>
      </w:r>
      <w:r>
        <w:tab/>
        <w:t>the network performance types via "</w:t>
      </w:r>
      <w:proofErr w:type="spellStart"/>
      <w:r>
        <w:t>nwPerfTypes</w:t>
      </w:r>
      <w:proofErr w:type="spellEnd"/>
      <w:r>
        <w:t xml:space="preserve">" </w:t>
      </w:r>
      <w:proofErr w:type="gramStart"/>
      <w:r>
        <w:t>attribute;</w:t>
      </w:r>
      <w:proofErr w:type="gramEnd"/>
      <w:r>
        <w:t xml:space="preserve"> </w:t>
      </w:r>
    </w:p>
    <w:p w14:paraId="4EA4BB3F" w14:textId="77777777" w:rsidR="0022236F" w:rsidRDefault="0022236F" w:rsidP="0022236F">
      <w:pPr>
        <w:pStyle w:val="B3"/>
      </w:pPr>
      <w:r>
        <w:rPr>
          <w:lang w:eastAsia="zh-CN"/>
        </w:rPr>
        <w:t>b</w:t>
      </w:r>
      <w:r>
        <w:t>)</w:t>
      </w:r>
      <w:r>
        <w:tab/>
        <w:t>the network performance requirements via "</w:t>
      </w:r>
      <w:proofErr w:type="spellStart"/>
      <w:r>
        <w:rPr>
          <w:rFonts w:hint="eastAsia"/>
          <w:lang w:eastAsia="zh-CN"/>
        </w:rPr>
        <w:t>n</w:t>
      </w:r>
      <w:r>
        <w:t>wPerfReqs</w:t>
      </w:r>
      <w:proofErr w:type="spellEnd"/>
      <w:r>
        <w:t>" attribute, if the feature "</w:t>
      </w:r>
      <w:proofErr w:type="spellStart"/>
      <w:r>
        <w:t>NetworkPerformanceExt_eNA</w:t>
      </w:r>
      <w:proofErr w:type="spellEnd"/>
      <w:r>
        <w:t xml:space="preserve">" is </w:t>
      </w:r>
      <w:proofErr w:type="gramStart"/>
      <w:r>
        <w:t>supported;</w:t>
      </w:r>
      <w:proofErr w:type="gramEnd"/>
    </w:p>
    <w:p w14:paraId="20B0511B" w14:textId="77777777" w:rsidR="0022236F" w:rsidRDefault="0022236F" w:rsidP="0022236F">
      <w:pPr>
        <w:pStyle w:val="B10"/>
      </w:pPr>
      <w:r>
        <w:tab/>
        <w:t>the "event-filter" attribute may provide:</w:t>
      </w:r>
    </w:p>
    <w:p w14:paraId="27243DE5" w14:textId="77777777" w:rsidR="0022236F" w:rsidRDefault="0022236F" w:rsidP="0022236F">
      <w:pPr>
        <w:pStyle w:val="B3"/>
      </w:pPr>
      <w:r>
        <w:t>a)</w:t>
      </w:r>
      <w:r>
        <w:tab/>
        <w:t>identification of network area to which the request applies via identification of network area(s) by "</w:t>
      </w:r>
      <w:proofErr w:type="spellStart"/>
      <w:r>
        <w:t>networkArea</w:t>
      </w:r>
      <w:proofErr w:type="spellEnd"/>
      <w:r>
        <w:t>" attribute (mandatory if "</w:t>
      </w:r>
      <w:proofErr w:type="spellStart"/>
      <w:r>
        <w:t>anyUe</w:t>
      </w:r>
      <w:proofErr w:type="spellEnd"/>
      <w:r>
        <w:t>" attribute is set to true); and/or</w:t>
      </w:r>
    </w:p>
    <w:p w14:paraId="34673FCD" w14:textId="77777777" w:rsidR="0022236F" w:rsidRDefault="0022236F" w:rsidP="0022236F">
      <w:pPr>
        <w:pStyle w:val="B3"/>
      </w:pPr>
      <w:r>
        <w:lastRenderedPageBreak/>
        <w:t>b)</w:t>
      </w:r>
      <w:r>
        <w:tab/>
      </w:r>
      <w:r>
        <w:rPr>
          <w:lang w:eastAsia="zh-CN"/>
        </w:rPr>
        <w:t xml:space="preserve">for each network performance type identified by </w:t>
      </w:r>
      <w:r>
        <w:t>"</w:t>
      </w:r>
      <w:proofErr w:type="spellStart"/>
      <w:r>
        <w:t>nwPerfTypes</w:t>
      </w:r>
      <w:proofErr w:type="spellEnd"/>
      <w:r>
        <w:t xml:space="preserve">" attribute, the additional </w:t>
      </w:r>
      <w:r>
        <w:rPr>
          <w:lang w:eastAsia="zh-CN"/>
        </w:rPr>
        <w:t>requirement by</w:t>
      </w:r>
      <w:r>
        <w:t xml:space="preserve"> "</w:t>
      </w:r>
      <w:proofErr w:type="spellStart"/>
      <w:r>
        <w:t>addNwPerfReqs</w:t>
      </w:r>
      <w:proofErr w:type="spellEnd"/>
      <w:r>
        <w:t>" attribute if the "</w:t>
      </w:r>
      <w:proofErr w:type="spellStart"/>
      <w:r>
        <w:t>NetworkPerformanceExt_AIML</w:t>
      </w:r>
      <w:proofErr w:type="spellEnd"/>
      <w:r>
        <w:t>" feature is supported.</w:t>
      </w:r>
    </w:p>
    <w:p w14:paraId="78076B7E" w14:textId="77777777" w:rsidR="0022236F" w:rsidRDefault="0022236F" w:rsidP="0022236F">
      <w:pPr>
        <w:pStyle w:val="B10"/>
      </w:pPr>
      <w:r>
        <w:t>-</w:t>
      </w:r>
      <w:r>
        <w:tab/>
        <w:t>if the feature "</w:t>
      </w:r>
      <w:proofErr w:type="spellStart"/>
      <w:r>
        <w:t>ServiceExperience</w:t>
      </w:r>
      <w:proofErr w:type="spellEnd"/>
      <w:r>
        <w:t>" is supported and the event is "</w:t>
      </w:r>
      <w:r>
        <w:rPr>
          <w:lang w:val="en-US" w:eastAsia="zh-CN"/>
        </w:rPr>
        <w:t>SERVICE_EXPERIENCE</w:t>
      </w:r>
      <w:r>
        <w:t>", it shall provide:</w:t>
      </w:r>
    </w:p>
    <w:p w14:paraId="4FB3C0AD" w14:textId="77777777" w:rsidR="0022236F" w:rsidRDefault="0022236F" w:rsidP="0022236F">
      <w:pPr>
        <w:pStyle w:val="B2"/>
      </w:pPr>
      <w:r>
        <w:t>1)</w:t>
      </w:r>
      <w:r>
        <w:tab/>
        <w:t>identification of target UE(s) to which the request applies by "</w:t>
      </w:r>
      <w:proofErr w:type="spellStart"/>
      <w:r>
        <w:t>supis</w:t>
      </w:r>
      <w:proofErr w:type="spellEnd"/>
      <w:r>
        <w:t>", "</w:t>
      </w:r>
      <w:proofErr w:type="spellStart"/>
      <w:r>
        <w:t>intGroupIds</w:t>
      </w:r>
      <w:proofErr w:type="spellEnd"/>
      <w:r>
        <w:t>" or "</w:t>
      </w:r>
      <w:proofErr w:type="spellStart"/>
      <w:r>
        <w:t>anyUe</w:t>
      </w:r>
      <w:proofErr w:type="spellEnd"/>
      <w:r>
        <w:t>" attribute in the "</w:t>
      </w:r>
      <w:proofErr w:type="spellStart"/>
      <w:r>
        <w:t>tgt-ue</w:t>
      </w:r>
      <w:proofErr w:type="spellEnd"/>
      <w:r>
        <w:t xml:space="preserve">" </w:t>
      </w:r>
      <w:proofErr w:type="gramStart"/>
      <w:r>
        <w:t>attribute;</w:t>
      </w:r>
      <w:proofErr w:type="gramEnd"/>
    </w:p>
    <w:p w14:paraId="3DF38916" w14:textId="77777777" w:rsidR="0022236F" w:rsidRDefault="0022236F" w:rsidP="0022236F">
      <w:pPr>
        <w:pStyle w:val="B2"/>
      </w:pPr>
      <w:r>
        <w:t>2)</w:t>
      </w:r>
      <w:r>
        <w:tab/>
        <w:t>event specific filter information in the "event-filter" attribute which shall provide:</w:t>
      </w:r>
    </w:p>
    <w:p w14:paraId="42DEDB79" w14:textId="77777777" w:rsidR="0022236F" w:rsidRDefault="0022236F" w:rsidP="0022236F">
      <w:pPr>
        <w:pStyle w:val="B3"/>
      </w:pPr>
      <w:r>
        <w:t>a)</w:t>
      </w:r>
      <w:r>
        <w:tab/>
        <w:t>any slices indication in the "</w:t>
      </w:r>
      <w:proofErr w:type="spellStart"/>
      <w:r>
        <w:t>anySlice</w:t>
      </w:r>
      <w:proofErr w:type="spellEnd"/>
      <w:r>
        <w:t>" attribute or identification of network slice(s) together with the optionally associated network slice instance(s) if available, via the "</w:t>
      </w:r>
      <w:proofErr w:type="spellStart"/>
      <w:r>
        <w:t>nsiIdInfos</w:t>
      </w:r>
      <w:proofErr w:type="spellEnd"/>
      <w:r>
        <w:t xml:space="preserve">" attribute; and </w:t>
      </w:r>
    </w:p>
    <w:p w14:paraId="7A96798F" w14:textId="5EC99B49" w:rsidR="0022236F" w:rsidRDefault="0022236F" w:rsidP="0022236F">
      <w:pPr>
        <w:pStyle w:val="NO"/>
      </w:pPr>
      <w:r>
        <w:t>NOTE</w:t>
      </w:r>
      <w:r>
        <w:rPr>
          <w:rFonts w:eastAsia="DengXian"/>
        </w:rPr>
        <w:t> </w:t>
      </w:r>
      <w:ins w:id="88" w:author="Ericsson_Maria Liang" w:date="2023-08-13T18:33:00Z">
        <w:r w:rsidR="00152605">
          <w:rPr>
            <w:rFonts w:eastAsia="DengXian"/>
          </w:rPr>
          <w:t>7</w:t>
        </w:r>
      </w:ins>
      <w:del w:id="89" w:author="Ericsson_Maria Liang" w:date="2023-08-13T18:33:00Z">
        <w:r w:rsidDel="00152605">
          <w:rPr>
            <w:rFonts w:eastAsia="DengXian"/>
          </w:rPr>
          <w:delText>6</w:delText>
        </w:r>
      </w:del>
      <w:r>
        <w:t>:</w:t>
      </w:r>
      <w:r>
        <w:tab/>
      </w:r>
      <w:r>
        <w:tab/>
        <w:t>The network slice instance of a PDU session is not available in the PCF.</w:t>
      </w:r>
    </w:p>
    <w:p w14:paraId="79C26386" w14:textId="77777777" w:rsidR="0022236F" w:rsidRDefault="0022236F" w:rsidP="0022236F">
      <w:pPr>
        <w:pStyle w:val="B10"/>
      </w:pPr>
      <w:r>
        <w:tab/>
      </w:r>
      <w:r>
        <w:rPr>
          <w:rFonts w:hint="eastAsia"/>
        </w:rPr>
        <w:t>t</w:t>
      </w:r>
      <w:r>
        <w:t>he "event-filter" attribute may provide:</w:t>
      </w:r>
    </w:p>
    <w:p w14:paraId="31710032" w14:textId="77777777" w:rsidR="0022236F" w:rsidRDefault="0022236F" w:rsidP="0022236F">
      <w:pPr>
        <w:pStyle w:val="B3"/>
      </w:pPr>
      <w:r>
        <w:t>a)</w:t>
      </w:r>
      <w:r>
        <w:tab/>
        <w:t>identification of application(s) to which the request applies via "</w:t>
      </w:r>
      <w:proofErr w:type="spellStart"/>
      <w:r>
        <w:t>appIds</w:t>
      </w:r>
      <w:proofErr w:type="spellEnd"/>
      <w:r>
        <w:t xml:space="preserve">" </w:t>
      </w:r>
      <w:proofErr w:type="gramStart"/>
      <w:r>
        <w:t>attribute;</w:t>
      </w:r>
      <w:proofErr w:type="gramEnd"/>
    </w:p>
    <w:p w14:paraId="57214306" w14:textId="77777777" w:rsidR="0022236F" w:rsidRDefault="0022236F" w:rsidP="0022236F">
      <w:pPr>
        <w:pStyle w:val="B3"/>
      </w:pPr>
      <w:r>
        <w:t>b)</w:t>
      </w:r>
      <w:r>
        <w:tab/>
        <w:t xml:space="preserve">identification of DNN via identification of </w:t>
      </w:r>
      <w:proofErr w:type="spellStart"/>
      <w:r>
        <w:t>Dnn</w:t>
      </w:r>
      <w:proofErr w:type="spellEnd"/>
      <w:r>
        <w:t>(s) by "</w:t>
      </w:r>
      <w:proofErr w:type="spellStart"/>
      <w:r>
        <w:t>dnns</w:t>
      </w:r>
      <w:proofErr w:type="spellEnd"/>
      <w:r>
        <w:t xml:space="preserve">" </w:t>
      </w:r>
      <w:proofErr w:type="gramStart"/>
      <w:r>
        <w:t>attribute;</w:t>
      </w:r>
      <w:proofErr w:type="gramEnd"/>
      <w:r>
        <w:t xml:space="preserve"> </w:t>
      </w:r>
    </w:p>
    <w:p w14:paraId="3215143F" w14:textId="77777777" w:rsidR="0022236F" w:rsidRDefault="0022236F" w:rsidP="0022236F">
      <w:pPr>
        <w:pStyle w:val="B3"/>
      </w:pPr>
      <w:r>
        <w:t>c)</w:t>
      </w:r>
      <w:r>
        <w:tab/>
        <w:t>identification of user plane accesses to one or more DN(s) where applications are deployed via "</w:t>
      </w:r>
      <w:proofErr w:type="spellStart"/>
      <w:r>
        <w:t>dnais</w:t>
      </w:r>
      <w:proofErr w:type="spellEnd"/>
      <w:r>
        <w:t xml:space="preserve">" </w:t>
      </w:r>
      <w:proofErr w:type="gramStart"/>
      <w:r>
        <w:t>attribute;</w:t>
      </w:r>
      <w:proofErr w:type="gramEnd"/>
    </w:p>
    <w:p w14:paraId="6DB69145" w14:textId="77777777" w:rsidR="0022236F" w:rsidRDefault="0022236F" w:rsidP="0022236F">
      <w:pPr>
        <w:pStyle w:val="B3"/>
      </w:pPr>
      <w:r>
        <w:t>d)</w:t>
      </w:r>
      <w:r>
        <w:tab/>
        <w:t>identification of network area to which the request applies via identification of network area(s) by "</w:t>
      </w:r>
      <w:proofErr w:type="spellStart"/>
      <w:r>
        <w:t>networkArea</w:t>
      </w:r>
      <w:proofErr w:type="spellEnd"/>
      <w:r>
        <w:t>" attribute (mandatory if "</w:t>
      </w:r>
      <w:proofErr w:type="spellStart"/>
      <w:r>
        <w:t>anyUe</w:t>
      </w:r>
      <w:proofErr w:type="spellEnd"/>
      <w:r>
        <w:t>" attribute is set to true</w:t>
      </w:r>
      <w:proofErr w:type="gramStart"/>
      <w:r>
        <w:t>);</w:t>
      </w:r>
      <w:proofErr w:type="gramEnd"/>
    </w:p>
    <w:p w14:paraId="0FF002D9" w14:textId="77777777" w:rsidR="0022236F" w:rsidRDefault="0022236F" w:rsidP="0022236F">
      <w:pPr>
        <w:pStyle w:val="B3"/>
      </w:pPr>
      <w:r>
        <w:t>e)</w:t>
      </w:r>
      <w:r>
        <w:tab/>
        <w:t>if "</w:t>
      </w:r>
      <w:proofErr w:type="spellStart"/>
      <w:r>
        <w:t>appIds</w:t>
      </w:r>
      <w:proofErr w:type="spellEnd"/>
      <w:r>
        <w:t>" attribute is provided, the bandwidth requirement of each application by "</w:t>
      </w:r>
      <w:proofErr w:type="spellStart"/>
      <w:r>
        <w:t>bwRequs</w:t>
      </w:r>
      <w:proofErr w:type="spellEnd"/>
      <w:r>
        <w:t xml:space="preserve">" </w:t>
      </w:r>
      <w:proofErr w:type="gramStart"/>
      <w:r>
        <w:t>attribute;</w:t>
      </w:r>
      <w:proofErr w:type="gramEnd"/>
    </w:p>
    <w:p w14:paraId="05A9FF33" w14:textId="77777777" w:rsidR="0022236F" w:rsidRDefault="0022236F" w:rsidP="0022236F">
      <w:pPr>
        <w:pStyle w:val="B3"/>
      </w:pPr>
      <w:r>
        <w:t>f)</w:t>
      </w:r>
      <w:r>
        <w:tab/>
      </w:r>
      <w:proofErr w:type="spellStart"/>
      <w:r>
        <w:t>identication</w:t>
      </w:r>
      <w:proofErr w:type="spellEnd"/>
      <w:r>
        <w:t xml:space="preserve"> of all the RAT types and/or all the frequencies that the NWDAF received for the application or specific RAT type(s) and/or frequency(</w:t>
      </w:r>
      <w:proofErr w:type="spellStart"/>
      <w:r>
        <w:t>ies</w:t>
      </w:r>
      <w:proofErr w:type="spellEnd"/>
      <w:r>
        <w:t>) by "</w:t>
      </w:r>
      <w:proofErr w:type="spellStart"/>
      <w:r>
        <w:t>ratFreqs</w:t>
      </w:r>
      <w:proofErr w:type="spellEnd"/>
      <w:r>
        <w:t>" attribute</w:t>
      </w:r>
      <w:r>
        <w:rPr>
          <w:lang w:val="en-US" w:eastAsia="zh-CN"/>
        </w:rPr>
        <w:t xml:space="preserve"> if the feature "</w:t>
      </w:r>
      <w:proofErr w:type="spellStart"/>
      <w:r>
        <w:rPr>
          <w:lang w:val="en-US" w:eastAsia="zh-CN"/>
        </w:rPr>
        <w:t>ServiceExperienceExt</w:t>
      </w:r>
      <w:proofErr w:type="spellEnd"/>
      <w:r>
        <w:rPr>
          <w:lang w:val="en-US" w:eastAsia="zh-CN"/>
        </w:rPr>
        <w:t xml:space="preserve">" is also </w:t>
      </w:r>
      <w:proofErr w:type="gramStart"/>
      <w:r>
        <w:rPr>
          <w:lang w:val="en-US" w:eastAsia="zh-CN"/>
        </w:rPr>
        <w:t>supported</w:t>
      </w:r>
      <w:r>
        <w:t>;</w:t>
      </w:r>
      <w:proofErr w:type="gramEnd"/>
    </w:p>
    <w:p w14:paraId="65AFFC20" w14:textId="77777777" w:rsidR="0022236F" w:rsidRDefault="0022236F" w:rsidP="0022236F">
      <w:pPr>
        <w:pStyle w:val="B3"/>
      </w:pPr>
      <w:r>
        <w:rPr>
          <w:lang w:eastAsia="zh-CN"/>
        </w:rPr>
        <w:t>g</w:t>
      </w:r>
      <w:r>
        <w:t>)</w:t>
      </w:r>
      <w:r>
        <w:tab/>
      </w:r>
      <w:r>
        <w:rPr>
          <w:lang w:val="en-US" w:eastAsia="zh-CN"/>
        </w:rPr>
        <w:t>a list of analytics subsets carried by "</w:t>
      </w:r>
      <w:proofErr w:type="spellStart"/>
      <w:r>
        <w:rPr>
          <w:lang w:val="en-US" w:eastAsia="zh-CN"/>
        </w:rPr>
        <w:t>listOfAnaSubsets</w:t>
      </w:r>
      <w:proofErr w:type="spellEnd"/>
      <w:r>
        <w:rPr>
          <w:lang w:val="en-US" w:eastAsia="zh-CN"/>
        </w:rPr>
        <w:t xml:space="preserve">" attribute with value(s) only applicable to </w:t>
      </w:r>
      <w:r>
        <w:t>"</w:t>
      </w:r>
      <w:r>
        <w:rPr>
          <w:lang w:val="en-US" w:eastAsia="zh-CN"/>
        </w:rPr>
        <w:t>SERVICE_EXPERIENCE</w:t>
      </w:r>
      <w:r>
        <w:t>"</w:t>
      </w:r>
      <w:r>
        <w:rPr>
          <w:lang w:val="en-US" w:eastAsia="zh-CN"/>
        </w:rPr>
        <w:t xml:space="preserve"> event, if the "</w:t>
      </w:r>
      <w:proofErr w:type="spellStart"/>
      <w:r>
        <w:rPr>
          <w:lang w:val="en-US" w:eastAsia="zh-CN"/>
        </w:rPr>
        <w:t>EneNA</w:t>
      </w:r>
      <w:proofErr w:type="spellEnd"/>
      <w:r>
        <w:rPr>
          <w:lang w:val="en-US" w:eastAsia="zh-CN"/>
        </w:rPr>
        <w:t xml:space="preserve">" feature is </w:t>
      </w:r>
      <w:proofErr w:type="gramStart"/>
      <w:r>
        <w:t>supported;</w:t>
      </w:r>
      <w:proofErr w:type="gramEnd"/>
    </w:p>
    <w:p w14:paraId="2B684519" w14:textId="77777777" w:rsidR="0022236F" w:rsidRDefault="0022236F" w:rsidP="0022236F">
      <w:pPr>
        <w:pStyle w:val="B3"/>
      </w:pPr>
      <w:r>
        <w:t>h)</w:t>
      </w:r>
      <w:r>
        <w:tab/>
        <w:t>the identification of the UPF as the "</w:t>
      </w:r>
      <w:proofErr w:type="spellStart"/>
      <w:r>
        <w:t>upfInfo</w:t>
      </w:r>
      <w:proofErr w:type="spellEnd"/>
      <w:r>
        <w:t>" attribute if the feature "</w:t>
      </w:r>
      <w:proofErr w:type="spellStart"/>
      <w:r>
        <w:t>ServiceExperienceExt</w:t>
      </w:r>
      <w:proofErr w:type="spellEnd"/>
      <w:r>
        <w:t xml:space="preserve">" is also </w:t>
      </w:r>
      <w:proofErr w:type="gramStart"/>
      <w:r>
        <w:t>supported;</w:t>
      </w:r>
      <w:proofErr w:type="gramEnd"/>
    </w:p>
    <w:p w14:paraId="5A2F9205" w14:textId="77777777" w:rsidR="0022236F" w:rsidRDefault="0022236F" w:rsidP="0022236F">
      <w:pPr>
        <w:pStyle w:val="B3"/>
      </w:pPr>
      <w:r>
        <w:t>i)</w:t>
      </w:r>
      <w:r>
        <w:tab/>
        <w:t>IP address(s)/FQDN(s) of the Application Server(s) as the "</w:t>
      </w:r>
      <w:proofErr w:type="spellStart"/>
      <w:r>
        <w:t>appServerAddrs</w:t>
      </w:r>
      <w:proofErr w:type="spellEnd"/>
      <w:r>
        <w:t>" attribute if the feature "</w:t>
      </w:r>
      <w:proofErr w:type="spellStart"/>
      <w:r>
        <w:t>ServiceExperienceExt</w:t>
      </w:r>
      <w:proofErr w:type="spellEnd"/>
      <w:r>
        <w:t>" is also supported; and/or</w:t>
      </w:r>
    </w:p>
    <w:p w14:paraId="6E019DA9" w14:textId="77777777" w:rsidR="0022236F" w:rsidRDefault="0022236F" w:rsidP="0022236F">
      <w:pPr>
        <w:pStyle w:val="B3"/>
      </w:pPr>
      <w:r>
        <w:t>j)</w:t>
      </w:r>
      <w:r>
        <w:tab/>
        <w:t>combination of PDU Session parameters as the "</w:t>
      </w:r>
      <w:proofErr w:type="spellStart"/>
      <w:r>
        <w:t>pduSesInfos</w:t>
      </w:r>
      <w:proofErr w:type="spellEnd"/>
      <w:r>
        <w:t xml:space="preserve">" attribute if the feature "ServiceExperienceExt2_eNA" is also </w:t>
      </w:r>
      <w:proofErr w:type="gramStart"/>
      <w:r>
        <w:t>supported;</w:t>
      </w:r>
      <w:proofErr w:type="gramEnd"/>
    </w:p>
    <w:p w14:paraId="4F0A400C" w14:textId="77777777" w:rsidR="0022236F" w:rsidRDefault="0022236F" w:rsidP="0022236F">
      <w:pPr>
        <w:pStyle w:val="B3"/>
      </w:pPr>
      <w:r>
        <w:t>k)</w:t>
      </w:r>
      <w:r>
        <w:tab/>
        <w:t>preferred granularity of location information as the "</w:t>
      </w:r>
      <w:proofErr w:type="spellStart"/>
      <w:r>
        <w:rPr>
          <w:rFonts w:hint="eastAsia"/>
          <w:lang w:eastAsia="zh-CN"/>
        </w:rPr>
        <w:t>l</w:t>
      </w:r>
      <w:r>
        <w:rPr>
          <w:lang w:eastAsia="zh-CN"/>
        </w:rPr>
        <w:t>ocGranularity</w:t>
      </w:r>
      <w:proofErr w:type="spellEnd"/>
      <w:r>
        <w:t>" attribute if the feature "</w:t>
      </w:r>
      <w:r>
        <w:rPr>
          <w:rFonts w:hint="eastAsia"/>
        </w:rPr>
        <w:t>S</w:t>
      </w:r>
      <w:r>
        <w:t>erviceExperienceExt</w:t>
      </w:r>
      <w:r>
        <w:rPr>
          <w:lang w:eastAsia="zh-CN"/>
        </w:rPr>
        <w:t>2_eNA</w:t>
      </w:r>
      <w:r>
        <w:t>" is supported.</w:t>
      </w:r>
    </w:p>
    <w:p w14:paraId="5747FCAD" w14:textId="77777777" w:rsidR="0022236F" w:rsidRDefault="0022236F" w:rsidP="0022236F">
      <w:pPr>
        <w:pStyle w:val="B10"/>
      </w:pPr>
      <w:r>
        <w:t>-</w:t>
      </w:r>
      <w:r>
        <w:tab/>
        <w:t>if the feature "</w:t>
      </w:r>
      <w:proofErr w:type="spellStart"/>
      <w:r>
        <w:t>QoSSustainability</w:t>
      </w:r>
      <w:proofErr w:type="spellEnd"/>
      <w:r>
        <w:t>" is supported and the event is "</w:t>
      </w:r>
      <w:r>
        <w:rPr>
          <w:lang w:val="en-US" w:eastAsia="zh-CN"/>
        </w:rPr>
        <w:t>QOS_SUSTAINABILITY</w:t>
      </w:r>
      <w:r>
        <w:t>", it shall provide:</w:t>
      </w:r>
    </w:p>
    <w:p w14:paraId="7FB55D66" w14:textId="77777777" w:rsidR="0022236F" w:rsidRDefault="0022236F" w:rsidP="0022236F">
      <w:pPr>
        <w:pStyle w:val="B2"/>
      </w:pPr>
      <w:r>
        <w:t>1)</w:t>
      </w:r>
      <w:r>
        <w:tab/>
        <w:t>event specific filter information in the "event-filter" attribute which shall provide:</w:t>
      </w:r>
    </w:p>
    <w:p w14:paraId="6BCD091D" w14:textId="77777777" w:rsidR="0022236F" w:rsidRDefault="0022236F" w:rsidP="0022236F">
      <w:pPr>
        <w:pStyle w:val="B3"/>
        <w:rPr>
          <w:lang w:eastAsia="zh-CN"/>
        </w:rPr>
      </w:pPr>
      <w:r>
        <w:t>a)</w:t>
      </w:r>
      <w:r>
        <w:tab/>
        <w:t>identification of network area to which the request applies via identification of network area by "</w:t>
      </w:r>
      <w:proofErr w:type="spellStart"/>
      <w:r>
        <w:t>networkArea</w:t>
      </w:r>
      <w:proofErr w:type="spellEnd"/>
      <w:r>
        <w:t>" attribute</w:t>
      </w:r>
      <w:r>
        <w:rPr>
          <w:lang w:eastAsia="zh-CN"/>
        </w:rPr>
        <w:t>;</w:t>
      </w:r>
      <w:r>
        <w:t xml:space="preserve"> and</w:t>
      </w:r>
    </w:p>
    <w:p w14:paraId="33E38F81" w14:textId="77777777" w:rsidR="0022236F" w:rsidRDefault="0022236F" w:rsidP="0022236F">
      <w:pPr>
        <w:pStyle w:val="B3"/>
        <w:rPr>
          <w:lang w:eastAsia="zh-CN"/>
        </w:rPr>
      </w:pPr>
      <w:r>
        <w:rPr>
          <w:lang w:eastAsia="zh-CN"/>
        </w:rPr>
        <w:t>b)</w:t>
      </w:r>
      <w:r>
        <w:rPr>
          <w:lang w:eastAsia="zh-CN"/>
        </w:rPr>
        <w:tab/>
        <w:t>QoS requirements via "</w:t>
      </w:r>
      <w:proofErr w:type="spellStart"/>
      <w:r>
        <w:rPr>
          <w:lang w:eastAsia="zh-CN"/>
        </w:rPr>
        <w:t>qosRequ</w:t>
      </w:r>
      <w:proofErr w:type="spellEnd"/>
      <w:r>
        <w:rPr>
          <w:lang w:eastAsia="zh-CN"/>
        </w:rPr>
        <w:t xml:space="preserve">" </w:t>
      </w:r>
      <w:proofErr w:type="gramStart"/>
      <w:r>
        <w:rPr>
          <w:lang w:eastAsia="zh-CN"/>
        </w:rPr>
        <w:t>attribute;</w:t>
      </w:r>
      <w:proofErr w:type="gramEnd"/>
    </w:p>
    <w:p w14:paraId="3C0505FB" w14:textId="77777777" w:rsidR="0022236F" w:rsidRDefault="0022236F" w:rsidP="0022236F">
      <w:pPr>
        <w:pStyle w:val="B2"/>
        <w:rPr>
          <w:lang w:eastAsia="zh-CN"/>
        </w:rPr>
      </w:pPr>
      <w:r>
        <w:rPr>
          <w:lang w:eastAsia="zh-CN"/>
        </w:rPr>
        <w:t>2)</w:t>
      </w:r>
      <w:r>
        <w:rPr>
          <w:lang w:eastAsia="zh-CN"/>
        </w:rPr>
        <w:tab/>
        <w:t xml:space="preserve">identification of target UE(s) to which the </w:t>
      </w:r>
      <w:r>
        <w:t>request</w:t>
      </w:r>
      <w:r>
        <w:rPr>
          <w:lang w:eastAsia="zh-CN"/>
        </w:rPr>
        <w:t xml:space="preserve"> applies by "</w:t>
      </w:r>
      <w:proofErr w:type="spellStart"/>
      <w:r>
        <w:rPr>
          <w:lang w:eastAsia="zh-CN"/>
        </w:rPr>
        <w:t>anyUe</w:t>
      </w:r>
      <w:proofErr w:type="spellEnd"/>
      <w:r>
        <w:rPr>
          <w:lang w:eastAsia="zh-CN"/>
        </w:rPr>
        <w:t>" in the "</w:t>
      </w:r>
      <w:proofErr w:type="spellStart"/>
      <w:r>
        <w:rPr>
          <w:lang w:eastAsia="zh-CN"/>
        </w:rPr>
        <w:t>tgt-ue</w:t>
      </w:r>
      <w:proofErr w:type="spellEnd"/>
      <w:r>
        <w:rPr>
          <w:lang w:eastAsia="zh-CN"/>
        </w:rPr>
        <w:t xml:space="preserve">" </w:t>
      </w:r>
      <w:proofErr w:type="gramStart"/>
      <w:r>
        <w:rPr>
          <w:lang w:eastAsia="zh-CN"/>
        </w:rPr>
        <w:t>attribute;</w:t>
      </w:r>
      <w:proofErr w:type="gramEnd"/>
    </w:p>
    <w:p w14:paraId="27C337EA" w14:textId="77777777" w:rsidR="0022236F" w:rsidRDefault="0022236F" w:rsidP="0022236F">
      <w:pPr>
        <w:pStyle w:val="B2"/>
      </w:pPr>
      <w:r>
        <w:tab/>
        <w:t>the "event-filter" attribute may provide:</w:t>
      </w:r>
    </w:p>
    <w:p w14:paraId="0744DBA9" w14:textId="77777777" w:rsidR="0022236F" w:rsidRDefault="0022236F" w:rsidP="0022236F">
      <w:pPr>
        <w:pStyle w:val="B3"/>
      </w:pPr>
      <w:r>
        <w:t>a)</w:t>
      </w:r>
      <w:r>
        <w:tab/>
        <w:t>identification of network slice(s) by "</w:t>
      </w:r>
      <w:proofErr w:type="spellStart"/>
      <w:r>
        <w:t>snssais</w:t>
      </w:r>
      <w:proofErr w:type="spellEnd"/>
      <w:r>
        <w:t xml:space="preserve">" </w:t>
      </w:r>
      <w:proofErr w:type="gramStart"/>
      <w:r>
        <w:t>attribute;</w:t>
      </w:r>
      <w:proofErr w:type="gramEnd"/>
    </w:p>
    <w:p w14:paraId="77AB9917" w14:textId="77777777" w:rsidR="0022236F" w:rsidRDefault="0022236F" w:rsidP="0022236F">
      <w:pPr>
        <w:pStyle w:val="B10"/>
      </w:pPr>
      <w:r>
        <w:t>-</w:t>
      </w:r>
      <w:r>
        <w:tab/>
        <w:t>if the feature "</w:t>
      </w:r>
      <w:proofErr w:type="spellStart"/>
      <w:r>
        <w:t>AbnormalBehaviour</w:t>
      </w:r>
      <w:proofErr w:type="spellEnd"/>
      <w:r>
        <w:t>" is supported and the event is "ABNORMAL_BEHAVIOUR", it shall provide:</w:t>
      </w:r>
    </w:p>
    <w:p w14:paraId="0D1CF820" w14:textId="77777777" w:rsidR="0022236F" w:rsidRDefault="0022236F" w:rsidP="0022236F">
      <w:pPr>
        <w:pStyle w:val="B2"/>
        <w:rPr>
          <w:rFonts w:eastAsia="DengXian"/>
        </w:rPr>
      </w:pPr>
      <w:r>
        <w:lastRenderedPageBreak/>
        <w:t>1)</w:t>
      </w:r>
      <w:r>
        <w:tab/>
        <w:t>identification of target UE(s) to which the request applies by "</w:t>
      </w:r>
      <w:proofErr w:type="spellStart"/>
      <w:r>
        <w:t>supis</w:t>
      </w:r>
      <w:proofErr w:type="spellEnd"/>
      <w:r>
        <w:t>", "</w:t>
      </w:r>
      <w:proofErr w:type="spellStart"/>
      <w:r>
        <w:t>intGroupIds</w:t>
      </w:r>
      <w:proofErr w:type="spellEnd"/>
      <w:r>
        <w:t>" or "</w:t>
      </w:r>
      <w:proofErr w:type="spellStart"/>
      <w:r>
        <w:t>anyUe</w:t>
      </w:r>
      <w:proofErr w:type="spellEnd"/>
      <w:r>
        <w:t>" attribute</w:t>
      </w:r>
      <w:r>
        <w:rPr>
          <w:rFonts w:eastAsia="DengXian"/>
        </w:rPr>
        <w:t xml:space="preserve"> in the "</w:t>
      </w:r>
      <w:proofErr w:type="spellStart"/>
      <w:r>
        <w:rPr>
          <w:rFonts w:eastAsia="DengXian"/>
        </w:rPr>
        <w:t>tgt-ue</w:t>
      </w:r>
      <w:proofErr w:type="spellEnd"/>
      <w:r>
        <w:rPr>
          <w:rFonts w:eastAsia="DengXian"/>
        </w:rPr>
        <w:t>" attribute; and</w:t>
      </w:r>
    </w:p>
    <w:p w14:paraId="2B67A557" w14:textId="77777777" w:rsidR="0022236F" w:rsidRDefault="0022236F" w:rsidP="0022236F">
      <w:pPr>
        <w:pStyle w:val="B2"/>
        <w:rPr>
          <w:lang w:val="en-US" w:eastAsia="zh-CN"/>
        </w:rPr>
      </w:pPr>
      <w:r>
        <w:rPr>
          <w:lang w:val="en-US" w:eastAsia="zh-CN"/>
        </w:rPr>
        <w:t>2)</w:t>
      </w:r>
      <w:r>
        <w:rPr>
          <w:lang w:val="en-US" w:eastAsia="zh-CN"/>
        </w:rPr>
        <w:tab/>
        <w:t xml:space="preserve">event specific filter information in the "event-filter" attribute which shall provide </w:t>
      </w:r>
    </w:p>
    <w:p w14:paraId="423EB98C" w14:textId="77777777" w:rsidR="0022236F" w:rsidRDefault="0022236F" w:rsidP="0022236F">
      <w:pPr>
        <w:pStyle w:val="B3"/>
      </w:pPr>
      <w:r>
        <w:rPr>
          <w:lang w:val="en-US" w:eastAsia="zh-CN"/>
        </w:rPr>
        <w:t>a)</w:t>
      </w:r>
      <w:r>
        <w:rPr>
          <w:lang w:val="en-US" w:eastAsia="zh-CN"/>
        </w:rPr>
        <w:tab/>
      </w:r>
      <w:r>
        <w:t>either the expected analytics type via "</w:t>
      </w:r>
      <w:proofErr w:type="spellStart"/>
      <w:r>
        <w:t>exptAnaType</w:t>
      </w:r>
      <w:proofErr w:type="spellEnd"/>
      <w:r>
        <w:t>" attribute or a list of exception Ids via "</w:t>
      </w:r>
      <w:proofErr w:type="spellStart"/>
      <w:r>
        <w:t>excepIds</w:t>
      </w:r>
      <w:proofErr w:type="spellEnd"/>
      <w:r>
        <w:t>" attribute. If the expected analytics type via "</w:t>
      </w:r>
      <w:proofErr w:type="spellStart"/>
      <w:r>
        <w:t>exptAnaType</w:t>
      </w:r>
      <w:proofErr w:type="spellEnd"/>
      <w:r>
        <w:t>" attribute is provided, the NWDAF shall derive the corresponding Exception Ids from the received expected analytics type as follows:</w:t>
      </w:r>
    </w:p>
    <w:p w14:paraId="7B60F983" w14:textId="77777777" w:rsidR="0022236F" w:rsidRDefault="0022236F" w:rsidP="0022236F">
      <w:pPr>
        <w:pStyle w:val="B4"/>
      </w:pPr>
      <w:r>
        <w:t>-</w:t>
      </w:r>
      <w:r>
        <w:tab/>
        <w:t>if "</w:t>
      </w:r>
      <w:proofErr w:type="spellStart"/>
      <w:r>
        <w:t>exptAnaType</w:t>
      </w:r>
      <w:proofErr w:type="spellEnd"/>
      <w:r>
        <w:t>" attribute sets to "MOBILITY", the corresponding list of Exception Ids are "UNEXPECTED_UE_LOCATION", "PING_PONG_ACROSS_CELLS", "UNEXPECTED_WAKEUP" and "UNEXPECTED_RADIO_LINK_FAILURES</w:t>
      </w:r>
      <w:proofErr w:type="gramStart"/>
      <w:r>
        <w:t>";</w:t>
      </w:r>
      <w:proofErr w:type="gramEnd"/>
    </w:p>
    <w:p w14:paraId="525105A2" w14:textId="77777777" w:rsidR="0022236F" w:rsidRDefault="0022236F" w:rsidP="0022236F">
      <w:pPr>
        <w:pStyle w:val="B4"/>
      </w:pPr>
      <w:r>
        <w:t>-</w:t>
      </w:r>
      <w:r>
        <w:tab/>
        <w:t>if "</w:t>
      </w:r>
      <w:proofErr w:type="spellStart"/>
      <w:r>
        <w:t>exptAnaType</w:t>
      </w:r>
      <w:proofErr w:type="spellEnd"/>
      <w:r>
        <w:t>" attribute sets to "COMMUN", the corresponding list of Exception Ids are "</w:t>
      </w:r>
      <w:r>
        <w:rPr>
          <w:rFonts w:hint="eastAsia"/>
        </w:rPr>
        <w:t>UNEXPECTED_LONG_LIVE_FLOW</w:t>
      </w:r>
      <w:r>
        <w:t>", "UNEXPECTED_LARGE_RATE_FLOW", "SUSPICION_OF_DDOS_ATTACK", "WRONG_DESTINATION_ADDRESS" and "TOO_FREQUENT_SERVICE_ACCESS</w:t>
      </w:r>
      <w:proofErr w:type="gramStart"/>
      <w:r>
        <w:t>";</w:t>
      </w:r>
      <w:proofErr w:type="gramEnd"/>
    </w:p>
    <w:p w14:paraId="0951F930" w14:textId="77777777" w:rsidR="0022236F" w:rsidRDefault="0022236F" w:rsidP="0022236F">
      <w:pPr>
        <w:pStyle w:val="B4"/>
      </w:pPr>
      <w:r>
        <w:t>-</w:t>
      </w:r>
      <w:r>
        <w:tab/>
        <w:t>if "</w:t>
      </w:r>
      <w:proofErr w:type="spellStart"/>
      <w:r>
        <w:t>exptAnaType</w:t>
      </w:r>
      <w:proofErr w:type="spellEnd"/>
      <w:r>
        <w:t>" attribute sets to "MOBILITY_AND_COMMUN", the corresponding list of Exception Ids includes all above derived exception Ids.</w:t>
      </w:r>
    </w:p>
    <w:p w14:paraId="28D1580B" w14:textId="77777777" w:rsidR="0022236F" w:rsidRDefault="0022236F" w:rsidP="0022236F">
      <w:pPr>
        <w:pStyle w:val="B3"/>
      </w:pPr>
      <w:r>
        <w:tab/>
        <w:t xml:space="preserve">The derived list of Exception Ids </w:t>
      </w:r>
      <w:proofErr w:type="gramStart"/>
      <w:r>
        <w:t>are</w:t>
      </w:r>
      <w:proofErr w:type="gramEnd"/>
      <w:r>
        <w:t xml:space="preserve"> used by the NWDAF to notify the NF service consumer when UE's behaviour is exceptional based on one or more Exception Ids within the list. </w:t>
      </w:r>
    </w:p>
    <w:p w14:paraId="022B5AEB" w14:textId="77777777" w:rsidR="0022236F" w:rsidRDefault="0022236F" w:rsidP="0022236F">
      <w:pPr>
        <w:pStyle w:val="B3"/>
      </w:pPr>
      <w:r>
        <w:tab/>
        <w:t>If the "</w:t>
      </w:r>
      <w:proofErr w:type="spellStart"/>
      <w:r>
        <w:t>anyUe</w:t>
      </w:r>
      <w:proofErr w:type="spellEnd"/>
      <w:r>
        <w:t>" attribute in the "</w:t>
      </w:r>
      <w:proofErr w:type="spellStart"/>
      <w:r>
        <w:t>tgt-ue</w:t>
      </w:r>
      <w:proofErr w:type="spellEnd"/>
      <w:r>
        <w:t>" attribute sets to "true":</w:t>
      </w:r>
    </w:p>
    <w:p w14:paraId="544B9055" w14:textId="77777777" w:rsidR="0022236F" w:rsidRDefault="0022236F" w:rsidP="0022236F">
      <w:pPr>
        <w:pStyle w:val="B4"/>
      </w:pPr>
      <w:r>
        <w:t>a)</w:t>
      </w:r>
      <w:r>
        <w:tab/>
        <w:t xml:space="preserve">the expected analytics type via </w:t>
      </w:r>
      <w:proofErr w:type="spellStart"/>
      <w:r>
        <w:t>the"exptAnaType</w:t>
      </w:r>
      <w:proofErr w:type="spellEnd"/>
      <w:r>
        <w:t>" attribute or the list of Exception Ids via "</w:t>
      </w:r>
      <w:proofErr w:type="spellStart"/>
      <w:r>
        <w:t>excepIds</w:t>
      </w:r>
      <w:proofErr w:type="spellEnd"/>
      <w:r>
        <w:t xml:space="preserve">" attribute shall not be requested for both mobility and communication related analytics at the same </w:t>
      </w:r>
      <w:proofErr w:type="gramStart"/>
      <w:r>
        <w:t>time;</w:t>
      </w:r>
      <w:proofErr w:type="gramEnd"/>
    </w:p>
    <w:p w14:paraId="71ECF81A" w14:textId="77777777" w:rsidR="0022236F" w:rsidRDefault="0022236F" w:rsidP="0022236F">
      <w:pPr>
        <w:pStyle w:val="B4"/>
      </w:pPr>
      <w:r>
        <w:t>b)</w:t>
      </w:r>
      <w:r>
        <w:tab/>
        <w:t xml:space="preserve">if the expected analytics type via </w:t>
      </w:r>
      <w:proofErr w:type="spellStart"/>
      <w:r>
        <w:t>the"exptAnaType</w:t>
      </w:r>
      <w:proofErr w:type="spellEnd"/>
      <w:r>
        <w:t>" attribute or the list of Exception Ids via "</w:t>
      </w:r>
      <w:proofErr w:type="spellStart"/>
      <w:r>
        <w:t>excepIds</w:t>
      </w:r>
      <w:proofErr w:type="spellEnd"/>
      <w:r>
        <w:t>" attribute is mobility related, at least one of identification of network area by "</w:t>
      </w:r>
      <w:proofErr w:type="spellStart"/>
      <w:r>
        <w:t>networkArea</w:t>
      </w:r>
      <w:proofErr w:type="spellEnd"/>
      <w:r>
        <w:t>" attribute and identification of network slice(s) by "</w:t>
      </w:r>
      <w:proofErr w:type="spellStart"/>
      <w:r>
        <w:t>snssais</w:t>
      </w:r>
      <w:proofErr w:type="spellEnd"/>
      <w:r>
        <w:t>" attribute should be provided; and</w:t>
      </w:r>
    </w:p>
    <w:p w14:paraId="2AF6EB84" w14:textId="2668D529" w:rsidR="0022236F" w:rsidRDefault="0022236F" w:rsidP="0022236F">
      <w:pPr>
        <w:pStyle w:val="B4"/>
      </w:pPr>
      <w:r>
        <w:t>c)</w:t>
      </w:r>
      <w:r>
        <w:tab/>
        <w:t xml:space="preserve">if the expected analytics type via </w:t>
      </w:r>
      <w:proofErr w:type="spellStart"/>
      <w:r>
        <w:t>the"exptAnaType</w:t>
      </w:r>
      <w:proofErr w:type="spellEnd"/>
      <w:r>
        <w:t>" attribute or the list of Exception Ids via "</w:t>
      </w:r>
      <w:proofErr w:type="spellStart"/>
      <w:r>
        <w:t>excepIds</w:t>
      </w:r>
      <w:proofErr w:type="spellEnd"/>
      <w:r>
        <w:t>" attribute is communication related, at least one of identification of network area by "</w:t>
      </w:r>
      <w:proofErr w:type="spellStart"/>
      <w:r>
        <w:t>networkArea</w:t>
      </w:r>
      <w:proofErr w:type="spellEnd"/>
      <w:r>
        <w:t>" attribute, identification of application(s) by "</w:t>
      </w:r>
      <w:proofErr w:type="spellStart"/>
      <w:r>
        <w:t>appIds</w:t>
      </w:r>
      <w:proofErr w:type="spellEnd"/>
      <w:r>
        <w:t>" attribute, identification of DNN(s) in the "</w:t>
      </w:r>
      <w:proofErr w:type="spellStart"/>
      <w:r>
        <w:t>dnns</w:t>
      </w:r>
      <w:proofErr w:type="spellEnd"/>
      <w:r>
        <w:t>" attribute and identification of network slice(s) by "</w:t>
      </w:r>
      <w:proofErr w:type="spellStart"/>
      <w:r>
        <w:t>snssais</w:t>
      </w:r>
      <w:proofErr w:type="spellEnd"/>
      <w:r>
        <w:t xml:space="preserve">" attribute should be </w:t>
      </w:r>
      <w:proofErr w:type="gramStart"/>
      <w:r>
        <w:t>provided;</w:t>
      </w:r>
      <w:proofErr w:type="gramEnd"/>
    </w:p>
    <w:p w14:paraId="5DB5FA59" w14:textId="77777777" w:rsidR="0022236F" w:rsidRDefault="0022236F" w:rsidP="0022236F">
      <w:pPr>
        <w:pStyle w:val="B10"/>
      </w:pPr>
      <w:r>
        <w:tab/>
        <w:t>the "event-filter" attribute may provide:</w:t>
      </w:r>
    </w:p>
    <w:p w14:paraId="2952088B" w14:textId="77777777" w:rsidR="0022236F" w:rsidRDefault="0022236F" w:rsidP="0022236F">
      <w:pPr>
        <w:pStyle w:val="B3"/>
        <w:rPr>
          <w:lang w:val="en-US" w:eastAsia="zh-CN"/>
        </w:rPr>
      </w:pPr>
      <w:r>
        <w:rPr>
          <w:lang w:val="en-US" w:eastAsia="zh-CN"/>
        </w:rPr>
        <w:t>a)</w:t>
      </w:r>
      <w:r>
        <w:rPr>
          <w:lang w:val="en-US" w:eastAsia="zh-CN"/>
        </w:rPr>
        <w:tab/>
      </w:r>
      <w:r>
        <w:t>expected UE behaviour via "</w:t>
      </w:r>
      <w:proofErr w:type="spellStart"/>
      <w:r>
        <w:t>exptUeBehav</w:t>
      </w:r>
      <w:proofErr w:type="spellEnd"/>
      <w:r>
        <w:t xml:space="preserve">" </w:t>
      </w:r>
      <w:proofErr w:type="gramStart"/>
      <w:r>
        <w:t>attribute</w:t>
      </w:r>
      <w:r>
        <w:rPr>
          <w:lang w:val="en-US" w:eastAsia="zh-CN"/>
        </w:rPr>
        <w:t>;</w:t>
      </w:r>
      <w:proofErr w:type="gramEnd"/>
    </w:p>
    <w:p w14:paraId="4B1E78AA" w14:textId="77777777" w:rsidR="0022236F" w:rsidRDefault="0022236F" w:rsidP="0022236F">
      <w:pPr>
        <w:pStyle w:val="B10"/>
      </w:pPr>
      <w:r>
        <w:t>-</w:t>
      </w:r>
      <w:r>
        <w:tab/>
        <w:t>if the feature "</w:t>
      </w:r>
      <w:proofErr w:type="spellStart"/>
      <w:r>
        <w:t>UserDataCongestion</w:t>
      </w:r>
      <w:proofErr w:type="spellEnd"/>
      <w:r>
        <w:t>" is supported and the event is "USER_DATA_CONGESTION", it shall provide one of the following attributes:</w:t>
      </w:r>
    </w:p>
    <w:p w14:paraId="6B07E620" w14:textId="77777777" w:rsidR="0022236F" w:rsidRDefault="0022236F" w:rsidP="0022236F">
      <w:pPr>
        <w:pStyle w:val="B2"/>
      </w:pPr>
      <w:r>
        <w:t>1)</w:t>
      </w:r>
      <w:r>
        <w:tab/>
      </w:r>
      <w:r>
        <w:rPr>
          <w:lang w:eastAsia="zh-CN"/>
        </w:rPr>
        <w:t xml:space="preserve">identification of target UE(s) via </w:t>
      </w:r>
      <w:r>
        <w:t>"</w:t>
      </w:r>
      <w:proofErr w:type="spellStart"/>
      <w:r>
        <w:t>supis</w:t>
      </w:r>
      <w:proofErr w:type="spellEnd"/>
      <w:r>
        <w:t>" "</w:t>
      </w:r>
      <w:proofErr w:type="spellStart"/>
      <w:r>
        <w:t>gpsis</w:t>
      </w:r>
      <w:proofErr w:type="spellEnd"/>
      <w:r>
        <w:t>" (if feature "</w:t>
      </w:r>
      <w:proofErr w:type="spellStart"/>
      <w:r>
        <w:t>UserDataCongestionExt</w:t>
      </w:r>
      <w:proofErr w:type="spellEnd"/>
      <w:r>
        <w:t xml:space="preserve">" is </w:t>
      </w:r>
      <w:proofErr w:type="gramStart"/>
      <w:r>
        <w:t>supported)  or</w:t>
      </w:r>
      <w:proofErr w:type="gramEnd"/>
      <w:r>
        <w:t xml:space="preserve"> "</w:t>
      </w:r>
      <w:proofErr w:type="spellStart"/>
      <w:r>
        <w:t>anyUe</w:t>
      </w:r>
      <w:proofErr w:type="spellEnd"/>
      <w:r>
        <w:t>" attribute within "</w:t>
      </w:r>
      <w:proofErr w:type="spellStart"/>
      <w:r>
        <w:t>tgt-ue</w:t>
      </w:r>
      <w:proofErr w:type="spellEnd"/>
      <w:r>
        <w:t>" attribute;</w:t>
      </w:r>
    </w:p>
    <w:p w14:paraId="291447B2" w14:textId="77777777" w:rsidR="0022236F" w:rsidRDefault="0022236F" w:rsidP="0022236F">
      <w:pPr>
        <w:pStyle w:val="B2"/>
      </w:pPr>
      <w:r>
        <w:t>2)</w:t>
      </w:r>
      <w:r>
        <w:tab/>
        <w:t>event specific filter information in the "event-filter" attribute which shall provide:</w:t>
      </w:r>
    </w:p>
    <w:p w14:paraId="0A0F4B10" w14:textId="77777777" w:rsidR="0022236F" w:rsidRDefault="0022236F" w:rsidP="0022236F">
      <w:pPr>
        <w:pStyle w:val="B3"/>
      </w:pPr>
      <w:r>
        <w:t>a)</w:t>
      </w:r>
      <w:r>
        <w:tab/>
        <w:t>the user data congestion requirements via "</w:t>
      </w:r>
      <w:proofErr w:type="spellStart"/>
      <w:r>
        <w:rPr>
          <w:lang w:eastAsia="zh-CN"/>
        </w:rPr>
        <w:t>userDataCon</w:t>
      </w:r>
      <w:r>
        <w:t>Reqs</w:t>
      </w:r>
      <w:proofErr w:type="spellEnd"/>
      <w:r>
        <w:t xml:space="preserve">" attribute, if the feature "UserDataCongestionExt2_eNA" is </w:t>
      </w:r>
      <w:proofErr w:type="gramStart"/>
      <w:r>
        <w:t>supported;</w:t>
      </w:r>
      <w:proofErr w:type="gramEnd"/>
    </w:p>
    <w:p w14:paraId="07BF5EA9" w14:textId="77777777" w:rsidR="0022236F" w:rsidRDefault="0022236F" w:rsidP="0022236F">
      <w:pPr>
        <w:pStyle w:val="B10"/>
        <w:rPr>
          <w:lang w:eastAsia="zh-CN"/>
        </w:rPr>
      </w:pPr>
      <w:r>
        <w:tab/>
        <w:t xml:space="preserve">and </w:t>
      </w:r>
      <w:r>
        <w:rPr>
          <w:lang w:eastAsia="zh-CN"/>
        </w:rPr>
        <w:t>may provide:</w:t>
      </w:r>
    </w:p>
    <w:p w14:paraId="539F3590" w14:textId="77777777" w:rsidR="0022236F" w:rsidRDefault="0022236F" w:rsidP="0022236F">
      <w:pPr>
        <w:pStyle w:val="B2"/>
      </w:pPr>
      <w:r>
        <w:rPr>
          <w:lang w:eastAsia="zh-CN"/>
        </w:rPr>
        <w:t>1)</w:t>
      </w:r>
      <w:r>
        <w:rPr>
          <w:lang w:eastAsia="zh-CN"/>
        </w:rPr>
        <w:tab/>
      </w:r>
      <w:r>
        <w:t xml:space="preserve">event specific filter information in </w:t>
      </w:r>
      <w:r>
        <w:rPr>
          <w:rFonts w:hint="eastAsia"/>
          <w:lang w:eastAsia="zh-CN"/>
        </w:rPr>
        <w:t>t</w:t>
      </w:r>
      <w:r>
        <w:rPr>
          <w:lang w:eastAsia="zh-CN"/>
        </w:rPr>
        <w:t xml:space="preserve">he </w:t>
      </w:r>
      <w:r>
        <w:t>"event-filter" attribute which may provide:</w:t>
      </w:r>
    </w:p>
    <w:p w14:paraId="1DD6A9AF" w14:textId="77777777" w:rsidR="0022236F" w:rsidRDefault="0022236F" w:rsidP="0022236F">
      <w:pPr>
        <w:pStyle w:val="B3"/>
      </w:pPr>
      <w:r>
        <w:t>a</w:t>
      </w:r>
      <w:r>
        <w:rPr>
          <w:rFonts w:hint="eastAsia"/>
          <w:lang w:eastAsia="zh-CN"/>
        </w:rPr>
        <w:t>)</w:t>
      </w:r>
      <w:r>
        <w:rPr>
          <w:lang w:eastAsia="zh-CN"/>
        </w:rPr>
        <w:tab/>
      </w:r>
      <w:r>
        <w:rPr>
          <w:lang w:val="en-US" w:eastAsia="zh-CN"/>
        </w:rPr>
        <w:t>identification of network slice(s) by "</w:t>
      </w:r>
      <w:proofErr w:type="spellStart"/>
      <w:r>
        <w:rPr>
          <w:lang w:val="en-US" w:eastAsia="zh-CN"/>
        </w:rPr>
        <w:t>snssais</w:t>
      </w:r>
      <w:proofErr w:type="spellEnd"/>
      <w:r>
        <w:rPr>
          <w:lang w:val="en-US" w:eastAsia="zh-CN"/>
        </w:rPr>
        <w:t xml:space="preserve">" </w:t>
      </w:r>
      <w:proofErr w:type="gramStart"/>
      <w:r>
        <w:rPr>
          <w:lang w:val="en-US" w:eastAsia="zh-CN"/>
        </w:rPr>
        <w:t>attribute</w:t>
      </w:r>
      <w:r>
        <w:rPr>
          <w:lang w:eastAsia="zh-CN"/>
        </w:rPr>
        <w:t>;</w:t>
      </w:r>
      <w:proofErr w:type="gramEnd"/>
    </w:p>
    <w:p w14:paraId="4F386648" w14:textId="77777777" w:rsidR="0022236F" w:rsidRDefault="0022236F" w:rsidP="0022236F">
      <w:pPr>
        <w:pStyle w:val="B3"/>
      </w:pPr>
      <w:r>
        <w:t>b)</w:t>
      </w:r>
      <w:r>
        <w:tab/>
        <w:t>identification of network area to which the request applies via identification of network area by "</w:t>
      </w:r>
      <w:proofErr w:type="spellStart"/>
      <w:r>
        <w:t>networkArea</w:t>
      </w:r>
      <w:proofErr w:type="spellEnd"/>
      <w:r>
        <w:t>" attribute (mandatory if "</w:t>
      </w:r>
      <w:proofErr w:type="spellStart"/>
      <w:r>
        <w:t>anyUe</w:t>
      </w:r>
      <w:proofErr w:type="spellEnd"/>
      <w:r>
        <w:t>" attribute is set to true</w:t>
      </w:r>
      <w:proofErr w:type="gramStart"/>
      <w:r>
        <w:t>);</w:t>
      </w:r>
      <w:proofErr w:type="gramEnd"/>
    </w:p>
    <w:p w14:paraId="41B8AB7A" w14:textId="77777777" w:rsidR="0022236F" w:rsidRDefault="0022236F" w:rsidP="0022236F">
      <w:pPr>
        <w:pStyle w:val="B3"/>
      </w:pPr>
      <w:r>
        <w:lastRenderedPageBreak/>
        <w:t>c)</w:t>
      </w:r>
      <w:r>
        <w:tab/>
        <w:t>if the feature "</w:t>
      </w:r>
      <w:proofErr w:type="spellStart"/>
      <w:r>
        <w:t>UserDataCongestionExt</w:t>
      </w:r>
      <w:proofErr w:type="spellEnd"/>
      <w:r>
        <w:t xml:space="preserve">" is also supported, request a list of top applications with maximum number that contribute the most to the traffic in uplink and/or downlink directions </w:t>
      </w:r>
      <w:proofErr w:type="spellStart"/>
      <w:r>
        <w:t>bythe</w:t>
      </w:r>
      <w:proofErr w:type="spellEnd"/>
      <w:r>
        <w:t xml:space="preserve"> "</w:t>
      </w:r>
      <w:proofErr w:type="spellStart"/>
      <w:r>
        <w:t>maxTopAppUlNbr</w:t>
      </w:r>
      <w:proofErr w:type="spellEnd"/>
      <w:r>
        <w:t>" attribute and/or the "</w:t>
      </w:r>
      <w:proofErr w:type="spellStart"/>
      <w:r>
        <w:t>maxTopAppDlNbr</w:t>
      </w:r>
      <w:proofErr w:type="spellEnd"/>
      <w:r>
        <w:t>" attribute; and/or</w:t>
      </w:r>
    </w:p>
    <w:p w14:paraId="6497408F" w14:textId="77777777" w:rsidR="0022236F" w:rsidRDefault="0022236F" w:rsidP="0022236F">
      <w:pPr>
        <w:pStyle w:val="B3"/>
      </w:pPr>
      <w:r>
        <w:rPr>
          <w:lang w:eastAsia="zh-CN"/>
        </w:rPr>
        <w:t>d</w:t>
      </w:r>
      <w:r>
        <w:t>)</w:t>
      </w:r>
      <w:r>
        <w:tab/>
      </w:r>
      <w:r>
        <w:rPr>
          <w:lang w:val="en-US" w:eastAsia="zh-CN"/>
        </w:rPr>
        <w:t>a list of analytics subsets carried by "</w:t>
      </w:r>
      <w:proofErr w:type="spellStart"/>
      <w:r>
        <w:rPr>
          <w:lang w:val="en-US" w:eastAsia="zh-CN"/>
        </w:rPr>
        <w:t>listOfAnaSubsets</w:t>
      </w:r>
      <w:proofErr w:type="spellEnd"/>
      <w:r>
        <w:rPr>
          <w:lang w:val="en-US" w:eastAsia="zh-CN"/>
        </w:rPr>
        <w:t xml:space="preserve">" attribute with value(s) only applicable to </w:t>
      </w:r>
      <w:r>
        <w:t>"USER_DATA_CONGESTION"</w:t>
      </w:r>
      <w:r>
        <w:rPr>
          <w:lang w:val="en-US" w:eastAsia="zh-CN"/>
        </w:rPr>
        <w:t xml:space="preserve"> event, if the "</w:t>
      </w:r>
      <w:proofErr w:type="spellStart"/>
      <w:r>
        <w:rPr>
          <w:lang w:val="en-US" w:eastAsia="zh-CN"/>
        </w:rPr>
        <w:t>EneNA</w:t>
      </w:r>
      <w:proofErr w:type="spellEnd"/>
      <w:r>
        <w:rPr>
          <w:lang w:val="en-US" w:eastAsia="zh-CN"/>
        </w:rPr>
        <w:t xml:space="preserve">" feature is </w:t>
      </w:r>
      <w:proofErr w:type="gramStart"/>
      <w:r>
        <w:rPr>
          <w:lang w:val="en-US" w:eastAsia="zh-CN"/>
        </w:rPr>
        <w:t>supported;</w:t>
      </w:r>
      <w:proofErr w:type="gramEnd"/>
    </w:p>
    <w:p w14:paraId="1994949B" w14:textId="77777777" w:rsidR="0022236F" w:rsidRDefault="0022236F" w:rsidP="0022236F">
      <w:pPr>
        <w:pStyle w:val="B10"/>
      </w:pPr>
      <w:r>
        <w:t>-</w:t>
      </w:r>
      <w:r>
        <w:tab/>
        <w:t>if the feature "</w:t>
      </w:r>
      <w:r>
        <w:rPr>
          <w:rFonts w:hint="eastAsia"/>
        </w:rPr>
        <w:t>S</w:t>
      </w:r>
      <w:r>
        <w:t>MCCE" is supported and the event is "</w:t>
      </w:r>
      <w:r>
        <w:rPr>
          <w:rFonts w:hint="eastAsia"/>
        </w:rPr>
        <w:t>S</w:t>
      </w:r>
      <w:r>
        <w:t>M_CONGESTION", it shall provide:</w:t>
      </w:r>
    </w:p>
    <w:p w14:paraId="7415ABF0" w14:textId="77777777" w:rsidR="0022236F" w:rsidRDefault="0022236F" w:rsidP="0022236F">
      <w:pPr>
        <w:pStyle w:val="B2"/>
      </w:pPr>
      <w:r>
        <w:t>1)</w:t>
      </w:r>
      <w:r>
        <w:tab/>
        <w:t>event specific filter information in the "event-filter" attribute which shall provide:</w:t>
      </w:r>
    </w:p>
    <w:p w14:paraId="7E7207C6" w14:textId="77777777" w:rsidR="0022236F" w:rsidRDefault="0022236F" w:rsidP="0022236F">
      <w:pPr>
        <w:pStyle w:val="B3"/>
      </w:pPr>
      <w:r>
        <w:t>a)</w:t>
      </w:r>
      <w:r>
        <w:tab/>
        <w:t>identification of DNN in the "</w:t>
      </w:r>
      <w:proofErr w:type="spellStart"/>
      <w:r>
        <w:t>dnns</w:t>
      </w:r>
      <w:proofErr w:type="spellEnd"/>
      <w:r>
        <w:t xml:space="preserve">" attribute; and/or </w:t>
      </w:r>
    </w:p>
    <w:p w14:paraId="77A14537" w14:textId="77777777" w:rsidR="0022236F" w:rsidRDefault="0022236F" w:rsidP="0022236F">
      <w:pPr>
        <w:pStyle w:val="B3"/>
      </w:pPr>
      <w:r>
        <w:t>b)</w:t>
      </w:r>
      <w:r>
        <w:tab/>
        <w:t>identification of network slice(s) in the "</w:t>
      </w:r>
      <w:proofErr w:type="spellStart"/>
      <w:r>
        <w:t>snssais</w:t>
      </w:r>
      <w:proofErr w:type="spellEnd"/>
      <w:r>
        <w:t>" attribute; and</w:t>
      </w:r>
    </w:p>
    <w:p w14:paraId="00E94CCA" w14:textId="77777777" w:rsidR="0022236F" w:rsidRDefault="0022236F" w:rsidP="0022236F">
      <w:pPr>
        <w:pStyle w:val="B2"/>
      </w:pPr>
      <w:r>
        <w:t>2)</w:t>
      </w:r>
      <w:r>
        <w:tab/>
        <w:t>identification of target UE(s) via "</w:t>
      </w:r>
      <w:proofErr w:type="spellStart"/>
      <w:r>
        <w:t>supis</w:t>
      </w:r>
      <w:proofErr w:type="spellEnd"/>
      <w:r>
        <w:t>" attribute in the "</w:t>
      </w:r>
      <w:proofErr w:type="spellStart"/>
      <w:r>
        <w:t>tgt-ue</w:t>
      </w:r>
      <w:proofErr w:type="spellEnd"/>
      <w:r>
        <w:t xml:space="preserve">" attribute where the target UE(s) are one have the PDU Session for the DNN and/or S-NSSAI indicated by the event specific filter </w:t>
      </w:r>
      <w:proofErr w:type="gramStart"/>
      <w:r>
        <w:t>information;</w:t>
      </w:r>
      <w:proofErr w:type="gramEnd"/>
    </w:p>
    <w:p w14:paraId="113393F6" w14:textId="77777777" w:rsidR="0022236F" w:rsidRDefault="0022236F" w:rsidP="0022236F">
      <w:pPr>
        <w:pStyle w:val="B10"/>
      </w:pPr>
      <w:r>
        <w:tab/>
        <w:t>and may include:</w:t>
      </w:r>
    </w:p>
    <w:p w14:paraId="02C00F27" w14:textId="77777777" w:rsidR="0022236F" w:rsidRDefault="0022236F" w:rsidP="0022236F">
      <w:pPr>
        <w:pStyle w:val="B2"/>
        <w:rPr>
          <w:lang w:val="en-US" w:eastAsia="zh-CN"/>
        </w:rPr>
      </w:pPr>
      <w:r>
        <w:t>1)</w:t>
      </w:r>
      <w:r>
        <w:tab/>
      </w:r>
      <w:r>
        <w:rPr>
          <w:lang w:val="en-US" w:eastAsia="zh-CN"/>
        </w:rPr>
        <w:t>a list of analytics subsets carried by "</w:t>
      </w:r>
      <w:proofErr w:type="spellStart"/>
      <w:r>
        <w:rPr>
          <w:lang w:val="en-US" w:eastAsia="zh-CN"/>
        </w:rPr>
        <w:t>listOfAnaSubsets</w:t>
      </w:r>
      <w:proofErr w:type="spellEnd"/>
      <w:r>
        <w:rPr>
          <w:lang w:val="en-US" w:eastAsia="zh-CN"/>
        </w:rPr>
        <w:t xml:space="preserve">" attribute with value(s) only applicable to </w:t>
      </w:r>
      <w:r>
        <w:t>"</w:t>
      </w:r>
      <w:r>
        <w:rPr>
          <w:rFonts w:hint="eastAsia"/>
        </w:rPr>
        <w:t>S</w:t>
      </w:r>
      <w:r>
        <w:t>M_CONGESTION"</w:t>
      </w:r>
      <w:r>
        <w:rPr>
          <w:lang w:val="en-US" w:eastAsia="zh-CN"/>
        </w:rPr>
        <w:t xml:space="preserve"> event, if the "</w:t>
      </w:r>
      <w:proofErr w:type="spellStart"/>
      <w:r>
        <w:rPr>
          <w:lang w:val="en-US" w:eastAsia="zh-CN"/>
        </w:rPr>
        <w:t>EneNA</w:t>
      </w:r>
      <w:proofErr w:type="spellEnd"/>
      <w:r>
        <w:rPr>
          <w:lang w:val="en-US" w:eastAsia="zh-CN"/>
        </w:rPr>
        <w:t xml:space="preserve">" feature is </w:t>
      </w:r>
      <w:proofErr w:type="gramStart"/>
      <w:r>
        <w:rPr>
          <w:lang w:val="en-US" w:eastAsia="zh-CN"/>
        </w:rPr>
        <w:t>supported;</w:t>
      </w:r>
      <w:proofErr w:type="gramEnd"/>
    </w:p>
    <w:p w14:paraId="1D11EE6D" w14:textId="229A2982" w:rsidR="0022236F" w:rsidRDefault="0022236F" w:rsidP="0022236F">
      <w:pPr>
        <w:pStyle w:val="NO"/>
      </w:pPr>
      <w:r>
        <w:t>NOTE</w:t>
      </w:r>
      <w:bookmarkStart w:id="90" w:name="_Hlk131634676"/>
      <w:r>
        <w:t> </w:t>
      </w:r>
      <w:ins w:id="91" w:author="Ericsson_Maria Liang" w:date="2023-08-13T18:33:00Z">
        <w:r w:rsidR="00152605">
          <w:t>8</w:t>
        </w:r>
      </w:ins>
      <w:del w:id="92" w:author="Ericsson_Maria Liang" w:date="2023-08-13T18:33:00Z">
        <w:r w:rsidDel="00152605">
          <w:delText>7</w:delText>
        </w:r>
      </w:del>
      <w:bookmarkEnd w:id="90"/>
      <w:r>
        <w:t>:</w:t>
      </w:r>
      <w:r>
        <w:tab/>
        <w:t>The predictions are not applicable for Session Management Congestion Control Experience analytics.</w:t>
      </w:r>
    </w:p>
    <w:p w14:paraId="53F47D9D" w14:textId="77777777" w:rsidR="0022236F" w:rsidRDefault="0022236F" w:rsidP="0022236F">
      <w:pPr>
        <w:pStyle w:val="B10"/>
      </w:pPr>
      <w:r>
        <w:t>-</w:t>
      </w:r>
      <w:r>
        <w:tab/>
        <w:t>if the feature "Dispersion" is supported and the event is "DISPERSION", shall provide:</w:t>
      </w:r>
    </w:p>
    <w:p w14:paraId="6583D719" w14:textId="77777777" w:rsidR="0022236F" w:rsidRDefault="0022236F" w:rsidP="0022236F">
      <w:pPr>
        <w:pStyle w:val="B2"/>
      </w:pPr>
      <w:r>
        <w:t>1)</w:t>
      </w:r>
      <w:r>
        <w:tab/>
        <w:t>identification of target UE(s) applies by "</w:t>
      </w:r>
      <w:proofErr w:type="spellStart"/>
      <w:r>
        <w:t>supis</w:t>
      </w:r>
      <w:proofErr w:type="spellEnd"/>
      <w:r>
        <w:t>", "</w:t>
      </w:r>
      <w:proofErr w:type="spellStart"/>
      <w:r>
        <w:t>intGroupIds</w:t>
      </w:r>
      <w:proofErr w:type="spellEnd"/>
      <w:r>
        <w:t>" or "</w:t>
      </w:r>
      <w:proofErr w:type="spellStart"/>
      <w:r>
        <w:t>anyUe</w:t>
      </w:r>
      <w:proofErr w:type="spellEnd"/>
      <w:r>
        <w:t>" attribute within "</w:t>
      </w:r>
      <w:proofErr w:type="spellStart"/>
      <w:r>
        <w:t>tgt-ue</w:t>
      </w:r>
      <w:proofErr w:type="spellEnd"/>
      <w:r>
        <w:t>" attribute, "</w:t>
      </w:r>
      <w:proofErr w:type="spellStart"/>
      <w:r>
        <w:t>anyUe</w:t>
      </w:r>
      <w:proofErr w:type="spellEnd"/>
      <w:r>
        <w:t>" attribute is only supported in combination with "</w:t>
      </w:r>
      <w:proofErr w:type="spellStart"/>
      <w:r>
        <w:t>snssais</w:t>
      </w:r>
      <w:proofErr w:type="spellEnd"/>
      <w:r>
        <w:t>" attribute, "</w:t>
      </w:r>
      <w:proofErr w:type="spellStart"/>
      <w:r>
        <w:t>networkArea</w:t>
      </w:r>
      <w:proofErr w:type="spellEnd"/>
      <w:r>
        <w:t>" attribute and/or "</w:t>
      </w:r>
      <w:proofErr w:type="spellStart"/>
      <w:r>
        <w:t>disperClass</w:t>
      </w:r>
      <w:proofErr w:type="spellEnd"/>
      <w:r>
        <w:t xml:space="preserve">" </w:t>
      </w:r>
      <w:proofErr w:type="gramStart"/>
      <w:r>
        <w:t>attribute;</w:t>
      </w:r>
      <w:proofErr w:type="gramEnd"/>
    </w:p>
    <w:p w14:paraId="0DDFC130" w14:textId="77777777" w:rsidR="0022236F" w:rsidRDefault="0022236F" w:rsidP="0022236F">
      <w:pPr>
        <w:pStyle w:val="B10"/>
      </w:pPr>
      <w:r>
        <w:tab/>
        <w:t>and may include:</w:t>
      </w:r>
    </w:p>
    <w:p w14:paraId="5C02FF84" w14:textId="77777777" w:rsidR="0022236F" w:rsidRDefault="0022236F" w:rsidP="0022236F">
      <w:pPr>
        <w:pStyle w:val="B2"/>
      </w:pPr>
      <w:r>
        <w:t>1)</w:t>
      </w:r>
      <w:r>
        <w:tab/>
        <w:t>identification of network area applies via identification of network area by "</w:t>
      </w:r>
      <w:proofErr w:type="spellStart"/>
      <w:r>
        <w:t>networkArea</w:t>
      </w:r>
      <w:proofErr w:type="spellEnd"/>
      <w:r>
        <w:t xml:space="preserve">" </w:t>
      </w:r>
      <w:proofErr w:type="gramStart"/>
      <w:r>
        <w:t>attribute;</w:t>
      </w:r>
      <w:proofErr w:type="gramEnd"/>
    </w:p>
    <w:p w14:paraId="7A1143D1" w14:textId="77777777" w:rsidR="0022236F" w:rsidRDefault="0022236F" w:rsidP="0022236F">
      <w:pPr>
        <w:pStyle w:val="B2"/>
      </w:pPr>
      <w:r>
        <w:t>2)</w:t>
      </w:r>
      <w:r>
        <w:tab/>
        <w:t>identification of network slice(s) by "</w:t>
      </w:r>
      <w:proofErr w:type="spellStart"/>
      <w:r>
        <w:t>snssais</w:t>
      </w:r>
      <w:proofErr w:type="spellEnd"/>
      <w:r>
        <w:t xml:space="preserve">" </w:t>
      </w:r>
      <w:proofErr w:type="gramStart"/>
      <w:r>
        <w:t>attribute;</w:t>
      </w:r>
      <w:proofErr w:type="gramEnd"/>
    </w:p>
    <w:p w14:paraId="0363931A" w14:textId="77777777" w:rsidR="0022236F" w:rsidRDefault="0022236F" w:rsidP="0022236F">
      <w:pPr>
        <w:pStyle w:val="B2"/>
        <w:rPr>
          <w:lang w:val="en-US" w:eastAsia="zh-CN"/>
        </w:rPr>
      </w:pPr>
      <w:r>
        <w:rPr>
          <w:lang w:val="en-US" w:eastAsia="zh-CN"/>
        </w:rPr>
        <w:t>3)</w:t>
      </w:r>
      <w:r>
        <w:rPr>
          <w:lang w:val="en-US" w:eastAsia="zh-CN"/>
        </w:rPr>
        <w:tab/>
        <w:t>application identifier(s) in "</w:t>
      </w:r>
      <w:proofErr w:type="spellStart"/>
      <w:r>
        <w:rPr>
          <w:lang w:val="en-US" w:eastAsia="zh-CN"/>
        </w:rPr>
        <w:t>appIds</w:t>
      </w:r>
      <w:proofErr w:type="spellEnd"/>
      <w:r>
        <w:rPr>
          <w:lang w:val="en-US" w:eastAsia="zh-CN"/>
        </w:rPr>
        <w:t xml:space="preserve">" </w:t>
      </w:r>
      <w:proofErr w:type="gramStart"/>
      <w:r>
        <w:rPr>
          <w:lang w:val="en-US" w:eastAsia="zh-CN"/>
        </w:rPr>
        <w:t>attribute;</w:t>
      </w:r>
      <w:proofErr w:type="gramEnd"/>
    </w:p>
    <w:p w14:paraId="1E0F0EC2" w14:textId="77777777" w:rsidR="0022236F" w:rsidRDefault="0022236F" w:rsidP="0022236F">
      <w:pPr>
        <w:pStyle w:val="B2"/>
        <w:rPr>
          <w:lang w:val="en-US" w:eastAsia="zh-CN"/>
        </w:rPr>
      </w:pPr>
      <w:r>
        <w:rPr>
          <w:lang w:val="en-US" w:eastAsia="zh-CN"/>
        </w:rPr>
        <w:t>4)</w:t>
      </w:r>
      <w:r>
        <w:rPr>
          <w:lang w:val="en-US" w:eastAsia="zh-CN"/>
        </w:rPr>
        <w:tab/>
        <w:t>dispersion analytics requirements in "</w:t>
      </w:r>
      <w:proofErr w:type="spellStart"/>
      <w:r>
        <w:rPr>
          <w:lang w:val="en-US" w:eastAsia="zh-CN"/>
        </w:rPr>
        <w:t>disperReqs</w:t>
      </w:r>
      <w:proofErr w:type="spellEnd"/>
      <w:r>
        <w:rPr>
          <w:lang w:val="en-US" w:eastAsia="zh-CN"/>
        </w:rPr>
        <w:t xml:space="preserve">" attribute, which for the requested dispersion type may include dispersion class, ranking, ordering and/or accuracy </w:t>
      </w:r>
      <w:proofErr w:type="spellStart"/>
      <w:r>
        <w:rPr>
          <w:lang w:val="en-US" w:eastAsia="zh-CN"/>
        </w:rPr>
        <w:t>requirments</w:t>
      </w:r>
      <w:proofErr w:type="spellEnd"/>
      <w:r>
        <w:rPr>
          <w:lang w:val="en-US" w:eastAsia="zh-CN"/>
        </w:rPr>
        <w:t>; and/or</w:t>
      </w:r>
    </w:p>
    <w:p w14:paraId="42B5F8CD" w14:textId="77777777" w:rsidR="0022236F" w:rsidRDefault="0022236F" w:rsidP="0022236F">
      <w:pPr>
        <w:pStyle w:val="B2"/>
      </w:pPr>
      <w:bookmarkStart w:id="93" w:name="_Hlk90124121"/>
      <w:r>
        <w:t>5)</w:t>
      </w:r>
      <w:r>
        <w:tab/>
        <w:t>an optional list of analytics subsets by "</w:t>
      </w:r>
      <w:proofErr w:type="spellStart"/>
      <w:r>
        <w:t>listOfAnaSubsets</w:t>
      </w:r>
      <w:proofErr w:type="spellEnd"/>
      <w:r>
        <w:t xml:space="preserve">" attribute with value(s) only applicable to "DISPERSION" </w:t>
      </w:r>
      <w:proofErr w:type="gramStart"/>
      <w:r>
        <w:t>event;</w:t>
      </w:r>
      <w:proofErr w:type="gramEnd"/>
    </w:p>
    <w:p w14:paraId="5A169F85" w14:textId="77777777" w:rsidR="0022236F" w:rsidRDefault="0022236F" w:rsidP="0022236F">
      <w:pPr>
        <w:pStyle w:val="B2"/>
      </w:pPr>
      <w:r>
        <w:t>6)</w:t>
      </w:r>
      <w:r>
        <w:tab/>
        <w:t>preferred granularity of location information as the "</w:t>
      </w:r>
      <w:proofErr w:type="spellStart"/>
      <w:r>
        <w:rPr>
          <w:rFonts w:hint="eastAsia"/>
          <w:lang w:eastAsia="zh-CN"/>
        </w:rPr>
        <w:t>l</w:t>
      </w:r>
      <w:r>
        <w:rPr>
          <w:lang w:eastAsia="zh-CN"/>
        </w:rPr>
        <w:t>ocGranularity</w:t>
      </w:r>
      <w:proofErr w:type="spellEnd"/>
      <w:r>
        <w:t>" attribute if the feature "</w:t>
      </w:r>
      <w:proofErr w:type="spellStart"/>
      <w:r>
        <w:t>DispersionExt</w:t>
      </w:r>
      <w:r>
        <w:rPr>
          <w:lang w:eastAsia="zh-CN"/>
        </w:rPr>
        <w:t>_eNA</w:t>
      </w:r>
      <w:proofErr w:type="spellEnd"/>
      <w:r>
        <w:t>" is supported.</w:t>
      </w:r>
    </w:p>
    <w:p w14:paraId="30F2A35C" w14:textId="77777777" w:rsidR="0022236F" w:rsidRDefault="0022236F" w:rsidP="0022236F">
      <w:pPr>
        <w:pStyle w:val="B10"/>
      </w:pPr>
      <w:r>
        <w:t>-</w:t>
      </w:r>
      <w:r>
        <w:tab/>
        <w:t>if the feature "</w:t>
      </w:r>
      <w:proofErr w:type="spellStart"/>
      <w:r>
        <w:t>RedundantTransmissionExp</w:t>
      </w:r>
      <w:proofErr w:type="spellEnd"/>
      <w:r>
        <w:t>" is supported and the event is "RED_TRANS_EXP", shall provide:</w:t>
      </w:r>
    </w:p>
    <w:p w14:paraId="6771C56E" w14:textId="77777777" w:rsidR="0022236F" w:rsidRDefault="0022236F" w:rsidP="0022236F">
      <w:pPr>
        <w:pStyle w:val="B2"/>
      </w:pPr>
      <w:r>
        <w:t>1)</w:t>
      </w:r>
      <w:r>
        <w:tab/>
        <w:t>identification of target UE(s) applies by "</w:t>
      </w:r>
      <w:proofErr w:type="spellStart"/>
      <w:r>
        <w:t>supis</w:t>
      </w:r>
      <w:proofErr w:type="spellEnd"/>
      <w:r>
        <w:t>", "</w:t>
      </w:r>
      <w:proofErr w:type="spellStart"/>
      <w:r>
        <w:t>intGroupIds</w:t>
      </w:r>
      <w:proofErr w:type="spellEnd"/>
      <w:r>
        <w:t>" or "</w:t>
      </w:r>
      <w:proofErr w:type="spellStart"/>
      <w:r>
        <w:t>anyUe</w:t>
      </w:r>
      <w:proofErr w:type="spellEnd"/>
      <w:r>
        <w:t>" attribute within "</w:t>
      </w:r>
      <w:proofErr w:type="spellStart"/>
      <w:r>
        <w:t>tgt-ue</w:t>
      </w:r>
      <w:proofErr w:type="spellEnd"/>
      <w:r>
        <w:t xml:space="preserve">" </w:t>
      </w:r>
      <w:proofErr w:type="gramStart"/>
      <w:r>
        <w:t>attribute;</w:t>
      </w:r>
      <w:proofErr w:type="gramEnd"/>
    </w:p>
    <w:p w14:paraId="12AFF1F8" w14:textId="77777777" w:rsidR="0022236F" w:rsidRDefault="0022236F" w:rsidP="0022236F">
      <w:pPr>
        <w:pStyle w:val="B10"/>
      </w:pPr>
      <w:r>
        <w:tab/>
        <w:t>and may include:</w:t>
      </w:r>
    </w:p>
    <w:p w14:paraId="02E264E1" w14:textId="77777777" w:rsidR="0022236F" w:rsidRDefault="0022236F" w:rsidP="0022236F">
      <w:pPr>
        <w:pStyle w:val="B2"/>
      </w:pPr>
      <w:r>
        <w:t>1)</w:t>
      </w:r>
      <w:r>
        <w:tab/>
        <w:t>identification of network area applies via identification of network area by "</w:t>
      </w:r>
      <w:proofErr w:type="spellStart"/>
      <w:r>
        <w:t>networkArea</w:t>
      </w:r>
      <w:proofErr w:type="spellEnd"/>
      <w:r>
        <w:t>" attribute, if the "</w:t>
      </w:r>
      <w:proofErr w:type="spellStart"/>
      <w:r>
        <w:t>supis</w:t>
      </w:r>
      <w:proofErr w:type="spellEnd"/>
      <w:r>
        <w:t>" attribute or "</w:t>
      </w:r>
      <w:proofErr w:type="spellStart"/>
      <w:r>
        <w:t>intGroupIds</w:t>
      </w:r>
      <w:proofErr w:type="spellEnd"/>
      <w:r>
        <w:t>" attribute is included in the "</w:t>
      </w:r>
      <w:proofErr w:type="spellStart"/>
      <w:r>
        <w:t>tgt-ue</w:t>
      </w:r>
      <w:proofErr w:type="spellEnd"/>
      <w:r>
        <w:t xml:space="preserve">" </w:t>
      </w:r>
      <w:proofErr w:type="gramStart"/>
      <w:r>
        <w:t>attribute;</w:t>
      </w:r>
      <w:proofErr w:type="gramEnd"/>
    </w:p>
    <w:p w14:paraId="4244BE8A" w14:textId="77777777" w:rsidR="0022236F" w:rsidRDefault="0022236F" w:rsidP="0022236F">
      <w:pPr>
        <w:pStyle w:val="B2"/>
      </w:pPr>
      <w:r>
        <w:t>2)</w:t>
      </w:r>
      <w:r>
        <w:tab/>
        <w:t>identification of network slice(s) by "</w:t>
      </w:r>
      <w:proofErr w:type="spellStart"/>
      <w:r>
        <w:t>snssais</w:t>
      </w:r>
      <w:proofErr w:type="spellEnd"/>
      <w:r>
        <w:t xml:space="preserve">" </w:t>
      </w:r>
      <w:proofErr w:type="gramStart"/>
      <w:r>
        <w:t>attribute;</w:t>
      </w:r>
      <w:proofErr w:type="gramEnd"/>
    </w:p>
    <w:p w14:paraId="624E93D1" w14:textId="77777777" w:rsidR="0022236F" w:rsidRDefault="0022236F" w:rsidP="0022236F">
      <w:pPr>
        <w:pStyle w:val="B2"/>
        <w:rPr>
          <w:lang w:val="en-US" w:eastAsia="zh-CN"/>
        </w:rPr>
      </w:pPr>
      <w:r>
        <w:rPr>
          <w:lang w:val="en-US" w:eastAsia="zh-CN"/>
        </w:rPr>
        <w:t>3)</w:t>
      </w:r>
      <w:r>
        <w:rPr>
          <w:lang w:val="en-US" w:eastAsia="zh-CN"/>
        </w:rPr>
        <w:tab/>
        <w:t>identification of DNN in the "</w:t>
      </w:r>
      <w:proofErr w:type="spellStart"/>
      <w:r>
        <w:rPr>
          <w:lang w:val="en-US" w:eastAsia="zh-CN"/>
        </w:rPr>
        <w:t>dnns</w:t>
      </w:r>
      <w:proofErr w:type="spellEnd"/>
      <w:r>
        <w:rPr>
          <w:lang w:val="en-US" w:eastAsia="zh-CN"/>
        </w:rPr>
        <w:t xml:space="preserve">" </w:t>
      </w:r>
      <w:proofErr w:type="gramStart"/>
      <w:r>
        <w:rPr>
          <w:lang w:val="en-US" w:eastAsia="zh-CN"/>
        </w:rPr>
        <w:t>attribute;</w:t>
      </w:r>
      <w:proofErr w:type="gramEnd"/>
    </w:p>
    <w:p w14:paraId="7B89A80B" w14:textId="77777777" w:rsidR="0022236F" w:rsidRDefault="0022236F" w:rsidP="0022236F">
      <w:pPr>
        <w:pStyle w:val="B2"/>
        <w:rPr>
          <w:lang w:val="en-US" w:eastAsia="zh-CN"/>
        </w:rPr>
      </w:pPr>
      <w:r>
        <w:rPr>
          <w:lang w:val="en-US" w:eastAsia="zh-CN"/>
        </w:rPr>
        <w:t>4)</w:t>
      </w:r>
      <w:r>
        <w:rPr>
          <w:lang w:val="en-US" w:eastAsia="zh-CN"/>
        </w:rPr>
        <w:tab/>
        <w:t>other redundant transmission experience analysis requirements in "</w:t>
      </w:r>
      <w:proofErr w:type="spellStart"/>
      <w:r>
        <w:rPr>
          <w:lang w:val="en-US" w:eastAsia="zh-CN"/>
        </w:rPr>
        <w:t>redTransReqs</w:t>
      </w:r>
      <w:proofErr w:type="spellEnd"/>
      <w:r>
        <w:rPr>
          <w:lang w:val="en-US" w:eastAsia="zh-CN"/>
        </w:rPr>
        <w:t>" attribute, which may include preferred order of results for the list of Redundant Transmission Experience; and/or</w:t>
      </w:r>
    </w:p>
    <w:bookmarkEnd w:id="93"/>
    <w:p w14:paraId="6B009625" w14:textId="77777777" w:rsidR="0022236F" w:rsidRDefault="0022236F" w:rsidP="0022236F">
      <w:pPr>
        <w:pStyle w:val="B2"/>
      </w:pPr>
      <w:r>
        <w:t>5)</w:t>
      </w:r>
      <w:r>
        <w:tab/>
        <w:t>an optional list of analytics subsets by "</w:t>
      </w:r>
      <w:proofErr w:type="spellStart"/>
      <w:r>
        <w:t>listOfAnaSubsets</w:t>
      </w:r>
      <w:proofErr w:type="spellEnd"/>
      <w:r>
        <w:t>" attribute with value(s) only applicable to RED_TRANS_EXP event, if the "</w:t>
      </w:r>
      <w:proofErr w:type="spellStart"/>
      <w:r>
        <w:t>EneNA</w:t>
      </w:r>
      <w:proofErr w:type="spellEnd"/>
      <w:r>
        <w:t xml:space="preserve">" feature is </w:t>
      </w:r>
      <w:proofErr w:type="gramStart"/>
      <w:r>
        <w:t>supported;</w:t>
      </w:r>
      <w:proofErr w:type="gramEnd"/>
    </w:p>
    <w:p w14:paraId="108CF5DE" w14:textId="77777777" w:rsidR="0022236F" w:rsidRDefault="0022236F" w:rsidP="0022236F">
      <w:pPr>
        <w:pStyle w:val="B10"/>
      </w:pPr>
      <w:r>
        <w:lastRenderedPageBreak/>
        <w:t>-</w:t>
      </w:r>
      <w:r>
        <w:tab/>
        <w:t>if the feature "</w:t>
      </w:r>
      <w:proofErr w:type="spellStart"/>
      <w:r>
        <w:t>WlanPerformance</w:t>
      </w:r>
      <w:proofErr w:type="spellEnd"/>
      <w:r>
        <w:t>" is supported and the event is "WLAN_PERFORMANCE", shall provide:</w:t>
      </w:r>
    </w:p>
    <w:p w14:paraId="0AC0F2D5" w14:textId="77777777" w:rsidR="0022236F" w:rsidRDefault="0022236F" w:rsidP="0022236F">
      <w:pPr>
        <w:pStyle w:val="B2"/>
      </w:pPr>
      <w:r>
        <w:t>1)</w:t>
      </w:r>
      <w:r>
        <w:tab/>
        <w:t>identification of target UE(s) by "</w:t>
      </w:r>
      <w:proofErr w:type="spellStart"/>
      <w:r>
        <w:t>supis</w:t>
      </w:r>
      <w:proofErr w:type="spellEnd"/>
      <w:r>
        <w:t>", "</w:t>
      </w:r>
      <w:proofErr w:type="spellStart"/>
      <w:r>
        <w:t>intGroupIds</w:t>
      </w:r>
      <w:proofErr w:type="spellEnd"/>
      <w:r>
        <w:t>" or "</w:t>
      </w:r>
      <w:proofErr w:type="spellStart"/>
      <w:r>
        <w:t>anyUe</w:t>
      </w:r>
      <w:proofErr w:type="spellEnd"/>
      <w:r>
        <w:t>" attribute in the "</w:t>
      </w:r>
      <w:proofErr w:type="spellStart"/>
      <w:r>
        <w:t>tgt-ue</w:t>
      </w:r>
      <w:proofErr w:type="spellEnd"/>
      <w:r>
        <w:t>" attribute. If "</w:t>
      </w:r>
      <w:proofErr w:type="spellStart"/>
      <w:r>
        <w:t>anyUe</w:t>
      </w:r>
      <w:proofErr w:type="spellEnd"/>
      <w:r>
        <w:t>" attribute is included in the "</w:t>
      </w:r>
      <w:proofErr w:type="spellStart"/>
      <w:r>
        <w:t>tgt-ue</w:t>
      </w:r>
      <w:proofErr w:type="spellEnd"/>
      <w:r>
        <w:t>" attribute, then any of "</w:t>
      </w:r>
      <w:proofErr w:type="spellStart"/>
      <w:r>
        <w:t>networkArea</w:t>
      </w:r>
      <w:proofErr w:type="spellEnd"/>
      <w:r>
        <w:t>" attribute, "</w:t>
      </w:r>
      <w:proofErr w:type="spellStart"/>
      <w:r>
        <w:t>ssIds</w:t>
      </w:r>
      <w:proofErr w:type="spellEnd"/>
      <w:r>
        <w:t>" or "</w:t>
      </w:r>
      <w:proofErr w:type="spellStart"/>
      <w:r>
        <w:t>bssIds</w:t>
      </w:r>
      <w:proofErr w:type="spellEnd"/>
      <w:r>
        <w:t>" attribute shall be present in the "</w:t>
      </w:r>
      <w:proofErr w:type="spellStart"/>
      <w:r>
        <w:t>wlanReqs</w:t>
      </w:r>
      <w:proofErr w:type="spellEnd"/>
      <w:r>
        <w:t xml:space="preserve">" </w:t>
      </w:r>
      <w:proofErr w:type="gramStart"/>
      <w:r>
        <w:t>attribute;</w:t>
      </w:r>
      <w:proofErr w:type="gramEnd"/>
    </w:p>
    <w:p w14:paraId="27309D29" w14:textId="77777777" w:rsidR="0022236F" w:rsidRDefault="0022236F" w:rsidP="0022236F">
      <w:pPr>
        <w:pStyle w:val="B10"/>
      </w:pPr>
      <w:r>
        <w:tab/>
        <w:t>and may include:</w:t>
      </w:r>
    </w:p>
    <w:p w14:paraId="0F0A0830" w14:textId="77777777" w:rsidR="0022236F" w:rsidRDefault="0022236F" w:rsidP="0022236F">
      <w:pPr>
        <w:pStyle w:val="B2"/>
      </w:pPr>
      <w:r>
        <w:t>1)</w:t>
      </w:r>
      <w:r>
        <w:tab/>
        <w:t>identification of network area to which the request applies via identification of network area by "</w:t>
      </w:r>
      <w:proofErr w:type="spellStart"/>
      <w:r>
        <w:t>networkArea</w:t>
      </w:r>
      <w:proofErr w:type="spellEnd"/>
      <w:r>
        <w:t xml:space="preserve">" </w:t>
      </w:r>
      <w:proofErr w:type="gramStart"/>
      <w:r>
        <w:t>attribute;</w:t>
      </w:r>
      <w:proofErr w:type="gramEnd"/>
    </w:p>
    <w:p w14:paraId="0EE8C832" w14:textId="77777777" w:rsidR="0022236F" w:rsidRDefault="0022236F" w:rsidP="0022236F">
      <w:pPr>
        <w:pStyle w:val="B2"/>
        <w:rPr>
          <w:lang w:val="en-US" w:eastAsia="zh-CN"/>
        </w:rPr>
      </w:pPr>
      <w:r>
        <w:rPr>
          <w:lang w:val="en-US" w:eastAsia="zh-CN"/>
        </w:rPr>
        <w:t>2)</w:t>
      </w:r>
      <w:r>
        <w:rPr>
          <w:lang w:val="en-US" w:eastAsia="zh-CN"/>
        </w:rPr>
        <w:tab/>
        <w:t>other WLAN performance analytics requirements in "</w:t>
      </w:r>
      <w:proofErr w:type="spellStart"/>
      <w:r>
        <w:rPr>
          <w:lang w:val="en-US" w:eastAsia="zh-CN"/>
        </w:rPr>
        <w:t>wlanReqs</w:t>
      </w:r>
      <w:proofErr w:type="spellEnd"/>
      <w:r>
        <w:rPr>
          <w:lang w:val="en-US" w:eastAsia="zh-CN"/>
        </w:rPr>
        <w:t>" attribute, which may include SSID(s), BSSID(s), preferred order of results for the list of WLAN performance information and/or accuracy per analytics subset; and/or</w:t>
      </w:r>
    </w:p>
    <w:p w14:paraId="1354E6D5" w14:textId="77777777" w:rsidR="0022236F" w:rsidRDefault="0022236F" w:rsidP="0022236F">
      <w:pPr>
        <w:pStyle w:val="B2"/>
        <w:rPr>
          <w:lang w:val="en-US" w:eastAsia="zh-CN"/>
        </w:rPr>
      </w:pPr>
      <w:r>
        <w:rPr>
          <w:lang w:val="en-US" w:eastAsia="zh-CN"/>
        </w:rPr>
        <w:t>3)</w:t>
      </w:r>
      <w:r>
        <w:rPr>
          <w:lang w:val="en-US" w:eastAsia="zh-CN"/>
        </w:rPr>
        <w:tab/>
        <w:t>an optional list of analytics subsets by "</w:t>
      </w:r>
      <w:proofErr w:type="spellStart"/>
      <w:r>
        <w:rPr>
          <w:lang w:val="en-US" w:eastAsia="zh-CN"/>
        </w:rPr>
        <w:t>listOfAnaSubsets</w:t>
      </w:r>
      <w:proofErr w:type="spellEnd"/>
      <w:r>
        <w:rPr>
          <w:lang w:val="en-US" w:eastAsia="zh-CN"/>
        </w:rPr>
        <w:t>" attribute with value(s) only applicable to WLAN_PERFORMANCE event, if the "</w:t>
      </w:r>
      <w:proofErr w:type="spellStart"/>
      <w:r>
        <w:rPr>
          <w:lang w:val="en-US" w:eastAsia="zh-CN"/>
        </w:rPr>
        <w:t>EneNA</w:t>
      </w:r>
      <w:proofErr w:type="spellEnd"/>
      <w:r>
        <w:rPr>
          <w:lang w:val="en-US" w:eastAsia="zh-CN"/>
        </w:rPr>
        <w:t xml:space="preserve">" feature is </w:t>
      </w:r>
      <w:proofErr w:type="gramStart"/>
      <w:r>
        <w:rPr>
          <w:lang w:val="en-US" w:eastAsia="zh-CN"/>
        </w:rPr>
        <w:t>supported;</w:t>
      </w:r>
      <w:proofErr w:type="gramEnd"/>
    </w:p>
    <w:p w14:paraId="3B28237D" w14:textId="77777777" w:rsidR="0022236F" w:rsidRDefault="0022236F" w:rsidP="0022236F">
      <w:pPr>
        <w:pStyle w:val="B10"/>
      </w:pPr>
      <w:r>
        <w:t>-</w:t>
      </w:r>
      <w:r>
        <w:tab/>
        <w:t>if the feature "</w:t>
      </w:r>
      <w:proofErr w:type="spellStart"/>
      <w:r>
        <w:rPr>
          <w:rFonts w:cs="Arial"/>
          <w:szCs w:val="18"/>
        </w:rPr>
        <w:t>DnPerformance</w:t>
      </w:r>
      <w:proofErr w:type="spellEnd"/>
      <w:r>
        <w:t>" is supported and the event is "DN_PERFORMANCE", shall provide:</w:t>
      </w:r>
    </w:p>
    <w:p w14:paraId="0DE64F66" w14:textId="77777777" w:rsidR="0022236F" w:rsidRDefault="0022236F" w:rsidP="0022236F">
      <w:pPr>
        <w:pStyle w:val="B2"/>
      </w:pPr>
      <w:r>
        <w:t>1)</w:t>
      </w:r>
      <w:r>
        <w:tab/>
        <w:t>identification of target UE(s) to which the request applies by "</w:t>
      </w:r>
      <w:proofErr w:type="spellStart"/>
      <w:r>
        <w:t>supis</w:t>
      </w:r>
      <w:proofErr w:type="spellEnd"/>
      <w:r>
        <w:t>", "</w:t>
      </w:r>
      <w:proofErr w:type="spellStart"/>
      <w:r>
        <w:t>intGroupIds</w:t>
      </w:r>
      <w:proofErr w:type="spellEnd"/>
      <w:r>
        <w:t>" or "</w:t>
      </w:r>
      <w:proofErr w:type="spellStart"/>
      <w:r>
        <w:t>anyUe</w:t>
      </w:r>
      <w:proofErr w:type="spellEnd"/>
      <w:r>
        <w:t>" attribute in the "</w:t>
      </w:r>
      <w:proofErr w:type="spellStart"/>
      <w:r>
        <w:t>tgt-ue</w:t>
      </w:r>
      <w:proofErr w:type="spellEnd"/>
      <w:r>
        <w:t xml:space="preserve">" </w:t>
      </w:r>
      <w:proofErr w:type="gramStart"/>
      <w:r>
        <w:t>attribute;</w:t>
      </w:r>
      <w:proofErr w:type="gramEnd"/>
    </w:p>
    <w:p w14:paraId="5780BF7D" w14:textId="77777777" w:rsidR="0022236F" w:rsidRDefault="0022236F" w:rsidP="0022236F">
      <w:pPr>
        <w:pStyle w:val="B2"/>
      </w:pPr>
      <w:r>
        <w:t>and may include:</w:t>
      </w:r>
    </w:p>
    <w:p w14:paraId="013F0A89" w14:textId="77777777" w:rsidR="0022236F" w:rsidRDefault="0022236F" w:rsidP="0022236F">
      <w:pPr>
        <w:pStyle w:val="B2"/>
      </w:pPr>
      <w:r>
        <w:t>1)</w:t>
      </w:r>
      <w:r>
        <w:tab/>
        <w:t>identification of network area to which the request applies via identification of network area by "</w:t>
      </w:r>
      <w:proofErr w:type="spellStart"/>
      <w:r>
        <w:t>networkArea</w:t>
      </w:r>
      <w:proofErr w:type="spellEnd"/>
      <w:r>
        <w:t xml:space="preserve">" </w:t>
      </w:r>
      <w:proofErr w:type="gramStart"/>
      <w:r>
        <w:t>attribute;</w:t>
      </w:r>
      <w:proofErr w:type="gramEnd"/>
    </w:p>
    <w:p w14:paraId="6A83E15D" w14:textId="77777777" w:rsidR="0022236F" w:rsidRDefault="0022236F" w:rsidP="0022236F">
      <w:pPr>
        <w:pStyle w:val="B2"/>
      </w:pPr>
      <w:r>
        <w:t>2)</w:t>
      </w:r>
      <w:r>
        <w:tab/>
      </w:r>
      <w:r>
        <w:rPr>
          <w:lang w:eastAsia="zh-CN"/>
        </w:rPr>
        <w:t>identification of network slice(s) in the "</w:t>
      </w:r>
      <w:proofErr w:type="spellStart"/>
      <w:r>
        <w:rPr>
          <w:lang w:eastAsia="zh-CN"/>
        </w:rPr>
        <w:t>snssais</w:t>
      </w:r>
      <w:proofErr w:type="spellEnd"/>
      <w:r>
        <w:rPr>
          <w:lang w:eastAsia="zh-CN"/>
        </w:rPr>
        <w:t xml:space="preserve">" </w:t>
      </w:r>
      <w:proofErr w:type="gramStart"/>
      <w:r>
        <w:rPr>
          <w:lang w:eastAsia="zh-CN"/>
        </w:rPr>
        <w:t>attribute;</w:t>
      </w:r>
      <w:proofErr w:type="gramEnd"/>
    </w:p>
    <w:p w14:paraId="6069A472" w14:textId="77777777" w:rsidR="0022236F" w:rsidRDefault="0022236F" w:rsidP="0022236F">
      <w:pPr>
        <w:pStyle w:val="B2"/>
      </w:pPr>
      <w:r>
        <w:t>3)</w:t>
      </w:r>
      <w:r>
        <w:tab/>
        <w:t>identification of network slice and the optionally associated network slice instance(s) if available, via the "</w:t>
      </w:r>
      <w:proofErr w:type="spellStart"/>
      <w:r>
        <w:t>nsiIdInfos</w:t>
      </w:r>
      <w:proofErr w:type="spellEnd"/>
      <w:r>
        <w:t>" attribute or any slices indication in the "</w:t>
      </w:r>
      <w:proofErr w:type="spellStart"/>
      <w:r>
        <w:t>anySlice</w:t>
      </w:r>
      <w:proofErr w:type="spellEnd"/>
      <w:r>
        <w:t xml:space="preserve">" </w:t>
      </w:r>
      <w:proofErr w:type="gramStart"/>
      <w:r>
        <w:t>attribute;</w:t>
      </w:r>
      <w:proofErr w:type="gramEnd"/>
    </w:p>
    <w:p w14:paraId="4FD691CA" w14:textId="77777777" w:rsidR="0022236F" w:rsidRDefault="0022236F" w:rsidP="0022236F">
      <w:pPr>
        <w:pStyle w:val="B2"/>
        <w:rPr>
          <w:lang w:val="en-US" w:eastAsia="zh-CN"/>
        </w:rPr>
      </w:pPr>
      <w:r>
        <w:rPr>
          <w:lang w:val="en-US" w:eastAsia="zh-CN"/>
        </w:rPr>
        <w:t>4)</w:t>
      </w:r>
      <w:r>
        <w:rPr>
          <w:lang w:val="en-US" w:eastAsia="zh-CN"/>
        </w:rPr>
        <w:tab/>
        <w:t>application identifier(s) in "</w:t>
      </w:r>
      <w:proofErr w:type="spellStart"/>
      <w:r>
        <w:rPr>
          <w:lang w:val="en-US" w:eastAsia="zh-CN"/>
        </w:rPr>
        <w:t>appIds</w:t>
      </w:r>
      <w:proofErr w:type="spellEnd"/>
      <w:r>
        <w:rPr>
          <w:lang w:val="en-US" w:eastAsia="zh-CN"/>
        </w:rPr>
        <w:t xml:space="preserve">" </w:t>
      </w:r>
      <w:proofErr w:type="gramStart"/>
      <w:r>
        <w:rPr>
          <w:lang w:val="en-US" w:eastAsia="zh-CN"/>
        </w:rPr>
        <w:t>attribute;</w:t>
      </w:r>
      <w:proofErr w:type="gramEnd"/>
    </w:p>
    <w:p w14:paraId="75A3CD31" w14:textId="77777777" w:rsidR="0022236F" w:rsidRDefault="0022236F" w:rsidP="0022236F">
      <w:pPr>
        <w:pStyle w:val="B2"/>
      </w:pPr>
      <w:r>
        <w:rPr>
          <w:lang w:val="en-US" w:eastAsia="ja-JP"/>
        </w:rPr>
        <w:t>5)</w:t>
      </w:r>
      <w:r>
        <w:rPr>
          <w:lang w:val="en-US" w:eastAsia="ja-JP"/>
        </w:rPr>
        <w:tab/>
      </w:r>
      <w:r>
        <w:t>an identification of DNN in the "</w:t>
      </w:r>
      <w:proofErr w:type="spellStart"/>
      <w:r>
        <w:t>dnns</w:t>
      </w:r>
      <w:proofErr w:type="spellEnd"/>
      <w:r>
        <w:t xml:space="preserve">" </w:t>
      </w:r>
      <w:proofErr w:type="gramStart"/>
      <w:r>
        <w:t>attribute;</w:t>
      </w:r>
      <w:proofErr w:type="gramEnd"/>
    </w:p>
    <w:p w14:paraId="2803D6B3" w14:textId="77777777" w:rsidR="0022236F" w:rsidRDefault="0022236F" w:rsidP="0022236F">
      <w:pPr>
        <w:pStyle w:val="B2"/>
        <w:rPr>
          <w:lang w:val="en-US" w:eastAsia="ja-JP"/>
        </w:rPr>
      </w:pPr>
      <w:r>
        <w:rPr>
          <w:lang w:val="en-US" w:eastAsia="ja-JP"/>
        </w:rPr>
        <w:t>6)</w:t>
      </w:r>
      <w:r>
        <w:rPr>
          <w:lang w:val="en-US" w:eastAsia="ja-JP"/>
        </w:rPr>
        <w:tab/>
        <w:t>identification of a user plane access to one or more DN(s) where applications are deployed by "</w:t>
      </w:r>
      <w:proofErr w:type="spellStart"/>
      <w:r>
        <w:rPr>
          <w:lang w:val="en-US" w:eastAsia="ja-JP"/>
        </w:rPr>
        <w:t>dnais</w:t>
      </w:r>
      <w:proofErr w:type="spellEnd"/>
      <w:r>
        <w:rPr>
          <w:lang w:val="en-US" w:eastAsia="ja-JP"/>
        </w:rPr>
        <w:t xml:space="preserve">" </w:t>
      </w:r>
      <w:proofErr w:type="gramStart"/>
      <w:r>
        <w:rPr>
          <w:lang w:val="en-US" w:eastAsia="ja-JP"/>
        </w:rPr>
        <w:t>attribute;</w:t>
      </w:r>
      <w:proofErr w:type="gramEnd"/>
    </w:p>
    <w:p w14:paraId="36505B48" w14:textId="77777777" w:rsidR="0022236F" w:rsidRDefault="0022236F" w:rsidP="0022236F">
      <w:pPr>
        <w:pStyle w:val="B2"/>
        <w:rPr>
          <w:lang w:val="en-US" w:eastAsia="ja-JP"/>
        </w:rPr>
      </w:pPr>
      <w:r>
        <w:rPr>
          <w:lang w:val="en-US" w:eastAsia="ja-JP"/>
        </w:rPr>
        <w:t>7)</w:t>
      </w:r>
      <w:r>
        <w:rPr>
          <w:lang w:val="en-US" w:eastAsia="ja-JP"/>
        </w:rPr>
        <w:tab/>
        <w:t>the identification of the UPF as the "</w:t>
      </w:r>
      <w:proofErr w:type="spellStart"/>
      <w:r>
        <w:rPr>
          <w:lang w:val="en-US" w:eastAsia="ja-JP"/>
        </w:rPr>
        <w:t>upfInfo</w:t>
      </w:r>
      <w:proofErr w:type="spellEnd"/>
      <w:r>
        <w:rPr>
          <w:lang w:val="en-US" w:eastAsia="ja-JP"/>
        </w:rPr>
        <w:t xml:space="preserve">" </w:t>
      </w:r>
      <w:proofErr w:type="gramStart"/>
      <w:r>
        <w:rPr>
          <w:lang w:val="en-US" w:eastAsia="ja-JP"/>
        </w:rPr>
        <w:t>attribute;</w:t>
      </w:r>
      <w:proofErr w:type="gramEnd"/>
    </w:p>
    <w:p w14:paraId="43CAB338" w14:textId="77777777" w:rsidR="0022236F" w:rsidRDefault="0022236F" w:rsidP="0022236F">
      <w:pPr>
        <w:pStyle w:val="B2"/>
        <w:rPr>
          <w:lang w:val="en-US" w:eastAsia="ja-JP"/>
        </w:rPr>
      </w:pPr>
      <w:r>
        <w:rPr>
          <w:lang w:val="en-US" w:eastAsia="ja-JP"/>
        </w:rPr>
        <w:t>8)</w:t>
      </w:r>
      <w:r>
        <w:rPr>
          <w:lang w:val="en-US" w:eastAsia="ja-JP"/>
        </w:rPr>
        <w:tab/>
        <w:t>IP address(s)/FQDN(s) of the Application Server(s) as the "</w:t>
      </w:r>
      <w:proofErr w:type="spellStart"/>
      <w:r>
        <w:rPr>
          <w:lang w:val="en-US" w:eastAsia="ja-JP"/>
        </w:rPr>
        <w:t>appServerAddrs</w:t>
      </w:r>
      <w:proofErr w:type="spellEnd"/>
      <w:r>
        <w:rPr>
          <w:lang w:val="en-US" w:eastAsia="ja-JP"/>
        </w:rPr>
        <w:t xml:space="preserve">" </w:t>
      </w:r>
      <w:proofErr w:type="gramStart"/>
      <w:r>
        <w:rPr>
          <w:lang w:val="en-US" w:eastAsia="ja-JP"/>
        </w:rPr>
        <w:t>attribute;</w:t>
      </w:r>
      <w:proofErr w:type="gramEnd"/>
    </w:p>
    <w:p w14:paraId="524A51EB" w14:textId="77777777" w:rsidR="0022236F" w:rsidRDefault="0022236F" w:rsidP="0022236F">
      <w:pPr>
        <w:pStyle w:val="B2"/>
      </w:pPr>
      <w:r>
        <w:t>9)</w:t>
      </w:r>
      <w:r>
        <w:tab/>
        <w:t>DN performance analytics requirements in "</w:t>
      </w:r>
      <w:proofErr w:type="spellStart"/>
      <w:r>
        <w:t>dnPerfReqs</w:t>
      </w:r>
      <w:proofErr w:type="spellEnd"/>
      <w:r>
        <w:t>" attribute, which may include the preferred order of results for the list of DN performance information and/or the reporting threshold of each applicable analytics subset; and/or</w:t>
      </w:r>
    </w:p>
    <w:p w14:paraId="083597C4" w14:textId="77777777" w:rsidR="0022236F" w:rsidRDefault="0022236F" w:rsidP="0022236F">
      <w:pPr>
        <w:pStyle w:val="B2"/>
      </w:pPr>
      <w:r>
        <w:t>10)</w:t>
      </w:r>
      <w:r>
        <w:tab/>
        <w:t>an optional list of analytics subsets by "</w:t>
      </w:r>
      <w:proofErr w:type="spellStart"/>
      <w:r>
        <w:t>listOfAnaSubsets</w:t>
      </w:r>
      <w:proofErr w:type="spellEnd"/>
      <w:r>
        <w:t>" attribute with value(s) only applicable to "DN_PERFORMANCE" event, if the "</w:t>
      </w:r>
      <w:proofErr w:type="spellStart"/>
      <w:r>
        <w:t>EneNA</w:t>
      </w:r>
      <w:proofErr w:type="spellEnd"/>
      <w:r>
        <w:t>" feature is supported and may include the attribute with value(s) only applicable to "DN_PERFORMANCE" event and "</w:t>
      </w:r>
      <w:proofErr w:type="spellStart"/>
      <w:r>
        <w:t>DnPerformanceExt_AIML</w:t>
      </w:r>
      <w:proofErr w:type="spellEnd"/>
      <w:r>
        <w:t>" feature if supported.</w:t>
      </w:r>
    </w:p>
    <w:p w14:paraId="0B0BE331" w14:textId="77777777" w:rsidR="0022236F" w:rsidRDefault="0022236F" w:rsidP="0022236F">
      <w:pPr>
        <w:pStyle w:val="B10"/>
      </w:pPr>
      <w:r>
        <w:t>-</w:t>
      </w:r>
      <w:r>
        <w:tab/>
        <w:t>if the feature "</w:t>
      </w:r>
      <w:proofErr w:type="spellStart"/>
      <w:r>
        <w:t>PfdDetermination</w:t>
      </w:r>
      <w:proofErr w:type="spellEnd"/>
      <w:r>
        <w:t>" is supported and the event is "PFD_DETERMINATION", shall provide:</w:t>
      </w:r>
    </w:p>
    <w:p w14:paraId="62178FFD" w14:textId="77777777" w:rsidR="0022236F" w:rsidRDefault="0022236F" w:rsidP="0022236F">
      <w:pPr>
        <w:pStyle w:val="B2"/>
      </w:pPr>
      <w:r>
        <w:rPr>
          <w:rFonts w:hint="eastAsia"/>
          <w:lang w:eastAsia="ja-JP"/>
        </w:rPr>
        <w:t>1</w:t>
      </w:r>
      <w:r>
        <w:t>)</w:t>
      </w:r>
      <w:r>
        <w:tab/>
        <w:t>a list of application identifier(s) in the "</w:t>
      </w:r>
      <w:proofErr w:type="spellStart"/>
      <w:r>
        <w:t>appIds</w:t>
      </w:r>
      <w:proofErr w:type="spellEnd"/>
      <w:r>
        <w:t>" attribute.</w:t>
      </w:r>
    </w:p>
    <w:p w14:paraId="3CFBB7CC" w14:textId="77777777" w:rsidR="0022236F" w:rsidRDefault="0022236F" w:rsidP="0022236F">
      <w:pPr>
        <w:pStyle w:val="B10"/>
      </w:pPr>
      <w:r>
        <w:t>-</w:t>
      </w:r>
      <w:r>
        <w:tab/>
        <w:t>and may include:</w:t>
      </w:r>
    </w:p>
    <w:p w14:paraId="1FC6F39D" w14:textId="77777777" w:rsidR="0022236F" w:rsidRDefault="0022236F" w:rsidP="0022236F">
      <w:pPr>
        <w:pStyle w:val="B2"/>
      </w:pPr>
      <w:r>
        <w:t>1)</w:t>
      </w:r>
      <w:r>
        <w:tab/>
        <w:t>an identification of DNN in the "</w:t>
      </w:r>
      <w:proofErr w:type="spellStart"/>
      <w:r>
        <w:t>dnns</w:t>
      </w:r>
      <w:proofErr w:type="spellEnd"/>
      <w:r>
        <w:t xml:space="preserve">" </w:t>
      </w:r>
      <w:proofErr w:type="gramStart"/>
      <w:r>
        <w:t>attribute;</w:t>
      </w:r>
      <w:proofErr w:type="gramEnd"/>
    </w:p>
    <w:p w14:paraId="2E7C9418" w14:textId="77777777" w:rsidR="0022236F" w:rsidRDefault="0022236F" w:rsidP="0022236F">
      <w:pPr>
        <w:pStyle w:val="B2"/>
        <w:rPr>
          <w:lang w:eastAsia="zh-CN"/>
        </w:rPr>
      </w:pPr>
      <w:r>
        <w:t>2)</w:t>
      </w:r>
      <w:r>
        <w:tab/>
      </w:r>
      <w:r>
        <w:rPr>
          <w:lang w:eastAsia="zh-CN"/>
        </w:rPr>
        <w:t>identification of network slice(s) in the "</w:t>
      </w:r>
      <w:proofErr w:type="spellStart"/>
      <w:r>
        <w:rPr>
          <w:lang w:eastAsia="zh-CN"/>
        </w:rPr>
        <w:t>snssais</w:t>
      </w:r>
      <w:proofErr w:type="spellEnd"/>
      <w:r>
        <w:rPr>
          <w:lang w:eastAsia="zh-CN"/>
        </w:rPr>
        <w:t xml:space="preserve">" </w:t>
      </w:r>
      <w:proofErr w:type="gramStart"/>
      <w:r>
        <w:rPr>
          <w:lang w:eastAsia="zh-CN"/>
        </w:rPr>
        <w:t>attribute;</w:t>
      </w:r>
      <w:proofErr w:type="gramEnd"/>
    </w:p>
    <w:p w14:paraId="7C4A302F" w14:textId="3620F722" w:rsidR="0022236F" w:rsidRDefault="0022236F" w:rsidP="0022236F">
      <w:pPr>
        <w:pStyle w:val="NO"/>
      </w:pPr>
      <w:r>
        <w:t>NOTE </w:t>
      </w:r>
      <w:ins w:id="94" w:author="Ericsson_Maria Liang" w:date="2023-08-13T18:33:00Z">
        <w:r w:rsidR="00152605">
          <w:t>9</w:t>
        </w:r>
      </w:ins>
      <w:del w:id="95" w:author="Ericsson_Maria Liang" w:date="2023-08-13T18:33:00Z">
        <w:r w:rsidDel="00152605">
          <w:delText>8</w:delText>
        </w:r>
      </w:del>
      <w:r>
        <w:t>: PFD Determination analytics do not have a target UE, they are always for any UE.</w:t>
      </w:r>
    </w:p>
    <w:p w14:paraId="4527889D" w14:textId="77777777" w:rsidR="0022236F" w:rsidRDefault="0022236F" w:rsidP="0022236F">
      <w:pPr>
        <w:pStyle w:val="B10"/>
      </w:pPr>
      <w:r>
        <w:t>-</w:t>
      </w:r>
      <w:r>
        <w:tab/>
        <w:t>if the feature "</w:t>
      </w:r>
      <w:r>
        <w:rPr>
          <w:lang w:eastAsia="zh-CN"/>
        </w:rPr>
        <w:t>E2eDataVolTransTime</w:t>
      </w:r>
      <w:r>
        <w:t>" is supported and the event is "</w:t>
      </w:r>
      <w:r>
        <w:rPr>
          <w:lang w:eastAsia="zh-CN"/>
        </w:rPr>
        <w:t>E2E_DATA_VOL_TRANS_TIME</w:t>
      </w:r>
      <w:r>
        <w:t>", shall provide:</w:t>
      </w:r>
    </w:p>
    <w:p w14:paraId="18B0CD86" w14:textId="202FEF86" w:rsidR="0022236F" w:rsidRDefault="0022236F" w:rsidP="0022236F">
      <w:pPr>
        <w:pStyle w:val="B2"/>
      </w:pPr>
      <w:r>
        <w:lastRenderedPageBreak/>
        <w:t>1)</w:t>
      </w:r>
      <w:r>
        <w:tab/>
        <w:t>identification of target UE(s) to which the subscription applies by "</w:t>
      </w:r>
      <w:proofErr w:type="spellStart"/>
      <w:r>
        <w:t>supis</w:t>
      </w:r>
      <w:proofErr w:type="spellEnd"/>
      <w:r>
        <w:t>" or "</w:t>
      </w:r>
      <w:proofErr w:type="spellStart"/>
      <w:r>
        <w:t>gpsis</w:t>
      </w:r>
      <w:proofErr w:type="spellEnd"/>
      <w:r>
        <w:t>" attribute in the "</w:t>
      </w:r>
      <w:proofErr w:type="spellStart"/>
      <w:r>
        <w:t>tgtUe</w:t>
      </w:r>
      <w:proofErr w:type="spellEnd"/>
      <w:r>
        <w:t>" attribute.</w:t>
      </w:r>
    </w:p>
    <w:p w14:paraId="51C94307" w14:textId="77777777" w:rsidR="0022236F" w:rsidRDefault="0022236F" w:rsidP="0022236F">
      <w:pPr>
        <w:pStyle w:val="B10"/>
      </w:pPr>
      <w:r>
        <w:t>-</w:t>
      </w:r>
      <w:r>
        <w:tab/>
        <w:t>and may include:</w:t>
      </w:r>
    </w:p>
    <w:p w14:paraId="311D49F9" w14:textId="77777777" w:rsidR="0022236F" w:rsidRDefault="0022236F" w:rsidP="0022236F">
      <w:pPr>
        <w:pStyle w:val="B2"/>
      </w:pPr>
      <w:r>
        <w:t>1)</w:t>
      </w:r>
      <w:r>
        <w:tab/>
      </w:r>
      <w:r>
        <w:tab/>
        <w:t>an identification of DNN in the "</w:t>
      </w:r>
      <w:proofErr w:type="spellStart"/>
      <w:r>
        <w:t>dnns</w:t>
      </w:r>
      <w:proofErr w:type="spellEnd"/>
      <w:r>
        <w:t xml:space="preserve">" </w:t>
      </w:r>
      <w:proofErr w:type="gramStart"/>
      <w:r>
        <w:t>attribute;</w:t>
      </w:r>
      <w:proofErr w:type="gramEnd"/>
    </w:p>
    <w:p w14:paraId="4BAB948C" w14:textId="77777777" w:rsidR="0022236F" w:rsidRDefault="0022236F" w:rsidP="0022236F">
      <w:pPr>
        <w:pStyle w:val="B2"/>
        <w:rPr>
          <w:lang w:eastAsia="zh-CN"/>
        </w:rPr>
      </w:pPr>
      <w:r>
        <w:t>2)</w:t>
      </w:r>
      <w:r>
        <w:tab/>
      </w:r>
      <w:r>
        <w:rPr>
          <w:lang w:eastAsia="zh-CN"/>
        </w:rPr>
        <w:t>identification of network slice in the "</w:t>
      </w:r>
      <w:proofErr w:type="spellStart"/>
      <w:r>
        <w:t>snssais</w:t>
      </w:r>
      <w:proofErr w:type="spellEnd"/>
      <w:r>
        <w:rPr>
          <w:lang w:eastAsia="zh-CN"/>
        </w:rPr>
        <w:t xml:space="preserve">" </w:t>
      </w:r>
      <w:proofErr w:type="gramStart"/>
      <w:r>
        <w:rPr>
          <w:lang w:eastAsia="zh-CN"/>
        </w:rPr>
        <w:t>attribute;</w:t>
      </w:r>
      <w:proofErr w:type="gramEnd"/>
    </w:p>
    <w:p w14:paraId="106E9674" w14:textId="77777777" w:rsidR="0022236F" w:rsidRDefault="0022236F" w:rsidP="0022236F">
      <w:pPr>
        <w:pStyle w:val="B2"/>
      </w:pPr>
      <w:r>
        <w:t>3)</w:t>
      </w:r>
      <w:r>
        <w:tab/>
        <w:t>application identifier(s) in "</w:t>
      </w:r>
      <w:proofErr w:type="spellStart"/>
      <w:r>
        <w:t>appIds</w:t>
      </w:r>
      <w:proofErr w:type="spellEnd"/>
      <w:r>
        <w:t xml:space="preserve">" </w:t>
      </w:r>
      <w:proofErr w:type="gramStart"/>
      <w:r>
        <w:t>attribute;</w:t>
      </w:r>
      <w:proofErr w:type="gramEnd"/>
    </w:p>
    <w:p w14:paraId="7D8EA093" w14:textId="77777777" w:rsidR="0022236F" w:rsidRDefault="0022236F" w:rsidP="0022236F">
      <w:pPr>
        <w:pStyle w:val="B2"/>
      </w:pPr>
      <w:r>
        <w:t>4)</w:t>
      </w:r>
      <w:r>
        <w:tab/>
        <w:t>area of interest of the UEs by "</w:t>
      </w:r>
      <w:proofErr w:type="spellStart"/>
      <w:r>
        <w:t>networkArea</w:t>
      </w:r>
      <w:proofErr w:type="spellEnd"/>
      <w:r>
        <w:t xml:space="preserve">" attribute; restricts the scope of the E2E data volume transfer time analytics to the provided </w:t>
      </w:r>
      <w:proofErr w:type="gramStart"/>
      <w:r>
        <w:t>area;</w:t>
      </w:r>
      <w:proofErr w:type="gramEnd"/>
    </w:p>
    <w:p w14:paraId="63B32FB2" w14:textId="77777777" w:rsidR="0022236F" w:rsidRDefault="0022236F" w:rsidP="0022236F">
      <w:pPr>
        <w:pStyle w:val="B2"/>
      </w:pPr>
      <w:r>
        <w:t>5)</w:t>
      </w:r>
      <w:r>
        <w:tab/>
        <w:t>an optional list of analytics subsets by "</w:t>
      </w:r>
      <w:proofErr w:type="spellStart"/>
      <w:r>
        <w:t>listOfAnaSubsets</w:t>
      </w:r>
      <w:proofErr w:type="spellEnd"/>
      <w:r>
        <w:t>" attribute with value(s) only applicable to "</w:t>
      </w:r>
      <w:r>
        <w:rPr>
          <w:lang w:eastAsia="zh-CN"/>
        </w:rPr>
        <w:t>E2E_DATA_VOL_TRANS_TIME</w:t>
      </w:r>
      <w:r>
        <w:t>" event, if the "</w:t>
      </w:r>
      <w:proofErr w:type="spellStart"/>
      <w:r>
        <w:t>EneNA</w:t>
      </w:r>
      <w:proofErr w:type="spellEnd"/>
      <w:r>
        <w:t xml:space="preserve">" feature is </w:t>
      </w:r>
      <w:proofErr w:type="gramStart"/>
      <w:r>
        <w:t>supported;</w:t>
      </w:r>
      <w:proofErr w:type="gramEnd"/>
    </w:p>
    <w:p w14:paraId="6C39A916" w14:textId="77777777" w:rsidR="0022236F" w:rsidRDefault="0022236F" w:rsidP="0022236F">
      <w:pPr>
        <w:pStyle w:val="B2"/>
      </w:pPr>
      <w:r>
        <w:rPr>
          <w:lang w:eastAsia="ja-JP"/>
        </w:rPr>
        <w:t>6)</w:t>
      </w:r>
      <w:r>
        <w:rPr>
          <w:lang w:eastAsia="ja-JP"/>
        </w:rPr>
        <w:tab/>
      </w:r>
      <w:r>
        <w:t>Data Volume UL/DL by</w:t>
      </w:r>
      <w:r>
        <w:rPr>
          <w:b/>
          <w:bCs/>
          <w:lang w:eastAsia="zh-CN"/>
        </w:rPr>
        <w:t xml:space="preserve"> </w:t>
      </w:r>
      <w:r>
        <w:t>"</w:t>
      </w:r>
      <w:proofErr w:type="spellStart"/>
      <w:r>
        <w:t>dataVolume</w:t>
      </w:r>
      <w:proofErr w:type="spellEnd"/>
      <w:r>
        <w:t xml:space="preserve">" attribute; indicates a specific data volume transmitted once from UE to AF and/or from AF to </w:t>
      </w:r>
      <w:proofErr w:type="gramStart"/>
      <w:r>
        <w:t>UE;</w:t>
      </w:r>
      <w:proofErr w:type="gramEnd"/>
    </w:p>
    <w:p w14:paraId="7B18A0A2" w14:textId="77777777" w:rsidR="0022236F" w:rsidRDefault="0022236F" w:rsidP="0022236F">
      <w:pPr>
        <w:pStyle w:val="B2"/>
        <w:rPr>
          <w:lang w:eastAsia="ja-JP"/>
        </w:rPr>
      </w:pPr>
      <w:r>
        <w:rPr>
          <w:lang w:eastAsia="ja-JP"/>
        </w:rPr>
        <w:t>7)</w:t>
      </w:r>
      <w:r>
        <w:rPr>
          <w:lang w:eastAsia="ja-JP"/>
        </w:rPr>
        <w:tab/>
      </w:r>
      <w:r>
        <w:rPr>
          <w:lang w:eastAsia="zh-CN"/>
        </w:rPr>
        <w:t>the QoS requirements via "</w:t>
      </w:r>
      <w:proofErr w:type="spellStart"/>
      <w:r>
        <w:rPr>
          <w:lang w:eastAsia="zh-CN"/>
        </w:rPr>
        <w:t>qosRequ</w:t>
      </w:r>
      <w:proofErr w:type="spellEnd"/>
      <w:r>
        <w:rPr>
          <w:lang w:eastAsia="zh-CN"/>
        </w:rPr>
        <w:t xml:space="preserve">" </w:t>
      </w:r>
      <w:proofErr w:type="gramStart"/>
      <w:r>
        <w:rPr>
          <w:lang w:eastAsia="zh-CN"/>
        </w:rPr>
        <w:t>attribute;</w:t>
      </w:r>
      <w:proofErr w:type="gramEnd"/>
      <w:r>
        <w:rPr>
          <w:lang w:eastAsia="zh-CN"/>
        </w:rPr>
        <w:t xml:space="preserve"> </w:t>
      </w:r>
    </w:p>
    <w:p w14:paraId="7AD75990" w14:textId="77777777" w:rsidR="0022236F" w:rsidRDefault="0022236F" w:rsidP="0022236F">
      <w:pPr>
        <w:pStyle w:val="B2"/>
      </w:pPr>
      <w:r>
        <w:rPr>
          <w:lang w:eastAsia="ja-JP"/>
        </w:rPr>
        <w:t>8)</w:t>
      </w:r>
      <w:r>
        <w:tab/>
        <w:t xml:space="preserve">a request for geographical distribution of the UEs (i.e., the </w:t>
      </w:r>
      <w:proofErr w:type="spellStart"/>
      <w:r>
        <w:t>AoIs</w:t>
      </w:r>
      <w:proofErr w:type="spellEnd"/>
      <w:r>
        <w:t>) by "</w:t>
      </w:r>
      <w:proofErr w:type="spellStart"/>
      <w:r>
        <w:t>networkAreaInfo</w:t>
      </w:r>
      <w:proofErr w:type="spellEnd"/>
      <w:r>
        <w:t>" attribute; and</w:t>
      </w:r>
    </w:p>
    <w:p w14:paraId="3293ED1D" w14:textId="77777777" w:rsidR="0022236F" w:rsidRDefault="0022236F" w:rsidP="0022236F">
      <w:pPr>
        <w:pStyle w:val="B2"/>
      </w:pPr>
      <w:r>
        <w:rPr>
          <w:lang w:eastAsia="ja-JP"/>
        </w:rPr>
        <w:t xml:space="preserve">9) </w:t>
      </w:r>
      <w:r>
        <w:rPr>
          <w:lang w:eastAsia="ja-JP"/>
        </w:rPr>
        <w:tab/>
      </w:r>
      <w:r>
        <w:t>either a target number of repeating data transmissions by "</w:t>
      </w:r>
      <w:proofErr w:type="spellStart"/>
      <w:r>
        <w:rPr>
          <w:lang w:eastAsia="zh-CN"/>
        </w:rPr>
        <w:t>repeatDataTrans</w:t>
      </w:r>
      <w:proofErr w:type="spellEnd"/>
      <w:r>
        <w:t>" attribute or a target time interval between data transmissions within by "</w:t>
      </w:r>
      <w:proofErr w:type="spellStart"/>
      <w:r>
        <w:rPr>
          <w:lang w:eastAsia="zh-CN"/>
        </w:rPr>
        <w:t>tsIntervalDataTrans</w:t>
      </w:r>
      <w:proofErr w:type="spellEnd"/>
      <w:r>
        <w:t xml:space="preserve">" attribute the Analytics target </w:t>
      </w:r>
      <w:proofErr w:type="gramStart"/>
      <w:r>
        <w:t>period;</w:t>
      </w:r>
      <w:proofErr w:type="gramEnd"/>
      <w:r>
        <w:t xml:space="preserve"> </w:t>
      </w:r>
    </w:p>
    <w:p w14:paraId="6FFC387D" w14:textId="77777777" w:rsidR="0022236F" w:rsidRDefault="0022236F" w:rsidP="0022236F">
      <w:pPr>
        <w:pStyle w:val="EditorsNote"/>
      </w:pPr>
      <w:r>
        <w:rPr>
          <w:rFonts w:hint="eastAsia"/>
        </w:rPr>
        <w:t>E</w:t>
      </w:r>
      <w:r>
        <w:t>ditor's Note:</w:t>
      </w:r>
      <w:r>
        <w:tab/>
        <w:t xml:space="preserve"> The data model is FFS.</w:t>
      </w:r>
    </w:p>
    <w:p w14:paraId="3A101423" w14:textId="77777777" w:rsidR="0022236F" w:rsidRDefault="0022236F" w:rsidP="0022236F">
      <w:pPr>
        <w:pStyle w:val="B10"/>
      </w:pPr>
      <w:r>
        <w:t>-</w:t>
      </w:r>
      <w:r>
        <w:tab/>
        <w:t>if the feature "</w:t>
      </w:r>
      <w:proofErr w:type="spellStart"/>
      <w:r>
        <w:t>PduSesTraffic</w:t>
      </w:r>
      <w:proofErr w:type="spellEnd"/>
      <w:r>
        <w:t>" is supported and the event is "PDU_SESSION_TRAFFIC", shall provide:</w:t>
      </w:r>
    </w:p>
    <w:p w14:paraId="15E15EF4" w14:textId="6A04B873" w:rsidR="0022236F" w:rsidRDefault="0022236F" w:rsidP="0022236F">
      <w:pPr>
        <w:pStyle w:val="B2"/>
      </w:pPr>
      <w:r>
        <w:t>1)</w:t>
      </w:r>
      <w:r>
        <w:tab/>
        <w:t>identification of target UE(s) to which the subscription applies by "</w:t>
      </w:r>
      <w:proofErr w:type="spellStart"/>
      <w:r>
        <w:t>supis</w:t>
      </w:r>
      <w:proofErr w:type="spellEnd"/>
      <w:r>
        <w:t>", "</w:t>
      </w:r>
      <w:proofErr w:type="spellStart"/>
      <w:r>
        <w:t>intGroupIds</w:t>
      </w:r>
      <w:proofErr w:type="spellEnd"/>
      <w:r>
        <w:t>" or "</w:t>
      </w:r>
      <w:proofErr w:type="spellStart"/>
      <w:r>
        <w:t>anyUe</w:t>
      </w:r>
      <w:proofErr w:type="spellEnd"/>
      <w:r>
        <w:t>" attribute in the "</w:t>
      </w:r>
      <w:proofErr w:type="spellStart"/>
      <w:r>
        <w:t>tgtUe</w:t>
      </w:r>
      <w:proofErr w:type="spellEnd"/>
      <w:r>
        <w:t xml:space="preserve">" </w:t>
      </w:r>
      <w:proofErr w:type="gramStart"/>
      <w:r>
        <w:t>attribute;</w:t>
      </w:r>
      <w:proofErr w:type="gramEnd"/>
    </w:p>
    <w:p w14:paraId="02048120" w14:textId="7262A287" w:rsidR="0022236F" w:rsidRDefault="0022236F" w:rsidP="0022236F">
      <w:pPr>
        <w:pStyle w:val="B2"/>
        <w:rPr>
          <w:lang w:val="en-US" w:eastAsia="zh-CN"/>
        </w:rPr>
      </w:pPr>
      <w:r>
        <w:rPr>
          <w:rFonts w:hint="eastAsia"/>
          <w:lang w:eastAsia="ja-JP"/>
        </w:rPr>
        <w:t>2</w:t>
      </w:r>
      <w:r>
        <w:rPr>
          <w:lang w:eastAsia="ja-JP"/>
        </w:rPr>
        <w:t>)</w:t>
      </w:r>
      <w:r>
        <w:rPr>
          <w:lang w:val="en-US" w:eastAsia="zh-CN"/>
        </w:rPr>
        <w:tab/>
        <w:t>PDU Session traffic analytics requirements in "</w:t>
      </w:r>
      <w:proofErr w:type="spellStart"/>
      <w:r>
        <w:rPr>
          <w:lang w:val="en-US" w:eastAsia="zh-CN"/>
        </w:rPr>
        <w:t>pduSesTrafReqs</w:t>
      </w:r>
      <w:proofErr w:type="spellEnd"/>
      <w:r>
        <w:rPr>
          <w:lang w:val="en-US" w:eastAsia="zh-CN"/>
        </w:rPr>
        <w:t xml:space="preserve">" attribute, which includes </w:t>
      </w:r>
      <w:bookmarkStart w:id="96" w:name="_Hlk132652497"/>
      <w:r>
        <w:rPr>
          <w:lang w:val="en-US" w:eastAsia="zh-CN"/>
        </w:rPr>
        <w:t>the Traffic descriptor components</w:t>
      </w:r>
      <w:bookmarkEnd w:id="96"/>
      <w:r>
        <w:rPr>
          <w:lang w:val="en-US" w:eastAsia="zh-CN"/>
        </w:rPr>
        <w:t xml:space="preserve"> for the requested URSP.</w:t>
      </w:r>
    </w:p>
    <w:p w14:paraId="01DA4ADF" w14:textId="1C6FACD3" w:rsidR="0022236F" w:rsidRDefault="0022236F" w:rsidP="0022236F">
      <w:pPr>
        <w:pStyle w:val="B2"/>
        <w:rPr>
          <w:lang w:eastAsia="ja-JP"/>
        </w:rPr>
      </w:pPr>
      <w:r>
        <w:rPr>
          <w:lang w:val="en-US" w:eastAsia="zh-CN"/>
        </w:rPr>
        <w:t>3)</w:t>
      </w:r>
      <w:r>
        <w:rPr>
          <w:lang w:val="en-US" w:eastAsia="zh-CN"/>
        </w:rPr>
        <w:tab/>
        <w:t xml:space="preserve"> identification of the route selection descriptors as DNN and/or S-NSSAI for the URSP rule in the </w:t>
      </w:r>
      <w:r>
        <w:t>"</w:t>
      </w:r>
      <w:proofErr w:type="spellStart"/>
      <w:r>
        <w:t>dnns</w:t>
      </w:r>
      <w:proofErr w:type="spellEnd"/>
      <w:r>
        <w:t xml:space="preserve">" </w:t>
      </w:r>
      <w:r>
        <w:rPr>
          <w:lang w:eastAsia="zh-CN"/>
        </w:rPr>
        <w:t xml:space="preserve">and/or </w:t>
      </w:r>
      <w:r>
        <w:t>"</w:t>
      </w:r>
      <w:proofErr w:type="spellStart"/>
      <w:r>
        <w:t>snssais</w:t>
      </w:r>
      <w:proofErr w:type="spellEnd"/>
      <w:r>
        <w:t>" attributes</w:t>
      </w:r>
      <w:r>
        <w:rPr>
          <w:lang w:val="en-US" w:eastAsia="zh-CN"/>
        </w:rPr>
        <w:t>.</w:t>
      </w:r>
    </w:p>
    <w:p w14:paraId="2E7700DE" w14:textId="77777777" w:rsidR="0022236F" w:rsidRDefault="0022236F" w:rsidP="0022236F">
      <w:pPr>
        <w:pStyle w:val="B10"/>
      </w:pPr>
      <w:r>
        <w:t>-</w:t>
      </w:r>
      <w:r>
        <w:tab/>
        <w:t>and may include:</w:t>
      </w:r>
    </w:p>
    <w:p w14:paraId="5FA71955" w14:textId="0345EAE8" w:rsidR="00780832" w:rsidRDefault="0022236F" w:rsidP="003748A3">
      <w:pPr>
        <w:pStyle w:val="B2"/>
      </w:pPr>
      <w:r>
        <w:t>1)</w:t>
      </w:r>
      <w:r>
        <w:tab/>
        <w:t>identification of network area to which the request applies via identification of network area by "</w:t>
      </w:r>
      <w:proofErr w:type="spellStart"/>
      <w:r>
        <w:t>networkArea</w:t>
      </w:r>
      <w:proofErr w:type="spellEnd"/>
      <w:r>
        <w:t xml:space="preserve">" </w:t>
      </w:r>
      <w:proofErr w:type="gramStart"/>
      <w:r>
        <w:t>attribute;</w:t>
      </w:r>
      <w:proofErr w:type="gramEnd"/>
    </w:p>
    <w:p w14:paraId="25B593C4" w14:textId="3A8A71BC" w:rsidR="0022236F" w:rsidRDefault="0022236F" w:rsidP="0022236F">
      <w:pPr>
        <w:pStyle w:val="B2"/>
        <w:rPr>
          <w:lang w:val="en-US" w:eastAsia="zh-CN"/>
        </w:rPr>
      </w:pPr>
      <w:r>
        <w:rPr>
          <w:lang w:val="en-US" w:eastAsia="zh-CN"/>
        </w:rPr>
        <w:t>2)</w:t>
      </w:r>
      <w:r>
        <w:rPr>
          <w:lang w:val="en-US" w:eastAsia="zh-CN"/>
        </w:rPr>
        <w:tab/>
        <w:t>an optional list of analytics subsets by "</w:t>
      </w:r>
      <w:proofErr w:type="spellStart"/>
      <w:r>
        <w:rPr>
          <w:lang w:val="en-US" w:eastAsia="zh-CN"/>
        </w:rPr>
        <w:t>listOfAnaSubsets</w:t>
      </w:r>
      <w:proofErr w:type="spellEnd"/>
      <w:r>
        <w:rPr>
          <w:lang w:val="en-US" w:eastAsia="zh-CN"/>
        </w:rPr>
        <w:t>" attribute with value(s) only applicable to "PDU_SESSION_TRAFFIC" event, if the "</w:t>
      </w:r>
      <w:proofErr w:type="spellStart"/>
      <w:r>
        <w:rPr>
          <w:lang w:eastAsia="zh-CN"/>
        </w:rPr>
        <w:t>PduSesTraffic</w:t>
      </w:r>
      <w:proofErr w:type="spellEnd"/>
      <w:r>
        <w:rPr>
          <w:lang w:val="en-US" w:eastAsia="zh-CN"/>
        </w:rPr>
        <w:t>" and "</w:t>
      </w:r>
      <w:proofErr w:type="spellStart"/>
      <w:r>
        <w:rPr>
          <w:lang w:val="en-US" w:eastAsia="zh-CN"/>
        </w:rPr>
        <w:t>EneNA</w:t>
      </w:r>
      <w:proofErr w:type="spellEnd"/>
      <w:r>
        <w:rPr>
          <w:lang w:val="en-US" w:eastAsia="zh-CN"/>
        </w:rPr>
        <w:t>" feature is supported.</w:t>
      </w:r>
    </w:p>
    <w:p w14:paraId="41F282E5" w14:textId="7418F402" w:rsidR="0022236F" w:rsidRDefault="0022236F" w:rsidP="0022236F">
      <w:pPr>
        <w:rPr>
          <w:rFonts w:eastAsia="DengXian"/>
        </w:rPr>
      </w:pPr>
      <w:r>
        <w:t>NOTE</w:t>
      </w:r>
      <w:bookmarkStart w:id="97" w:name="_Hlk142856664"/>
      <w:r>
        <w:t> </w:t>
      </w:r>
      <w:bookmarkEnd w:id="97"/>
      <w:ins w:id="98" w:author="Ericsson_Maria Liang" w:date="2023-08-13T18:34:00Z">
        <w:r w:rsidR="00152605">
          <w:t>10</w:t>
        </w:r>
      </w:ins>
      <w:del w:id="99" w:author="Ericsson_Maria Liang" w:date="2023-08-13T18:34:00Z">
        <w:r w:rsidDel="00152605">
          <w:delText>9</w:delText>
        </w:r>
      </w:del>
      <w:r>
        <w:t>:</w:t>
      </w:r>
      <w:r>
        <w:tab/>
        <w:t xml:space="preserve">The predictions are not applicable for PDU Session traffic </w:t>
      </w:r>
      <w:proofErr w:type="spellStart"/>
      <w:proofErr w:type="gramStart"/>
      <w:r>
        <w:t>analytics.</w:t>
      </w:r>
      <w:r>
        <w:rPr>
          <w:rFonts w:eastAsia="DengXian"/>
        </w:rPr>
        <w:t>Upon</w:t>
      </w:r>
      <w:proofErr w:type="spellEnd"/>
      <w:proofErr w:type="gramEnd"/>
      <w:r>
        <w:rPr>
          <w:rFonts w:eastAsia="DengXian"/>
        </w:rPr>
        <w:t xml:space="preserve"> the reception of the HTTP GET request, the NWDAF shall:</w:t>
      </w:r>
    </w:p>
    <w:p w14:paraId="0F9469FB" w14:textId="77777777" w:rsidR="0022236F" w:rsidRDefault="0022236F" w:rsidP="0022236F">
      <w:pPr>
        <w:pStyle w:val="B10"/>
        <w:rPr>
          <w:rFonts w:eastAsia="DengXian"/>
        </w:rPr>
      </w:pPr>
      <w:r>
        <w:t>-</w:t>
      </w:r>
      <w:r>
        <w:tab/>
        <w:t>analyse the requested analytic data according to the requested event.</w:t>
      </w:r>
    </w:p>
    <w:p w14:paraId="4BB26D0B" w14:textId="77777777" w:rsidR="0022236F" w:rsidRDefault="0022236F" w:rsidP="0022236F">
      <w:pPr>
        <w:rPr>
          <w:rFonts w:eastAsia="DengXian"/>
        </w:rPr>
      </w:pPr>
      <w:r>
        <w:rPr>
          <w:rFonts w:eastAsia="DengXian"/>
        </w:rPr>
        <w:t>If the HTTP request message from the NF service consumer is accepted, the NWDAF shall respond with "200 OK"</w:t>
      </w:r>
      <w:r>
        <w:t xml:space="preserve"> </w:t>
      </w:r>
      <w:r>
        <w:rPr>
          <w:rFonts w:eastAsia="DengXian"/>
        </w:rPr>
        <w:t xml:space="preserve">status code with the </w:t>
      </w:r>
      <w:r>
        <w:t>message</w:t>
      </w:r>
      <w:r>
        <w:rPr>
          <w:rFonts w:eastAsia="DengXian"/>
        </w:rPr>
        <w:t xml:space="preserve"> body containing the analytics with parameters as relevant for the requesting NF service consumer. The </w:t>
      </w:r>
      <w:proofErr w:type="spellStart"/>
      <w:r>
        <w:rPr>
          <w:rFonts w:eastAsia="DengXian"/>
        </w:rPr>
        <w:t>AnalyticsData</w:t>
      </w:r>
      <w:proofErr w:type="spellEnd"/>
      <w:r>
        <w:rPr>
          <w:rFonts w:eastAsia="DengXian"/>
        </w:rPr>
        <w:t xml:space="preserve"> data structure in the response body shall include:</w:t>
      </w:r>
    </w:p>
    <w:p w14:paraId="170E14F1" w14:textId="76F67AFD" w:rsidR="0022236F" w:rsidRDefault="0022236F" w:rsidP="0022236F">
      <w:pPr>
        <w:pStyle w:val="B10"/>
      </w:pPr>
      <w:r>
        <w:t>-</w:t>
      </w:r>
      <w:r>
        <w:tab/>
        <w:t>analytics with the corresponding information as described in clause 4.2.2.4.2.</w:t>
      </w:r>
    </w:p>
    <w:p w14:paraId="68D93F08" w14:textId="1D44DE6E" w:rsidR="0079402C" w:rsidRDefault="0079402C" w:rsidP="0022236F">
      <w:pPr>
        <w:pStyle w:val="B10"/>
        <w:rPr>
          <w:ins w:id="100" w:author="Ericsson_Maria Liang" w:date="2023-08-13T22:03:00Z"/>
        </w:rPr>
      </w:pPr>
      <w:ins w:id="101" w:author="Ericsson_Maria Liang" w:date="2023-08-13T21:58:00Z">
        <w:r>
          <w:t>-</w:t>
        </w:r>
        <w:r>
          <w:tab/>
        </w:r>
      </w:ins>
      <w:ins w:id="102" w:author="Ericsson_Maria Liang" w:date="2023-08-13T22:00:00Z">
        <w:r w:rsidRPr="0079402C">
          <w:t xml:space="preserve">the analytics accuracy information in </w:t>
        </w:r>
      </w:ins>
      <w:ins w:id="103" w:author="Ericsson_Maria Liang" w:date="2023-08-13T22:01:00Z">
        <w:r>
          <w:t xml:space="preserve">the </w:t>
        </w:r>
      </w:ins>
      <w:ins w:id="104" w:author="Ericsson_Maria Liang" w:date="2023-08-13T22:00:00Z">
        <w:r w:rsidRPr="0079402C">
          <w:t>"</w:t>
        </w:r>
        <w:proofErr w:type="spellStart"/>
        <w:r w:rsidRPr="0079402C">
          <w:t>accuInfo</w:t>
        </w:r>
        <w:proofErr w:type="spellEnd"/>
        <w:r w:rsidRPr="0079402C">
          <w:t xml:space="preserve">" </w:t>
        </w:r>
        <w:proofErr w:type="gramStart"/>
        <w:r w:rsidRPr="0079402C">
          <w:t>attribute, if</w:t>
        </w:r>
        <w:proofErr w:type="gramEnd"/>
        <w:r w:rsidRPr="0079402C">
          <w:t xml:space="preserve"> the feature "</w:t>
        </w:r>
        <w:proofErr w:type="spellStart"/>
        <w:r w:rsidRPr="0079402C">
          <w:t>AnalyticsAccuracy</w:t>
        </w:r>
        <w:proofErr w:type="spellEnd"/>
        <w:r w:rsidRPr="0079402C">
          <w:t xml:space="preserve">" is supported and the analytics accuracy requirement was </w:t>
        </w:r>
      </w:ins>
      <w:ins w:id="105" w:author="Ericsson_Maria Liang" w:date="2023-08-13T22:01:00Z">
        <w:r w:rsidR="00455320">
          <w:t>requested</w:t>
        </w:r>
      </w:ins>
      <w:ins w:id="106" w:author="Ericsson_Maria Liang" w:date="2023-08-13T22:00:00Z">
        <w:r w:rsidRPr="0079402C">
          <w:t xml:space="preserve"> in the "</w:t>
        </w:r>
        <w:proofErr w:type="spellStart"/>
        <w:r w:rsidRPr="0079402C">
          <w:t>accuReq</w:t>
        </w:r>
        <w:proofErr w:type="spellEnd"/>
        <w:r w:rsidRPr="0079402C">
          <w:t>" attribute.</w:t>
        </w:r>
      </w:ins>
    </w:p>
    <w:p w14:paraId="650B76FB" w14:textId="4834A386" w:rsidR="00455320" w:rsidRDefault="00455320" w:rsidP="00455320">
      <w:pPr>
        <w:pStyle w:val="NO"/>
        <w:rPr>
          <w:ins w:id="107" w:author="Ericsson_Maria Liang" w:date="2023-08-13T22:03:00Z"/>
        </w:rPr>
      </w:pPr>
      <w:ins w:id="108" w:author="Ericsson_Maria Liang" w:date="2023-08-13T22:03:00Z">
        <w:r>
          <w:t>NOTE</w:t>
        </w:r>
      </w:ins>
      <w:ins w:id="109" w:author="Ericsson_Maria Liang" w:date="2023-08-13T22:04:00Z">
        <w:r>
          <w:t> </w:t>
        </w:r>
      </w:ins>
      <w:ins w:id="110" w:author="Ericsson_Maria Liang" w:date="2023-08-13T22:03:00Z">
        <w:r>
          <w:rPr>
            <w:lang w:val="en-US"/>
          </w:rPr>
          <w:t>11</w:t>
        </w:r>
        <w:r>
          <w:t>:</w:t>
        </w:r>
        <w:r>
          <w:tab/>
          <w:t xml:space="preserve">In this version of the specification, NWDAF containing </w:t>
        </w:r>
        <w:proofErr w:type="spellStart"/>
        <w:r>
          <w:t>AnLF</w:t>
        </w:r>
        <w:proofErr w:type="spellEnd"/>
        <w:r>
          <w:t xml:space="preserve"> can provide accuracy information to a</w:t>
        </w:r>
        <w:r>
          <w:rPr>
            <w:lang w:val="en-US"/>
          </w:rPr>
          <w:t>n</w:t>
        </w:r>
        <w:r>
          <w:t xml:space="preserve"> NF consumer that </w:t>
        </w:r>
        <w:r>
          <w:rPr>
            <w:lang w:eastAsia="zh-CN"/>
          </w:rPr>
          <w:t xml:space="preserve">requests </w:t>
        </w:r>
        <w:r>
          <w:t>both the analytics and the accuracy information.</w:t>
        </w:r>
      </w:ins>
    </w:p>
    <w:p w14:paraId="03E0601E" w14:textId="2FD58DFC" w:rsidR="00455320" w:rsidRDefault="00455320" w:rsidP="00455320">
      <w:pPr>
        <w:pStyle w:val="NO"/>
        <w:rPr>
          <w:ins w:id="111" w:author="Ericsson_Maria Liang" w:date="2023-08-13T22:06:00Z"/>
        </w:rPr>
      </w:pPr>
      <w:ins w:id="112" w:author="Ericsson_Maria Liang" w:date="2023-08-13T22:03:00Z">
        <w:r>
          <w:lastRenderedPageBreak/>
          <w:t>NOTE</w:t>
        </w:r>
      </w:ins>
      <w:ins w:id="113" w:author="Ericsson_Maria Liang" w:date="2023-08-13T22:04:00Z">
        <w:r>
          <w:t> </w:t>
        </w:r>
      </w:ins>
      <w:ins w:id="114" w:author="Ericsson_Maria Liang" w:date="2023-08-13T22:03:00Z">
        <w:r>
          <w:rPr>
            <w:lang w:val="en-US"/>
          </w:rPr>
          <w:t>12</w:t>
        </w:r>
        <w:r>
          <w:t>:</w:t>
        </w:r>
      </w:ins>
      <w:ins w:id="115" w:author="Ericsson_Maria Liang" w:date="2023-08-13T22:05:00Z">
        <w:r w:rsidRPr="00455320">
          <w:rPr>
            <w:lang w:val="en-US"/>
          </w:rPr>
          <w:tab/>
          <w:t xml:space="preserve">When receiving a request from an NF consumer that includes a request for accuracy information, the analytics and the accuracy information can be provided by NWDAF containing </w:t>
        </w:r>
        <w:proofErr w:type="spellStart"/>
        <w:r w:rsidRPr="00455320">
          <w:rPr>
            <w:lang w:val="en-US"/>
          </w:rPr>
          <w:t>AnLF</w:t>
        </w:r>
        <w:proofErr w:type="spellEnd"/>
        <w:r w:rsidRPr="00455320">
          <w:rPr>
            <w:lang w:val="en-US"/>
          </w:rPr>
          <w:t xml:space="preserve"> within the single response</w:t>
        </w:r>
      </w:ins>
      <w:ins w:id="116" w:author="Ericsson_Maria Liang" w:date="2023-08-13T22:03:00Z">
        <w:r>
          <w:t>.</w:t>
        </w:r>
      </w:ins>
    </w:p>
    <w:p w14:paraId="12462224" w14:textId="77777777" w:rsidR="0022236F" w:rsidRDefault="0022236F" w:rsidP="0022236F">
      <w:r>
        <w:t xml:space="preserve">If the requested NWDAF Analytics data does not exist, the NWDAF shall respond with "204 No Content" status code. </w:t>
      </w:r>
    </w:p>
    <w:p w14:paraId="27988896" w14:textId="77777777" w:rsidR="0022236F" w:rsidRDefault="0022236F" w:rsidP="0022236F">
      <w:r>
        <w:t>If the "</w:t>
      </w:r>
      <w:proofErr w:type="spellStart"/>
      <w:r>
        <w:t>timeAnaNeeded</w:t>
      </w:r>
      <w:proofErr w:type="spellEnd"/>
      <w:r>
        <w:t xml:space="preserve">" attribute within </w:t>
      </w:r>
      <w:proofErr w:type="spellStart"/>
      <w:r>
        <w:t>EventReportingRequirement</w:t>
      </w:r>
      <w:proofErr w:type="spellEnd"/>
      <w:r>
        <w:t xml:space="preserve"> is provided during the request, if the time is reached but the requested analytics information is not ready, the consumer does not need to wait for the analytics information any longer, the NWDAF may send a "</w:t>
      </w:r>
      <w:r>
        <w:rPr>
          <w:rFonts w:hint="eastAsia"/>
          <w:lang w:eastAsia="zh-CN"/>
        </w:rPr>
        <w:t>5</w:t>
      </w:r>
      <w:r>
        <w:rPr>
          <w:lang w:eastAsia="zh-CN"/>
        </w:rPr>
        <w:t>0</w:t>
      </w:r>
      <w:r>
        <w:t xml:space="preserve">0 Internal Server Error" status code to the NF service consumer. In addition, if the </w:t>
      </w:r>
      <w:proofErr w:type="spellStart"/>
      <w:r>
        <w:t>EneNA</w:t>
      </w:r>
      <w:proofErr w:type="spellEnd"/>
      <w:r>
        <w:t xml:space="preserve"> feature is supported, the NWDAF may provide, within the</w:t>
      </w:r>
      <w:r>
        <w:rPr>
          <w:rFonts w:eastAsia="DengXian"/>
        </w:rPr>
        <w:t xml:space="preserve"> </w:t>
      </w:r>
      <w:proofErr w:type="spellStart"/>
      <w:r>
        <w:rPr>
          <w:rStyle w:val="B1Char"/>
        </w:rPr>
        <w:t>ProblemDetailsAnalyticsInfo</w:t>
      </w:r>
      <w:r>
        <w:t>Request</w:t>
      </w:r>
      <w:r>
        <w:rPr>
          <w:rFonts w:eastAsia="DengXian"/>
        </w:rPr>
        <w:t>data</w:t>
      </w:r>
      <w:proofErr w:type="spellEnd"/>
      <w:r>
        <w:rPr>
          <w:rFonts w:eastAsia="DengXian"/>
        </w:rPr>
        <w:t xml:space="preserve"> in the response</w:t>
      </w:r>
      <w:r>
        <w:t>, the corresponding failure reason via a "</w:t>
      </w:r>
      <w:proofErr w:type="spellStart"/>
      <w:r>
        <w:t>problemDetails</w:t>
      </w:r>
      <w:proofErr w:type="spellEnd"/>
      <w:r>
        <w:t xml:space="preserve">" attribute with the "cause" attribute set to "UNSATISFIED_REQUESTED_ANALYTICS_TIME" and a </w:t>
      </w:r>
      <w:r>
        <w:rPr>
          <w:lang w:eastAsia="ko-KR"/>
        </w:rPr>
        <w:t>minimum time interval recommended by the NWDAF via</w:t>
      </w:r>
      <w:r>
        <w:rPr>
          <w:rFonts w:eastAsia="DengXian"/>
        </w:rPr>
        <w:t xml:space="preserve"> a "</w:t>
      </w:r>
      <w:proofErr w:type="spellStart"/>
      <w:r>
        <w:rPr>
          <w:rFonts w:eastAsia="DengXian"/>
        </w:rPr>
        <w:t>rvWaitTime</w:t>
      </w:r>
      <w:proofErr w:type="spellEnd"/>
      <w:r>
        <w:rPr>
          <w:rFonts w:eastAsia="DengXian"/>
        </w:rPr>
        <w:t>" attribute</w:t>
      </w:r>
      <w:r>
        <w:t xml:space="preserve"> which is used by the NF service consumer to determine </w:t>
      </w:r>
      <w:r>
        <w:rPr>
          <w:lang w:eastAsia="ko-KR"/>
        </w:rPr>
        <w:t>the time when analytics information is needed</w:t>
      </w:r>
      <w:r>
        <w:t xml:space="preserve"> in similar future analytics requests.</w:t>
      </w:r>
    </w:p>
    <w:p w14:paraId="21BC9D3D" w14:textId="77777777" w:rsidR="0022236F" w:rsidRDefault="0022236F" w:rsidP="0022236F">
      <w:r>
        <w:t>If the analytics target period provided in the body of the HTTP GET request includes the start time in the past and the end time in the future, the NWDAF shall reject the request with an HTTP "400 Bad Request" response including the "cause" attribute set to "BOTH_STAT_PRED_NOT_ALLOWED".</w:t>
      </w:r>
    </w:p>
    <w:p w14:paraId="5BE8F038" w14:textId="77777777" w:rsidR="0022236F" w:rsidRDefault="0022236F" w:rsidP="0022236F">
      <w:r>
        <w:t>If the statistics in the past are requested but the necessary data to perform the service is unavailable, the NWDAF shall reject the request with an HTTP "500 Internal Server Error" response including the "cause" attribute set to "UNAVAILABLE_DATA".</w:t>
      </w:r>
    </w:p>
    <w:p w14:paraId="125483FD" w14:textId="77777777" w:rsidR="0022236F" w:rsidRDefault="0022236F" w:rsidP="0022236F">
      <w:pPr>
        <w:rPr>
          <w:rFonts w:eastAsia="DengXian"/>
        </w:rPr>
      </w:pPr>
      <w:r>
        <w:rPr>
          <w:rFonts w:eastAsia="DengXian"/>
        </w:rPr>
        <w:t xml:space="preserve">If the user consent has not been checked by the NF service consumer and is required for the requested analytics collection depending on local policy and regulations, then </w:t>
      </w:r>
      <w:r>
        <w:t xml:space="preserve">the NWDAF shall check user consent for the targeted UE(s) by retrieving the user consent subscription data via the </w:t>
      </w:r>
      <w:proofErr w:type="spellStart"/>
      <w:r>
        <w:t>Nudm_SDM</w:t>
      </w:r>
      <w:proofErr w:type="spellEnd"/>
      <w:r>
        <w:t xml:space="preserve"> service API of </w:t>
      </w:r>
      <w:r>
        <w:rPr>
          <w:rFonts w:eastAsia="DengXian"/>
        </w:rPr>
        <w:t>the UDM as described in clause 5.2.2 of 3GPP TS 29.503 [23]. If the NWDAF receive the response from the UDM that it is not granted for the impacted user(s), then the NWDAF shall send an HTTP "403 Forbidden" error response including the "cause" attribute set to "USER_CONSENT_NOT_GRANTED".</w:t>
      </w:r>
    </w:p>
    <w:p w14:paraId="4F584D1D" w14:textId="334A5C64" w:rsidR="0022236F" w:rsidRDefault="0022236F" w:rsidP="0022236F">
      <w:pPr>
        <w:pStyle w:val="NO"/>
        <w:rPr>
          <w:rFonts w:eastAsia="DengXian"/>
        </w:rPr>
      </w:pPr>
      <w:r>
        <w:rPr>
          <w:lang w:eastAsia="ja-JP"/>
        </w:rPr>
        <w:t>NOTE 1</w:t>
      </w:r>
      <w:ins w:id="117" w:author="Ericsson_Maria Liang" w:date="2023-08-13T22:16:00Z">
        <w:r w:rsidR="00113FC9">
          <w:rPr>
            <w:lang w:eastAsia="ja-JP"/>
          </w:rPr>
          <w:t>3</w:t>
        </w:r>
      </w:ins>
      <w:del w:id="118" w:author="Ericsson_Maria Liang" w:date="2023-08-13T18:34:00Z">
        <w:r w:rsidDel="00152605">
          <w:rPr>
            <w:lang w:eastAsia="ja-JP"/>
          </w:rPr>
          <w:delText>0</w:delText>
        </w:r>
      </w:del>
      <w:r>
        <w:rPr>
          <w:lang w:eastAsia="ja-JP"/>
        </w:rPr>
        <w:t>:</w:t>
      </w:r>
      <w:r>
        <w:rPr>
          <w:lang w:eastAsia="ja-JP"/>
        </w:rPr>
        <w:tab/>
        <w:t xml:space="preserve">When the target of reporting is a SUPI or a GPSI then the subscription can be rejected, </w:t>
      </w:r>
      <w:proofErr w:type="gramStart"/>
      <w:r>
        <w:rPr>
          <w:lang w:eastAsia="ja-JP"/>
        </w:rPr>
        <w:t>e.g.</w:t>
      </w:r>
      <w:proofErr w:type="gramEnd"/>
      <w:r>
        <w:rPr>
          <w:lang w:eastAsia="ja-JP"/>
        </w:rPr>
        <w:t xml:space="preserve">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099320F6" w14:textId="77777777" w:rsidR="0022236F" w:rsidRDefault="0022236F" w:rsidP="0022236F">
      <w:r>
        <w:t>If an error occurs when processing the HTTP GET request, the NWDAF shall send an HTTP error response as specified in clause 5.2.7.</w:t>
      </w:r>
    </w:p>
    <w:p w14:paraId="2F58697D" w14:textId="520CEC98" w:rsidR="0022236F" w:rsidRDefault="0022236F" w:rsidP="0022236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w:t>
      </w:r>
      <w:r>
        <w:rPr>
          <w:noProof/>
          <w:color w:val="0000FF"/>
          <w:sz w:val="28"/>
          <w:szCs w:val="28"/>
        </w:rPr>
        <w:t xml:space="preserve"> </w:t>
      </w:r>
      <w:r w:rsidR="00CC3A14">
        <w:rPr>
          <w:rFonts w:eastAsia="DengXian"/>
          <w:noProof/>
          <w:color w:val="0000FF"/>
          <w:sz w:val="28"/>
          <w:szCs w:val="28"/>
        </w:rPr>
        <w:t>2nd</w:t>
      </w:r>
      <w:r w:rsidRPr="008C6891">
        <w:rPr>
          <w:rFonts w:eastAsia="DengXian"/>
          <w:noProof/>
          <w:color w:val="0000FF"/>
          <w:sz w:val="28"/>
          <w:szCs w:val="28"/>
        </w:rPr>
        <w:t xml:space="preserve"> </w:t>
      </w:r>
      <w:r w:rsidRPr="00D96F8C">
        <w:rPr>
          <w:noProof/>
          <w:color w:val="0000FF"/>
          <w:sz w:val="28"/>
          <w:szCs w:val="28"/>
        </w:rPr>
        <w:t>Change</w:t>
      </w:r>
      <w:r>
        <w:rPr>
          <w:noProof/>
          <w:color w:val="0000FF"/>
          <w:sz w:val="28"/>
          <w:szCs w:val="28"/>
        </w:rPr>
        <w:t>s</w:t>
      </w:r>
      <w:r w:rsidRPr="00D96F8C">
        <w:rPr>
          <w:noProof/>
          <w:color w:val="0000FF"/>
          <w:sz w:val="28"/>
          <w:szCs w:val="28"/>
        </w:rPr>
        <w:t xml:space="preserve"> ***</w:t>
      </w:r>
    </w:p>
    <w:p w14:paraId="4BB13EDB" w14:textId="77777777" w:rsidR="00DD0BCD" w:rsidRDefault="00DD0BCD" w:rsidP="00DD0BCD">
      <w:pPr>
        <w:pStyle w:val="Heading5"/>
      </w:pPr>
      <w:bookmarkStart w:id="119" w:name="_Toc120702434"/>
      <w:bookmarkStart w:id="120" w:name="_Toc45134116"/>
      <w:bookmarkStart w:id="121" w:name="_Toc98233759"/>
      <w:bookmarkStart w:id="122" w:name="_Toc43563570"/>
      <w:bookmarkStart w:id="123" w:name="_Toc36102526"/>
      <w:bookmarkStart w:id="124" w:name="_Toc66231873"/>
      <w:bookmarkStart w:id="125" w:name="_Toc28012869"/>
      <w:bookmarkStart w:id="126" w:name="_Toc114133933"/>
      <w:bookmarkStart w:id="127" w:name="_Toc56641037"/>
      <w:bookmarkStart w:id="128" w:name="_Toc51762968"/>
      <w:bookmarkStart w:id="129" w:name="_Toc59018005"/>
      <w:bookmarkStart w:id="130" w:name="_Toc101244536"/>
      <w:bookmarkStart w:id="131" w:name="_Toc88667682"/>
      <w:bookmarkStart w:id="132" w:name="_Toc90655967"/>
      <w:bookmarkStart w:id="133" w:name="_Toc85553075"/>
      <w:bookmarkStart w:id="134" w:name="_Toc50032048"/>
      <w:bookmarkStart w:id="135" w:name="_Toc34266355"/>
      <w:bookmarkStart w:id="136" w:name="_Toc104539131"/>
      <w:bookmarkStart w:id="137" w:name="_Toc68169034"/>
      <w:bookmarkStart w:id="138" w:name="_Toc112951254"/>
      <w:bookmarkStart w:id="139" w:name="_Toc94064372"/>
      <w:bookmarkStart w:id="140" w:name="_Toc85557174"/>
      <w:bookmarkStart w:id="141" w:name="_Toc136562530"/>
      <w:bookmarkStart w:id="142" w:name="_Toc83233154"/>
      <w:bookmarkStart w:id="143" w:name="_Toc113031794"/>
      <w:bookmarkStart w:id="144" w:name="_Toc70550701"/>
      <w:bookmarkStart w:id="145" w:name="_Toc138754364"/>
      <w:bookmarkStart w:id="146" w:name="_Toc34266354"/>
      <w:bookmarkStart w:id="147" w:name="_Toc56641036"/>
      <w:bookmarkStart w:id="148" w:name="_Toc66231872"/>
      <w:bookmarkStart w:id="149" w:name="_Toc70550700"/>
      <w:bookmarkStart w:id="150" w:name="_Toc36102525"/>
      <w:bookmarkStart w:id="151" w:name="_Toc45134115"/>
      <w:bookmarkStart w:id="152" w:name="_Toc120702433"/>
      <w:bookmarkStart w:id="153" w:name="_Toc59018004"/>
      <w:bookmarkStart w:id="154" w:name="_Toc50032047"/>
      <w:bookmarkStart w:id="155" w:name="_Toc113031793"/>
      <w:bookmarkStart w:id="156" w:name="_Toc101244535"/>
      <w:bookmarkStart w:id="157" w:name="_Toc114133932"/>
      <w:bookmarkStart w:id="158" w:name="_Toc94064371"/>
      <w:bookmarkStart w:id="159" w:name="_Toc85553074"/>
      <w:bookmarkStart w:id="160" w:name="_Toc98233758"/>
      <w:bookmarkStart w:id="161" w:name="_Toc51762967"/>
      <w:bookmarkStart w:id="162" w:name="_Toc88667681"/>
      <w:bookmarkStart w:id="163" w:name="_Toc83233153"/>
      <w:bookmarkStart w:id="164" w:name="_Toc28012868"/>
      <w:bookmarkStart w:id="165" w:name="_Toc68169033"/>
      <w:bookmarkStart w:id="166" w:name="_Toc136562529"/>
      <w:bookmarkStart w:id="167" w:name="_Toc104539130"/>
      <w:bookmarkStart w:id="168" w:name="_Toc85557173"/>
      <w:bookmarkStart w:id="169" w:name="_Toc112951253"/>
      <w:bookmarkStart w:id="170" w:name="_Toc90655966"/>
      <w:bookmarkStart w:id="171" w:name="_Toc43563569"/>
      <w:bookmarkStart w:id="172" w:name="_Toc138754363"/>
      <w:bookmarkEnd w:id="24"/>
      <w:bookmarkEnd w:id="25"/>
      <w:bookmarkEnd w:id="26"/>
      <w:bookmarkEnd w:id="27"/>
      <w:bookmarkEnd w:id="28"/>
      <w:bookmarkEnd w:id="29"/>
      <w:bookmarkEnd w:id="30"/>
      <w:bookmarkEnd w:id="31"/>
      <w:bookmarkEnd w:id="32"/>
      <w:bookmarkEnd w:id="33"/>
      <w:bookmarkEnd w:id="34"/>
      <w:bookmarkEnd w:id="35"/>
      <w:r>
        <w:lastRenderedPageBreak/>
        <w:t>5.2.6.2.2</w:t>
      </w:r>
      <w:r>
        <w:tab/>
        <w:t xml:space="preserve">Type </w:t>
      </w:r>
      <w:proofErr w:type="spellStart"/>
      <w:r>
        <w:t>AnalyticsData</w:t>
      </w:r>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proofErr w:type="spellEnd"/>
    </w:p>
    <w:p w14:paraId="69C53AC3" w14:textId="77777777" w:rsidR="00DD0BCD" w:rsidRDefault="00DD0BCD" w:rsidP="00DD0BCD">
      <w:pPr>
        <w:pStyle w:val="TH"/>
      </w:pPr>
      <w:r>
        <w:t xml:space="preserve">Table 5.2.6.2.2-1: Definition of type </w:t>
      </w:r>
      <w:proofErr w:type="spellStart"/>
      <w:r>
        <w:t>AnalyticsData</w:t>
      </w:r>
      <w:proofErr w:type="spellEnd"/>
    </w:p>
    <w:tbl>
      <w:tblPr>
        <w:tblW w:w="95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17"/>
        <w:gridCol w:w="2438"/>
        <w:gridCol w:w="286"/>
        <w:gridCol w:w="1067"/>
        <w:gridCol w:w="2825"/>
        <w:gridCol w:w="1247"/>
      </w:tblGrid>
      <w:tr w:rsidR="00DD0BCD" w14:paraId="1106041C" w14:textId="77777777" w:rsidTr="00AB4BDB">
        <w:trPr>
          <w:jc w:val="center"/>
        </w:trPr>
        <w:tc>
          <w:tcPr>
            <w:tcW w:w="1717" w:type="dxa"/>
            <w:shd w:val="clear" w:color="auto" w:fill="C0C0C0"/>
          </w:tcPr>
          <w:p w14:paraId="4E6C378F" w14:textId="77777777" w:rsidR="00DD0BCD" w:rsidRDefault="00DD0BCD" w:rsidP="00AB4BDB">
            <w:pPr>
              <w:pStyle w:val="TAH"/>
            </w:pPr>
            <w:r>
              <w:lastRenderedPageBreak/>
              <w:t>Attribute name</w:t>
            </w:r>
          </w:p>
        </w:tc>
        <w:tc>
          <w:tcPr>
            <w:tcW w:w="2438" w:type="dxa"/>
            <w:shd w:val="clear" w:color="auto" w:fill="C0C0C0"/>
          </w:tcPr>
          <w:p w14:paraId="289C584B" w14:textId="77777777" w:rsidR="00DD0BCD" w:rsidRDefault="00DD0BCD" w:rsidP="00AB4BDB">
            <w:pPr>
              <w:pStyle w:val="TAH"/>
            </w:pPr>
            <w:r>
              <w:t>Data type</w:t>
            </w:r>
          </w:p>
        </w:tc>
        <w:tc>
          <w:tcPr>
            <w:tcW w:w="286" w:type="dxa"/>
            <w:shd w:val="clear" w:color="auto" w:fill="C0C0C0"/>
          </w:tcPr>
          <w:p w14:paraId="10F40BF1" w14:textId="77777777" w:rsidR="00DD0BCD" w:rsidRDefault="00DD0BCD" w:rsidP="00AB4BDB">
            <w:pPr>
              <w:pStyle w:val="TAH"/>
            </w:pPr>
            <w:r>
              <w:t>P</w:t>
            </w:r>
          </w:p>
        </w:tc>
        <w:tc>
          <w:tcPr>
            <w:tcW w:w="1067" w:type="dxa"/>
            <w:shd w:val="clear" w:color="auto" w:fill="C0C0C0"/>
          </w:tcPr>
          <w:p w14:paraId="7D7AD618" w14:textId="77777777" w:rsidR="00DD0BCD" w:rsidRDefault="00DD0BCD" w:rsidP="00AB4BDB">
            <w:pPr>
              <w:pStyle w:val="TAH"/>
              <w:jc w:val="left"/>
            </w:pPr>
            <w:r>
              <w:t>Cardinality</w:t>
            </w:r>
          </w:p>
        </w:tc>
        <w:tc>
          <w:tcPr>
            <w:tcW w:w="2825" w:type="dxa"/>
            <w:shd w:val="clear" w:color="auto" w:fill="C0C0C0"/>
          </w:tcPr>
          <w:p w14:paraId="6C7443BD" w14:textId="77777777" w:rsidR="00DD0BCD" w:rsidRDefault="00DD0BCD" w:rsidP="00AB4BDB">
            <w:pPr>
              <w:pStyle w:val="TAH"/>
              <w:rPr>
                <w:rFonts w:cs="Arial"/>
                <w:szCs w:val="18"/>
              </w:rPr>
            </w:pPr>
            <w:r>
              <w:rPr>
                <w:rFonts w:cs="Arial"/>
                <w:szCs w:val="18"/>
              </w:rPr>
              <w:t>Description</w:t>
            </w:r>
          </w:p>
        </w:tc>
        <w:tc>
          <w:tcPr>
            <w:tcW w:w="1247" w:type="dxa"/>
            <w:shd w:val="clear" w:color="auto" w:fill="C0C0C0"/>
          </w:tcPr>
          <w:p w14:paraId="43578E97" w14:textId="77777777" w:rsidR="00DD0BCD" w:rsidRDefault="00DD0BCD" w:rsidP="00AB4BDB">
            <w:pPr>
              <w:pStyle w:val="TAH"/>
              <w:rPr>
                <w:rFonts w:cs="Arial"/>
                <w:szCs w:val="18"/>
              </w:rPr>
            </w:pPr>
            <w:r>
              <w:rPr>
                <w:rFonts w:cs="Arial"/>
                <w:szCs w:val="18"/>
              </w:rPr>
              <w:t>Applicability</w:t>
            </w:r>
          </w:p>
        </w:tc>
      </w:tr>
      <w:tr w:rsidR="00DD0BCD" w14:paraId="374CFEED" w14:textId="77777777" w:rsidTr="00AB4BDB">
        <w:trPr>
          <w:jc w:val="center"/>
        </w:trPr>
        <w:tc>
          <w:tcPr>
            <w:tcW w:w="1717" w:type="dxa"/>
          </w:tcPr>
          <w:p w14:paraId="2ED86410" w14:textId="77777777" w:rsidR="00DD0BCD" w:rsidRDefault="00DD0BCD" w:rsidP="00AB4BDB">
            <w:pPr>
              <w:pStyle w:val="TAL"/>
            </w:pPr>
            <w:r>
              <w:t>start</w:t>
            </w:r>
          </w:p>
        </w:tc>
        <w:tc>
          <w:tcPr>
            <w:tcW w:w="2438" w:type="dxa"/>
          </w:tcPr>
          <w:p w14:paraId="3E839500" w14:textId="77777777" w:rsidR="00DD0BCD" w:rsidRDefault="00DD0BCD" w:rsidP="00AB4BDB">
            <w:pPr>
              <w:pStyle w:val="TAL"/>
            </w:pPr>
            <w:proofErr w:type="spellStart"/>
            <w:r>
              <w:t>DateTime</w:t>
            </w:r>
            <w:proofErr w:type="spellEnd"/>
          </w:p>
        </w:tc>
        <w:tc>
          <w:tcPr>
            <w:tcW w:w="286" w:type="dxa"/>
          </w:tcPr>
          <w:p w14:paraId="58F7FD03" w14:textId="77777777" w:rsidR="00DD0BCD" w:rsidRDefault="00DD0BCD" w:rsidP="00AB4BDB">
            <w:pPr>
              <w:pStyle w:val="TAL"/>
            </w:pPr>
            <w:r>
              <w:t>O</w:t>
            </w:r>
          </w:p>
        </w:tc>
        <w:tc>
          <w:tcPr>
            <w:tcW w:w="1067" w:type="dxa"/>
          </w:tcPr>
          <w:p w14:paraId="3CB23807" w14:textId="77777777" w:rsidR="00DD0BCD" w:rsidRDefault="00DD0BCD" w:rsidP="00AB4BDB">
            <w:pPr>
              <w:pStyle w:val="TAL"/>
            </w:pPr>
            <w:r>
              <w:t>0..1</w:t>
            </w:r>
          </w:p>
        </w:tc>
        <w:tc>
          <w:tcPr>
            <w:tcW w:w="2825" w:type="dxa"/>
          </w:tcPr>
          <w:p w14:paraId="1C1C3984" w14:textId="77777777" w:rsidR="00DD0BCD" w:rsidRDefault="00DD0BCD" w:rsidP="00AB4BDB">
            <w:pPr>
              <w:pStyle w:val="TAL"/>
            </w:pPr>
            <w:r>
              <w:t xml:space="preserve">It defines the start time of which the </w:t>
            </w:r>
            <w:r>
              <w:rPr>
                <w:lang w:eastAsia="zh-CN"/>
              </w:rPr>
              <w:t xml:space="preserve">statistics </w:t>
            </w:r>
            <w:r>
              <w:t xml:space="preserve">analytics information is </w:t>
            </w:r>
            <w:proofErr w:type="gramStart"/>
            <w:r>
              <w:t>applicable</w:t>
            </w:r>
            <w:proofErr w:type="gramEnd"/>
            <w:r>
              <w:t xml:space="preserve"> or predictions analytics information is valid. (NOTE 1) (NOTE 7)</w:t>
            </w:r>
          </w:p>
        </w:tc>
        <w:tc>
          <w:tcPr>
            <w:tcW w:w="1247" w:type="dxa"/>
          </w:tcPr>
          <w:p w14:paraId="01D72FAF" w14:textId="77777777" w:rsidR="00DD0BCD" w:rsidRDefault="00DD0BCD" w:rsidP="00AB4BDB">
            <w:pPr>
              <w:pStyle w:val="TAL"/>
            </w:pPr>
          </w:p>
        </w:tc>
      </w:tr>
      <w:tr w:rsidR="00DD0BCD" w14:paraId="2E7C4BE8" w14:textId="77777777" w:rsidTr="00AB4BDB">
        <w:trPr>
          <w:jc w:val="center"/>
        </w:trPr>
        <w:tc>
          <w:tcPr>
            <w:tcW w:w="1717" w:type="dxa"/>
          </w:tcPr>
          <w:p w14:paraId="1FDCA657" w14:textId="77777777" w:rsidR="00DD0BCD" w:rsidRDefault="00DD0BCD" w:rsidP="00AB4BDB">
            <w:pPr>
              <w:pStyle w:val="TAL"/>
            </w:pPr>
            <w:r>
              <w:t>expiry</w:t>
            </w:r>
          </w:p>
        </w:tc>
        <w:tc>
          <w:tcPr>
            <w:tcW w:w="2438" w:type="dxa"/>
          </w:tcPr>
          <w:p w14:paraId="6EE612B9" w14:textId="77777777" w:rsidR="00DD0BCD" w:rsidRDefault="00DD0BCD" w:rsidP="00AB4BDB">
            <w:pPr>
              <w:pStyle w:val="TAL"/>
            </w:pPr>
            <w:proofErr w:type="spellStart"/>
            <w:r>
              <w:t>DateTime</w:t>
            </w:r>
            <w:proofErr w:type="spellEnd"/>
          </w:p>
        </w:tc>
        <w:tc>
          <w:tcPr>
            <w:tcW w:w="286" w:type="dxa"/>
          </w:tcPr>
          <w:p w14:paraId="0B69291D" w14:textId="77777777" w:rsidR="00DD0BCD" w:rsidRDefault="00DD0BCD" w:rsidP="00AB4BDB">
            <w:pPr>
              <w:pStyle w:val="TAL"/>
            </w:pPr>
            <w:r>
              <w:t>O</w:t>
            </w:r>
          </w:p>
        </w:tc>
        <w:tc>
          <w:tcPr>
            <w:tcW w:w="1067" w:type="dxa"/>
          </w:tcPr>
          <w:p w14:paraId="5C5AF235" w14:textId="77777777" w:rsidR="00DD0BCD" w:rsidRDefault="00DD0BCD" w:rsidP="00AB4BDB">
            <w:pPr>
              <w:pStyle w:val="TAL"/>
            </w:pPr>
            <w:r>
              <w:t>0..1</w:t>
            </w:r>
          </w:p>
        </w:tc>
        <w:tc>
          <w:tcPr>
            <w:tcW w:w="2825" w:type="dxa"/>
          </w:tcPr>
          <w:p w14:paraId="280ACFB2" w14:textId="77777777" w:rsidR="00DD0BCD" w:rsidRDefault="00DD0BCD" w:rsidP="00AB4BDB">
            <w:pPr>
              <w:pStyle w:val="TAL"/>
            </w:pPr>
            <w:r>
              <w:t xml:space="preserve">It defines the expiration time after which the </w:t>
            </w:r>
            <w:r>
              <w:rPr>
                <w:lang w:eastAsia="zh-CN"/>
              </w:rPr>
              <w:t xml:space="preserve">statistics </w:t>
            </w:r>
            <w:r>
              <w:t xml:space="preserve">analytics information is </w:t>
            </w:r>
            <w:proofErr w:type="gramStart"/>
            <w:r>
              <w:t>applicable</w:t>
            </w:r>
            <w:proofErr w:type="gramEnd"/>
            <w:r>
              <w:t xml:space="preserve"> or predictions analytics information is invalid. (NOTE 1) (NOTE 7)</w:t>
            </w:r>
          </w:p>
        </w:tc>
        <w:tc>
          <w:tcPr>
            <w:tcW w:w="1247" w:type="dxa"/>
          </w:tcPr>
          <w:p w14:paraId="41CE9D7B" w14:textId="77777777" w:rsidR="00DD0BCD" w:rsidRDefault="00DD0BCD" w:rsidP="00AB4BDB">
            <w:pPr>
              <w:pStyle w:val="TAL"/>
            </w:pPr>
          </w:p>
        </w:tc>
      </w:tr>
      <w:tr w:rsidR="00DD0BCD" w14:paraId="4FF53CE7" w14:textId="77777777" w:rsidTr="00AB4BDB">
        <w:trPr>
          <w:jc w:val="center"/>
        </w:trPr>
        <w:tc>
          <w:tcPr>
            <w:tcW w:w="1717" w:type="dxa"/>
          </w:tcPr>
          <w:p w14:paraId="7178BD0C" w14:textId="77777777" w:rsidR="00DD0BCD" w:rsidRDefault="00DD0BCD" w:rsidP="00AB4BDB">
            <w:pPr>
              <w:pStyle w:val="TAL"/>
            </w:pPr>
            <w:proofErr w:type="spellStart"/>
            <w:r>
              <w:t>timeStampGen</w:t>
            </w:r>
            <w:proofErr w:type="spellEnd"/>
          </w:p>
        </w:tc>
        <w:tc>
          <w:tcPr>
            <w:tcW w:w="2438" w:type="dxa"/>
          </w:tcPr>
          <w:p w14:paraId="3FF97749" w14:textId="77777777" w:rsidR="00DD0BCD" w:rsidRDefault="00DD0BCD" w:rsidP="00AB4BDB">
            <w:pPr>
              <w:pStyle w:val="TAL"/>
            </w:pPr>
            <w:proofErr w:type="spellStart"/>
            <w:r>
              <w:t>DateTime</w:t>
            </w:r>
            <w:proofErr w:type="spellEnd"/>
          </w:p>
        </w:tc>
        <w:tc>
          <w:tcPr>
            <w:tcW w:w="286" w:type="dxa"/>
          </w:tcPr>
          <w:p w14:paraId="60620428" w14:textId="77777777" w:rsidR="00DD0BCD" w:rsidRDefault="00DD0BCD" w:rsidP="00AB4BDB">
            <w:pPr>
              <w:pStyle w:val="TAL"/>
            </w:pPr>
            <w:r>
              <w:t>C</w:t>
            </w:r>
          </w:p>
        </w:tc>
        <w:tc>
          <w:tcPr>
            <w:tcW w:w="1067" w:type="dxa"/>
          </w:tcPr>
          <w:p w14:paraId="2B466E2A" w14:textId="77777777" w:rsidR="00DD0BCD" w:rsidRDefault="00DD0BCD" w:rsidP="00AB4BDB">
            <w:pPr>
              <w:pStyle w:val="TAL"/>
            </w:pPr>
            <w:r>
              <w:t>0..1</w:t>
            </w:r>
          </w:p>
        </w:tc>
        <w:tc>
          <w:tcPr>
            <w:tcW w:w="2825" w:type="dxa"/>
          </w:tcPr>
          <w:p w14:paraId="47FD0FDC" w14:textId="77777777" w:rsidR="00DD0BCD" w:rsidRDefault="00DD0BCD" w:rsidP="00AB4BDB">
            <w:pPr>
              <w:pStyle w:val="TAL"/>
            </w:pPr>
            <w:r>
              <w:t>It defines the timestamp of analytics generation. (NOTE 3)</w:t>
            </w:r>
          </w:p>
        </w:tc>
        <w:tc>
          <w:tcPr>
            <w:tcW w:w="1247" w:type="dxa"/>
          </w:tcPr>
          <w:p w14:paraId="52563327" w14:textId="77777777" w:rsidR="00DD0BCD" w:rsidRDefault="00DD0BCD" w:rsidP="00AB4BDB">
            <w:pPr>
              <w:pStyle w:val="TAL"/>
            </w:pPr>
          </w:p>
        </w:tc>
      </w:tr>
      <w:tr w:rsidR="00DD0BCD" w14:paraId="27D498A6" w14:textId="77777777" w:rsidTr="00AB4BDB">
        <w:trPr>
          <w:jc w:val="center"/>
        </w:trPr>
        <w:tc>
          <w:tcPr>
            <w:tcW w:w="1717" w:type="dxa"/>
          </w:tcPr>
          <w:p w14:paraId="0E2E4CAD" w14:textId="77777777" w:rsidR="00DD0BCD" w:rsidRDefault="00DD0BCD" w:rsidP="00AB4BDB">
            <w:pPr>
              <w:pStyle w:val="TAL"/>
            </w:pPr>
            <w:proofErr w:type="spellStart"/>
            <w:r>
              <w:t>anaMetaInfo</w:t>
            </w:r>
            <w:proofErr w:type="spellEnd"/>
          </w:p>
        </w:tc>
        <w:tc>
          <w:tcPr>
            <w:tcW w:w="2438" w:type="dxa"/>
          </w:tcPr>
          <w:p w14:paraId="21404BC3" w14:textId="77777777" w:rsidR="00DD0BCD" w:rsidRDefault="00DD0BCD" w:rsidP="00AB4BDB">
            <w:pPr>
              <w:pStyle w:val="TAL"/>
            </w:pPr>
            <w:proofErr w:type="spellStart"/>
            <w:r>
              <w:t>AnalyticsMetadataInfo</w:t>
            </w:r>
            <w:proofErr w:type="spellEnd"/>
          </w:p>
        </w:tc>
        <w:tc>
          <w:tcPr>
            <w:tcW w:w="286" w:type="dxa"/>
          </w:tcPr>
          <w:p w14:paraId="3AA7332F" w14:textId="77777777" w:rsidR="00DD0BCD" w:rsidRDefault="00DD0BCD" w:rsidP="00AB4BDB">
            <w:pPr>
              <w:pStyle w:val="TAL"/>
            </w:pPr>
            <w:r>
              <w:t>C</w:t>
            </w:r>
          </w:p>
        </w:tc>
        <w:tc>
          <w:tcPr>
            <w:tcW w:w="1067" w:type="dxa"/>
          </w:tcPr>
          <w:p w14:paraId="3B636685" w14:textId="77777777" w:rsidR="00DD0BCD" w:rsidRDefault="00DD0BCD" w:rsidP="00AB4BDB">
            <w:pPr>
              <w:pStyle w:val="TAL"/>
            </w:pPr>
            <w:r>
              <w:t>0..1</w:t>
            </w:r>
          </w:p>
        </w:tc>
        <w:tc>
          <w:tcPr>
            <w:tcW w:w="2825" w:type="dxa"/>
          </w:tcPr>
          <w:p w14:paraId="6F60CAFD" w14:textId="77777777" w:rsidR="00DD0BCD" w:rsidRDefault="00DD0BCD" w:rsidP="00AB4BDB">
            <w:pPr>
              <w:pStyle w:val="TAL"/>
            </w:pPr>
            <w:r>
              <w:t>Contains information about analytics metadata required to aggregate the analytics. It shall be present if the "</w:t>
            </w:r>
            <w:proofErr w:type="spellStart"/>
            <w:r>
              <w:t>anaMeta</w:t>
            </w:r>
            <w:proofErr w:type="spellEnd"/>
            <w:r>
              <w:t>" attribute was included in the request, containing the information indicated by the "</w:t>
            </w:r>
            <w:proofErr w:type="spellStart"/>
            <w:r>
              <w:t>anaMeta</w:t>
            </w:r>
            <w:proofErr w:type="spellEnd"/>
            <w:r>
              <w:t>" attribute.</w:t>
            </w:r>
          </w:p>
        </w:tc>
        <w:tc>
          <w:tcPr>
            <w:tcW w:w="1247" w:type="dxa"/>
          </w:tcPr>
          <w:p w14:paraId="6F584178" w14:textId="77777777" w:rsidR="00DD0BCD" w:rsidRDefault="00DD0BCD" w:rsidP="00AB4BDB">
            <w:pPr>
              <w:pStyle w:val="TAL"/>
            </w:pPr>
            <w:r>
              <w:t>Aggregation</w:t>
            </w:r>
          </w:p>
        </w:tc>
      </w:tr>
      <w:tr w:rsidR="00DD0BCD" w14:paraId="307D1073" w14:textId="77777777" w:rsidTr="00AB4BDB">
        <w:trPr>
          <w:jc w:val="center"/>
        </w:trPr>
        <w:tc>
          <w:tcPr>
            <w:tcW w:w="1717" w:type="dxa"/>
          </w:tcPr>
          <w:p w14:paraId="21F0DC1E" w14:textId="77777777" w:rsidR="00DD0BCD" w:rsidRDefault="00DD0BCD" w:rsidP="00AB4BDB">
            <w:pPr>
              <w:pStyle w:val="TAL"/>
            </w:pPr>
            <w:proofErr w:type="spellStart"/>
            <w:r>
              <w:rPr>
                <w:rFonts w:hint="eastAsia"/>
              </w:rPr>
              <w:t>sliceLoadLevelInfo</w:t>
            </w:r>
            <w:r>
              <w:t>s</w:t>
            </w:r>
            <w:proofErr w:type="spellEnd"/>
          </w:p>
        </w:tc>
        <w:tc>
          <w:tcPr>
            <w:tcW w:w="2438" w:type="dxa"/>
          </w:tcPr>
          <w:p w14:paraId="30392D23" w14:textId="77777777" w:rsidR="00DD0BCD" w:rsidRDefault="00DD0BCD" w:rsidP="00AB4BDB">
            <w:pPr>
              <w:pStyle w:val="TAL"/>
            </w:pPr>
            <w:proofErr w:type="gramStart"/>
            <w:r>
              <w:t>array(</w:t>
            </w:r>
            <w:proofErr w:type="spellStart"/>
            <w:proofErr w:type="gramEnd"/>
            <w:r>
              <w:t>SliceLoadLevelInformation</w:t>
            </w:r>
            <w:proofErr w:type="spellEnd"/>
            <w:r>
              <w:t>)</w:t>
            </w:r>
          </w:p>
        </w:tc>
        <w:tc>
          <w:tcPr>
            <w:tcW w:w="286" w:type="dxa"/>
          </w:tcPr>
          <w:p w14:paraId="1C856112" w14:textId="77777777" w:rsidR="00DD0BCD" w:rsidRDefault="00DD0BCD" w:rsidP="00AB4BDB">
            <w:pPr>
              <w:pStyle w:val="TAL"/>
            </w:pPr>
            <w:r>
              <w:t>C</w:t>
            </w:r>
          </w:p>
        </w:tc>
        <w:tc>
          <w:tcPr>
            <w:tcW w:w="1067" w:type="dxa"/>
          </w:tcPr>
          <w:p w14:paraId="43E9C2B6" w14:textId="77777777" w:rsidR="00DD0BCD" w:rsidRDefault="00DD0BCD" w:rsidP="00AB4BDB">
            <w:pPr>
              <w:pStyle w:val="TAL"/>
            </w:pPr>
            <w:proofErr w:type="gramStart"/>
            <w:r>
              <w:rPr>
                <w:rFonts w:hint="eastAsia"/>
              </w:rPr>
              <w:t>1</w:t>
            </w:r>
            <w:r>
              <w:t>..N</w:t>
            </w:r>
            <w:proofErr w:type="gramEnd"/>
          </w:p>
        </w:tc>
        <w:tc>
          <w:tcPr>
            <w:tcW w:w="2825" w:type="dxa"/>
          </w:tcPr>
          <w:p w14:paraId="79DF8B6B" w14:textId="77777777" w:rsidR="00DD0BCD" w:rsidRDefault="00DD0BCD" w:rsidP="00AB4BDB">
            <w:pPr>
              <w:pStyle w:val="TAL"/>
            </w:pPr>
            <w:r>
              <w:t>The slices and the load level information. Shall be present when the requested event is "LOAD_LEVEL_INFORMATION".</w:t>
            </w:r>
          </w:p>
        </w:tc>
        <w:tc>
          <w:tcPr>
            <w:tcW w:w="1247" w:type="dxa"/>
          </w:tcPr>
          <w:p w14:paraId="0FF476C5" w14:textId="77777777" w:rsidR="00DD0BCD" w:rsidRDefault="00DD0BCD" w:rsidP="00AB4BDB">
            <w:pPr>
              <w:pStyle w:val="TAL"/>
            </w:pPr>
          </w:p>
        </w:tc>
      </w:tr>
      <w:tr w:rsidR="00DD0BCD" w14:paraId="060BD337" w14:textId="77777777" w:rsidTr="00AB4BDB">
        <w:trPr>
          <w:jc w:val="center"/>
        </w:trPr>
        <w:tc>
          <w:tcPr>
            <w:tcW w:w="1717" w:type="dxa"/>
          </w:tcPr>
          <w:p w14:paraId="48ECDE0C" w14:textId="77777777" w:rsidR="00DD0BCD" w:rsidRDefault="00DD0BCD" w:rsidP="00AB4BDB">
            <w:pPr>
              <w:pStyle w:val="TAL"/>
            </w:pPr>
            <w:proofErr w:type="spellStart"/>
            <w:r>
              <w:t>nsiLoadLevelInfos</w:t>
            </w:r>
            <w:proofErr w:type="spellEnd"/>
          </w:p>
        </w:tc>
        <w:tc>
          <w:tcPr>
            <w:tcW w:w="2438" w:type="dxa"/>
          </w:tcPr>
          <w:p w14:paraId="420F5D22" w14:textId="77777777" w:rsidR="00DD0BCD" w:rsidRDefault="00DD0BCD" w:rsidP="00AB4BDB">
            <w:pPr>
              <w:pStyle w:val="TAL"/>
            </w:pPr>
            <w:proofErr w:type="gramStart"/>
            <w:r>
              <w:t>array(</w:t>
            </w:r>
            <w:proofErr w:type="spellStart"/>
            <w:proofErr w:type="gramEnd"/>
            <w:r>
              <w:t>NsiLoadLevelInfo</w:t>
            </w:r>
            <w:proofErr w:type="spellEnd"/>
            <w:r>
              <w:t>)</w:t>
            </w:r>
          </w:p>
        </w:tc>
        <w:tc>
          <w:tcPr>
            <w:tcW w:w="286" w:type="dxa"/>
          </w:tcPr>
          <w:p w14:paraId="6274B4F8" w14:textId="77777777" w:rsidR="00DD0BCD" w:rsidRDefault="00DD0BCD" w:rsidP="00AB4BDB">
            <w:pPr>
              <w:pStyle w:val="TAL"/>
            </w:pPr>
            <w:r>
              <w:t>C</w:t>
            </w:r>
          </w:p>
        </w:tc>
        <w:tc>
          <w:tcPr>
            <w:tcW w:w="1067" w:type="dxa"/>
          </w:tcPr>
          <w:p w14:paraId="324F8335" w14:textId="77777777" w:rsidR="00DD0BCD" w:rsidRDefault="00DD0BCD" w:rsidP="00AB4BDB">
            <w:pPr>
              <w:pStyle w:val="TAL"/>
            </w:pPr>
            <w:proofErr w:type="gramStart"/>
            <w:r>
              <w:t>1..N</w:t>
            </w:r>
            <w:proofErr w:type="gramEnd"/>
          </w:p>
        </w:tc>
        <w:tc>
          <w:tcPr>
            <w:tcW w:w="2825" w:type="dxa"/>
          </w:tcPr>
          <w:p w14:paraId="2F695E6C" w14:textId="77777777" w:rsidR="00DD0BCD" w:rsidRDefault="00DD0BCD" w:rsidP="00AB4BDB">
            <w:pPr>
              <w:pStyle w:val="TAL"/>
            </w:pPr>
            <w:r>
              <w:t>Each element identifies the load level information</w:t>
            </w:r>
            <w:r>
              <w:rPr>
                <w:rFonts w:cs="Arial"/>
                <w:szCs w:val="18"/>
              </w:rPr>
              <w:t xml:space="preserve"> for an S-NSSAI and the optionally associated network slice instance</w:t>
            </w:r>
            <w:r>
              <w:t>.</w:t>
            </w:r>
          </w:p>
          <w:p w14:paraId="78582AB9" w14:textId="77777777" w:rsidR="00DD0BCD" w:rsidRDefault="00DD0BCD" w:rsidP="00AB4BDB">
            <w:pPr>
              <w:pStyle w:val="TAL"/>
            </w:pPr>
            <w:r>
              <w:t>Shall be presented when the requested event is "</w:t>
            </w:r>
            <w:r>
              <w:rPr>
                <w:lang w:eastAsia="zh-CN"/>
              </w:rPr>
              <w:t>NSI_LOAD_LEVEL"</w:t>
            </w:r>
            <w:r>
              <w:t xml:space="preserve"> </w:t>
            </w:r>
          </w:p>
        </w:tc>
        <w:tc>
          <w:tcPr>
            <w:tcW w:w="1247" w:type="dxa"/>
          </w:tcPr>
          <w:p w14:paraId="696C0513" w14:textId="77777777" w:rsidR="00DD0BCD" w:rsidRDefault="00DD0BCD" w:rsidP="00AB4BDB">
            <w:pPr>
              <w:pStyle w:val="TAL"/>
              <w:rPr>
                <w:lang w:eastAsia="zh-CN"/>
              </w:rPr>
            </w:pPr>
            <w:proofErr w:type="spellStart"/>
            <w:r>
              <w:rPr>
                <w:lang w:eastAsia="zh-CN"/>
              </w:rPr>
              <w:t>NsiLoad</w:t>
            </w:r>
            <w:proofErr w:type="spellEnd"/>
            <w:r>
              <w:t xml:space="preserve"> </w:t>
            </w:r>
          </w:p>
          <w:p w14:paraId="700B8C21" w14:textId="77777777" w:rsidR="00DD0BCD" w:rsidRDefault="00DD0BCD" w:rsidP="00AB4BDB">
            <w:pPr>
              <w:pStyle w:val="TAL"/>
            </w:pPr>
          </w:p>
        </w:tc>
      </w:tr>
      <w:tr w:rsidR="00DD0BCD" w14:paraId="4C8A1EE9" w14:textId="77777777" w:rsidTr="00AB4BDB">
        <w:trPr>
          <w:jc w:val="center"/>
        </w:trPr>
        <w:tc>
          <w:tcPr>
            <w:tcW w:w="1717" w:type="dxa"/>
          </w:tcPr>
          <w:p w14:paraId="0EB296F6" w14:textId="77777777" w:rsidR="00DD0BCD" w:rsidRDefault="00DD0BCD" w:rsidP="00AB4BDB">
            <w:pPr>
              <w:pStyle w:val="TAL"/>
            </w:pPr>
            <w:proofErr w:type="spellStart"/>
            <w:r>
              <w:t>nwPerfs</w:t>
            </w:r>
            <w:proofErr w:type="spellEnd"/>
          </w:p>
        </w:tc>
        <w:tc>
          <w:tcPr>
            <w:tcW w:w="2438" w:type="dxa"/>
          </w:tcPr>
          <w:p w14:paraId="745614C2" w14:textId="77777777" w:rsidR="00DD0BCD" w:rsidRDefault="00DD0BCD" w:rsidP="00AB4BDB">
            <w:pPr>
              <w:pStyle w:val="TAL"/>
            </w:pPr>
            <w:proofErr w:type="gramStart"/>
            <w:r>
              <w:t>array(</w:t>
            </w:r>
            <w:proofErr w:type="spellStart"/>
            <w:proofErr w:type="gramEnd"/>
            <w:r>
              <w:t>NetworkPerfInfo</w:t>
            </w:r>
            <w:proofErr w:type="spellEnd"/>
            <w:r>
              <w:t>)</w:t>
            </w:r>
          </w:p>
        </w:tc>
        <w:tc>
          <w:tcPr>
            <w:tcW w:w="286" w:type="dxa"/>
          </w:tcPr>
          <w:p w14:paraId="25675BED" w14:textId="77777777" w:rsidR="00DD0BCD" w:rsidRDefault="00DD0BCD" w:rsidP="00AB4BDB">
            <w:pPr>
              <w:pStyle w:val="TAL"/>
            </w:pPr>
            <w:r>
              <w:t>C</w:t>
            </w:r>
          </w:p>
        </w:tc>
        <w:tc>
          <w:tcPr>
            <w:tcW w:w="1067" w:type="dxa"/>
          </w:tcPr>
          <w:p w14:paraId="093E59E9" w14:textId="77777777" w:rsidR="00DD0BCD" w:rsidRDefault="00DD0BCD" w:rsidP="00AB4BDB">
            <w:pPr>
              <w:pStyle w:val="TAL"/>
            </w:pPr>
            <w:proofErr w:type="gramStart"/>
            <w:r>
              <w:t>1..N</w:t>
            </w:r>
            <w:proofErr w:type="gramEnd"/>
          </w:p>
        </w:tc>
        <w:tc>
          <w:tcPr>
            <w:tcW w:w="2825" w:type="dxa"/>
          </w:tcPr>
          <w:p w14:paraId="380BE5B5" w14:textId="77777777" w:rsidR="00DD0BCD" w:rsidRDefault="00DD0BCD" w:rsidP="00AB4BDB">
            <w:pPr>
              <w:pStyle w:val="TAL"/>
            </w:pPr>
            <w:r>
              <w:t>The network performance information.</w:t>
            </w:r>
          </w:p>
          <w:p w14:paraId="3B783515" w14:textId="77777777" w:rsidR="00DD0BCD" w:rsidRDefault="00DD0BCD" w:rsidP="00AB4BDB">
            <w:pPr>
              <w:pStyle w:val="TAL"/>
            </w:pPr>
            <w:r>
              <w:t>Shall be present when the requested event is "NETWORK_PERFORMANCE".</w:t>
            </w:r>
          </w:p>
        </w:tc>
        <w:tc>
          <w:tcPr>
            <w:tcW w:w="1247" w:type="dxa"/>
          </w:tcPr>
          <w:p w14:paraId="0D9948CA" w14:textId="77777777" w:rsidR="00DD0BCD" w:rsidRDefault="00DD0BCD" w:rsidP="00AB4BDB">
            <w:pPr>
              <w:pStyle w:val="TAL"/>
            </w:pPr>
            <w:proofErr w:type="spellStart"/>
            <w:r>
              <w:t>NetworkPerformance</w:t>
            </w:r>
            <w:proofErr w:type="spellEnd"/>
          </w:p>
        </w:tc>
      </w:tr>
      <w:tr w:rsidR="00DD0BCD" w14:paraId="33AFC381" w14:textId="77777777" w:rsidTr="00AB4BDB">
        <w:trPr>
          <w:jc w:val="center"/>
        </w:trPr>
        <w:tc>
          <w:tcPr>
            <w:tcW w:w="1717" w:type="dxa"/>
          </w:tcPr>
          <w:p w14:paraId="69D0ACF4" w14:textId="77777777" w:rsidR="00DD0BCD" w:rsidRDefault="00DD0BCD" w:rsidP="00AB4BDB">
            <w:pPr>
              <w:pStyle w:val="TAL"/>
            </w:pPr>
            <w:proofErr w:type="spellStart"/>
            <w:r>
              <w:t>nfLoadLevelInfos</w:t>
            </w:r>
            <w:proofErr w:type="spellEnd"/>
          </w:p>
        </w:tc>
        <w:tc>
          <w:tcPr>
            <w:tcW w:w="2438" w:type="dxa"/>
          </w:tcPr>
          <w:p w14:paraId="05880474" w14:textId="77777777" w:rsidR="00DD0BCD" w:rsidRDefault="00DD0BCD" w:rsidP="00AB4BDB">
            <w:pPr>
              <w:pStyle w:val="TAL"/>
            </w:pPr>
            <w:proofErr w:type="gramStart"/>
            <w:r>
              <w:t>array(</w:t>
            </w:r>
            <w:proofErr w:type="spellStart"/>
            <w:proofErr w:type="gramEnd"/>
            <w:r>
              <w:t>NfLoadLevelInformation</w:t>
            </w:r>
            <w:proofErr w:type="spellEnd"/>
            <w:r>
              <w:t>)</w:t>
            </w:r>
          </w:p>
        </w:tc>
        <w:tc>
          <w:tcPr>
            <w:tcW w:w="286" w:type="dxa"/>
          </w:tcPr>
          <w:p w14:paraId="4E1F9AA0" w14:textId="77777777" w:rsidR="00DD0BCD" w:rsidRDefault="00DD0BCD" w:rsidP="00AB4BDB">
            <w:pPr>
              <w:pStyle w:val="TAL"/>
            </w:pPr>
            <w:r>
              <w:t>C</w:t>
            </w:r>
          </w:p>
        </w:tc>
        <w:tc>
          <w:tcPr>
            <w:tcW w:w="1067" w:type="dxa"/>
          </w:tcPr>
          <w:p w14:paraId="2D7BC6B7" w14:textId="77777777" w:rsidR="00DD0BCD" w:rsidRDefault="00DD0BCD" w:rsidP="00AB4BDB">
            <w:pPr>
              <w:pStyle w:val="TAL"/>
            </w:pPr>
            <w:proofErr w:type="gramStart"/>
            <w:r>
              <w:t>1..N</w:t>
            </w:r>
            <w:proofErr w:type="gramEnd"/>
          </w:p>
        </w:tc>
        <w:tc>
          <w:tcPr>
            <w:tcW w:w="2825" w:type="dxa"/>
          </w:tcPr>
          <w:p w14:paraId="0083251D" w14:textId="77777777" w:rsidR="00DD0BCD" w:rsidRDefault="00DD0BCD" w:rsidP="00AB4BDB">
            <w:pPr>
              <w:pStyle w:val="TAL"/>
            </w:pPr>
            <w:r>
              <w:t>The NF load information.</w:t>
            </w:r>
          </w:p>
          <w:p w14:paraId="423379B7" w14:textId="77777777" w:rsidR="00DD0BCD" w:rsidRDefault="00DD0BCD" w:rsidP="00AB4BDB">
            <w:pPr>
              <w:pStyle w:val="TAL"/>
            </w:pPr>
            <w:r>
              <w:t xml:space="preserve">When the </w:t>
            </w:r>
            <w:proofErr w:type="spellStart"/>
            <w:r>
              <w:t>requestedevent</w:t>
            </w:r>
            <w:proofErr w:type="spellEnd"/>
            <w:r>
              <w:t xml:space="preserve"> is "NF_LOAD", the </w:t>
            </w:r>
            <w:proofErr w:type="spellStart"/>
            <w:r>
              <w:t>nfLoadLevelInfos</w:t>
            </w:r>
            <w:proofErr w:type="spellEnd"/>
            <w:r>
              <w:t xml:space="preserve"> shall be included.</w:t>
            </w:r>
          </w:p>
        </w:tc>
        <w:tc>
          <w:tcPr>
            <w:tcW w:w="1247" w:type="dxa"/>
          </w:tcPr>
          <w:p w14:paraId="4BD13374" w14:textId="77777777" w:rsidR="00DD0BCD" w:rsidRDefault="00DD0BCD" w:rsidP="00AB4BDB">
            <w:pPr>
              <w:pStyle w:val="TAL"/>
            </w:pPr>
            <w:proofErr w:type="spellStart"/>
            <w:r>
              <w:t>NfLoad</w:t>
            </w:r>
            <w:proofErr w:type="spellEnd"/>
          </w:p>
        </w:tc>
      </w:tr>
      <w:tr w:rsidR="00DD0BCD" w14:paraId="41C12890" w14:textId="77777777" w:rsidTr="00AB4BDB">
        <w:trPr>
          <w:jc w:val="center"/>
        </w:trPr>
        <w:tc>
          <w:tcPr>
            <w:tcW w:w="1717" w:type="dxa"/>
          </w:tcPr>
          <w:p w14:paraId="78EC07F2" w14:textId="77777777" w:rsidR="00DD0BCD" w:rsidRDefault="00DD0BCD" w:rsidP="00AB4BDB">
            <w:pPr>
              <w:pStyle w:val="TAL"/>
            </w:pPr>
            <w:proofErr w:type="spellStart"/>
            <w:r>
              <w:t>qosSustainInfos</w:t>
            </w:r>
            <w:proofErr w:type="spellEnd"/>
          </w:p>
        </w:tc>
        <w:tc>
          <w:tcPr>
            <w:tcW w:w="2438" w:type="dxa"/>
          </w:tcPr>
          <w:p w14:paraId="11F9D830" w14:textId="77777777" w:rsidR="00DD0BCD" w:rsidRDefault="00DD0BCD" w:rsidP="00AB4BDB">
            <w:pPr>
              <w:pStyle w:val="TAL"/>
            </w:pPr>
            <w:proofErr w:type="gramStart"/>
            <w:r>
              <w:t>array(</w:t>
            </w:r>
            <w:proofErr w:type="spellStart"/>
            <w:proofErr w:type="gramEnd"/>
            <w:r>
              <w:t>QosSustainabilityInfo</w:t>
            </w:r>
            <w:proofErr w:type="spellEnd"/>
            <w:r>
              <w:t>)</w:t>
            </w:r>
          </w:p>
        </w:tc>
        <w:tc>
          <w:tcPr>
            <w:tcW w:w="286" w:type="dxa"/>
          </w:tcPr>
          <w:p w14:paraId="38E753EC" w14:textId="77777777" w:rsidR="00DD0BCD" w:rsidRDefault="00DD0BCD" w:rsidP="00AB4BDB">
            <w:pPr>
              <w:pStyle w:val="TAL"/>
            </w:pPr>
            <w:r>
              <w:rPr>
                <w:rFonts w:hint="eastAsia"/>
              </w:rPr>
              <w:t>C</w:t>
            </w:r>
          </w:p>
        </w:tc>
        <w:tc>
          <w:tcPr>
            <w:tcW w:w="1067" w:type="dxa"/>
          </w:tcPr>
          <w:p w14:paraId="1D8B5E34" w14:textId="77777777" w:rsidR="00DD0BCD" w:rsidRDefault="00DD0BCD" w:rsidP="00AB4BDB">
            <w:pPr>
              <w:pStyle w:val="TAL"/>
            </w:pPr>
            <w:proofErr w:type="gramStart"/>
            <w:r>
              <w:rPr>
                <w:rFonts w:hint="eastAsia"/>
              </w:rPr>
              <w:t>1</w:t>
            </w:r>
            <w:r>
              <w:t>..N</w:t>
            </w:r>
            <w:proofErr w:type="gramEnd"/>
          </w:p>
        </w:tc>
        <w:tc>
          <w:tcPr>
            <w:tcW w:w="2825" w:type="dxa"/>
          </w:tcPr>
          <w:p w14:paraId="06A99FBA" w14:textId="77777777" w:rsidR="00DD0BCD" w:rsidRDefault="00DD0BCD" w:rsidP="00AB4BDB">
            <w:pPr>
              <w:pStyle w:val="TAL"/>
            </w:pPr>
            <w:r>
              <w:t xml:space="preserve">The QoS sustainability </w:t>
            </w:r>
            <w:proofErr w:type="spellStart"/>
            <w:proofErr w:type="gramStart"/>
            <w:r>
              <w:t>informations</w:t>
            </w:r>
            <w:proofErr w:type="spellEnd"/>
            <w:proofErr w:type="gramEnd"/>
            <w:r>
              <w:t xml:space="preserve"> in the certain geographic areas. </w:t>
            </w:r>
          </w:p>
          <w:p w14:paraId="346143D7" w14:textId="77777777" w:rsidR="00DD0BCD" w:rsidRDefault="00DD0BCD" w:rsidP="00AB4BDB">
            <w:pPr>
              <w:pStyle w:val="TAL"/>
            </w:pPr>
            <w:r>
              <w:t xml:space="preserve">It shall be present if the requested </w:t>
            </w:r>
            <w:proofErr w:type="spellStart"/>
            <w:r>
              <w:t>eventis</w:t>
            </w:r>
            <w:proofErr w:type="spellEnd"/>
            <w:r>
              <w:t xml:space="preserve"> "QOS_SUSTAINABILITY".</w:t>
            </w:r>
          </w:p>
          <w:p w14:paraId="12745B76" w14:textId="77777777" w:rsidR="00DD0BCD" w:rsidRDefault="00DD0BCD" w:rsidP="00AB4BDB">
            <w:pPr>
              <w:pStyle w:val="TAL"/>
            </w:pPr>
            <w:r>
              <w:t>(NOTE 2)</w:t>
            </w:r>
          </w:p>
        </w:tc>
        <w:tc>
          <w:tcPr>
            <w:tcW w:w="1247" w:type="dxa"/>
          </w:tcPr>
          <w:p w14:paraId="14E574DE" w14:textId="77777777" w:rsidR="00DD0BCD" w:rsidRDefault="00DD0BCD" w:rsidP="00AB4BDB">
            <w:pPr>
              <w:pStyle w:val="TAL"/>
            </w:pPr>
            <w:proofErr w:type="spellStart"/>
            <w:r>
              <w:t>QoSSustainability</w:t>
            </w:r>
            <w:proofErr w:type="spellEnd"/>
          </w:p>
        </w:tc>
      </w:tr>
      <w:tr w:rsidR="00DD0BCD" w14:paraId="2002A739" w14:textId="77777777" w:rsidTr="00AB4BDB">
        <w:trPr>
          <w:jc w:val="center"/>
        </w:trPr>
        <w:tc>
          <w:tcPr>
            <w:tcW w:w="1717" w:type="dxa"/>
          </w:tcPr>
          <w:p w14:paraId="2A3DF3D5" w14:textId="77777777" w:rsidR="00DD0BCD" w:rsidRDefault="00DD0BCD" w:rsidP="00AB4BDB">
            <w:pPr>
              <w:pStyle w:val="TAL"/>
            </w:pPr>
            <w:proofErr w:type="spellStart"/>
            <w:r>
              <w:t>ueMobs</w:t>
            </w:r>
            <w:proofErr w:type="spellEnd"/>
          </w:p>
        </w:tc>
        <w:tc>
          <w:tcPr>
            <w:tcW w:w="2438" w:type="dxa"/>
          </w:tcPr>
          <w:p w14:paraId="25BFEBDA" w14:textId="77777777" w:rsidR="00DD0BCD" w:rsidRDefault="00DD0BCD" w:rsidP="00AB4BDB">
            <w:pPr>
              <w:pStyle w:val="TAL"/>
            </w:pPr>
            <w:proofErr w:type="gramStart"/>
            <w:r>
              <w:t>array(</w:t>
            </w:r>
            <w:proofErr w:type="spellStart"/>
            <w:proofErr w:type="gramEnd"/>
            <w:r>
              <w:t>UeMobility</w:t>
            </w:r>
            <w:proofErr w:type="spellEnd"/>
            <w:r>
              <w:t>)</w:t>
            </w:r>
          </w:p>
        </w:tc>
        <w:tc>
          <w:tcPr>
            <w:tcW w:w="286" w:type="dxa"/>
          </w:tcPr>
          <w:p w14:paraId="4EC7C9E2" w14:textId="77777777" w:rsidR="00DD0BCD" w:rsidRDefault="00DD0BCD" w:rsidP="00AB4BDB">
            <w:pPr>
              <w:pStyle w:val="TAL"/>
            </w:pPr>
            <w:r>
              <w:t>C</w:t>
            </w:r>
          </w:p>
        </w:tc>
        <w:tc>
          <w:tcPr>
            <w:tcW w:w="1067" w:type="dxa"/>
          </w:tcPr>
          <w:p w14:paraId="6198CC13" w14:textId="77777777" w:rsidR="00DD0BCD" w:rsidRDefault="00DD0BCD" w:rsidP="00AB4BDB">
            <w:pPr>
              <w:pStyle w:val="TAL"/>
            </w:pPr>
            <w:proofErr w:type="gramStart"/>
            <w:r>
              <w:t>1..N</w:t>
            </w:r>
            <w:proofErr w:type="gramEnd"/>
          </w:p>
        </w:tc>
        <w:tc>
          <w:tcPr>
            <w:tcW w:w="2825" w:type="dxa"/>
          </w:tcPr>
          <w:p w14:paraId="3DD9E119" w14:textId="77777777" w:rsidR="00DD0BCD" w:rsidRDefault="00DD0BCD" w:rsidP="00AB4BDB">
            <w:pPr>
              <w:pStyle w:val="TAL"/>
            </w:pPr>
            <w:r>
              <w:t>The UE mobility information.</w:t>
            </w:r>
          </w:p>
          <w:p w14:paraId="6A9D6102" w14:textId="77777777" w:rsidR="00DD0BCD" w:rsidRDefault="00DD0BCD" w:rsidP="00AB4BDB">
            <w:pPr>
              <w:pStyle w:val="TAL"/>
            </w:pPr>
            <w:r>
              <w:t>When the requested event is "UE_MOBILITY", the "</w:t>
            </w:r>
            <w:proofErr w:type="spellStart"/>
            <w:r>
              <w:t>ueMobs</w:t>
            </w:r>
            <w:proofErr w:type="spellEnd"/>
            <w:r>
              <w:t>" attribute shall be included.</w:t>
            </w:r>
          </w:p>
          <w:p w14:paraId="329F7D44" w14:textId="77777777" w:rsidR="00DD0BCD" w:rsidRDefault="00DD0BCD" w:rsidP="00AB4BDB">
            <w:pPr>
              <w:pStyle w:val="TAL"/>
            </w:pPr>
            <w:r>
              <w:t>(NOTE 5) (NOTE 8)</w:t>
            </w:r>
          </w:p>
        </w:tc>
        <w:tc>
          <w:tcPr>
            <w:tcW w:w="1247" w:type="dxa"/>
          </w:tcPr>
          <w:p w14:paraId="2B9576FE" w14:textId="77777777" w:rsidR="00DD0BCD" w:rsidRDefault="00DD0BCD" w:rsidP="00AB4BDB">
            <w:pPr>
              <w:pStyle w:val="TAL"/>
            </w:pPr>
            <w:proofErr w:type="spellStart"/>
            <w:r>
              <w:t>UeMobility</w:t>
            </w:r>
            <w:proofErr w:type="spellEnd"/>
          </w:p>
        </w:tc>
      </w:tr>
      <w:tr w:rsidR="00DD0BCD" w14:paraId="366A056B" w14:textId="77777777" w:rsidTr="00AB4BDB">
        <w:trPr>
          <w:jc w:val="center"/>
        </w:trPr>
        <w:tc>
          <w:tcPr>
            <w:tcW w:w="1717" w:type="dxa"/>
          </w:tcPr>
          <w:p w14:paraId="20D5EAFC" w14:textId="77777777" w:rsidR="00DD0BCD" w:rsidRDefault="00DD0BCD" w:rsidP="00AB4BDB">
            <w:pPr>
              <w:pStyle w:val="TAL"/>
            </w:pPr>
            <w:proofErr w:type="spellStart"/>
            <w:r>
              <w:t>ueComms</w:t>
            </w:r>
            <w:proofErr w:type="spellEnd"/>
          </w:p>
        </w:tc>
        <w:tc>
          <w:tcPr>
            <w:tcW w:w="2438" w:type="dxa"/>
          </w:tcPr>
          <w:p w14:paraId="49A47EA4" w14:textId="77777777" w:rsidR="00DD0BCD" w:rsidRDefault="00DD0BCD" w:rsidP="00AB4BDB">
            <w:pPr>
              <w:pStyle w:val="TAL"/>
            </w:pPr>
            <w:proofErr w:type="gramStart"/>
            <w:r>
              <w:t>array(</w:t>
            </w:r>
            <w:proofErr w:type="spellStart"/>
            <w:proofErr w:type="gramEnd"/>
            <w:r>
              <w:t>UeCommunication</w:t>
            </w:r>
            <w:proofErr w:type="spellEnd"/>
            <w:r>
              <w:t>)</w:t>
            </w:r>
          </w:p>
        </w:tc>
        <w:tc>
          <w:tcPr>
            <w:tcW w:w="286" w:type="dxa"/>
          </w:tcPr>
          <w:p w14:paraId="469B4327" w14:textId="77777777" w:rsidR="00DD0BCD" w:rsidRDefault="00DD0BCD" w:rsidP="00AB4BDB">
            <w:pPr>
              <w:pStyle w:val="TAL"/>
            </w:pPr>
            <w:r>
              <w:t>C</w:t>
            </w:r>
          </w:p>
        </w:tc>
        <w:tc>
          <w:tcPr>
            <w:tcW w:w="1067" w:type="dxa"/>
          </w:tcPr>
          <w:p w14:paraId="4D6C0662" w14:textId="77777777" w:rsidR="00DD0BCD" w:rsidRDefault="00DD0BCD" w:rsidP="00AB4BDB">
            <w:pPr>
              <w:pStyle w:val="TAL"/>
            </w:pPr>
            <w:proofErr w:type="gramStart"/>
            <w:r>
              <w:t>1..N</w:t>
            </w:r>
            <w:proofErr w:type="gramEnd"/>
          </w:p>
        </w:tc>
        <w:tc>
          <w:tcPr>
            <w:tcW w:w="2825" w:type="dxa"/>
          </w:tcPr>
          <w:p w14:paraId="443DC7ED" w14:textId="77777777" w:rsidR="00DD0BCD" w:rsidRDefault="00DD0BCD" w:rsidP="00AB4BDB">
            <w:pPr>
              <w:pStyle w:val="TAL"/>
            </w:pPr>
            <w:r>
              <w:t>The UE communication information.</w:t>
            </w:r>
          </w:p>
          <w:p w14:paraId="112B9F46" w14:textId="77777777" w:rsidR="00DD0BCD" w:rsidRDefault="00DD0BCD" w:rsidP="00AB4BDB">
            <w:pPr>
              <w:pStyle w:val="TAL"/>
            </w:pPr>
            <w:r>
              <w:t>When the requested event is "UE_COMM", the "</w:t>
            </w:r>
            <w:proofErr w:type="spellStart"/>
            <w:r>
              <w:t>ueComms</w:t>
            </w:r>
            <w:proofErr w:type="spellEnd"/>
            <w:r>
              <w:t>" attribute shall be included. (NOTE 10)</w:t>
            </w:r>
          </w:p>
        </w:tc>
        <w:tc>
          <w:tcPr>
            <w:tcW w:w="1247" w:type="dxa"/>
          </w:tcPr>
          <w:p w14:paraId="518A018B" w14:textId="77777777" w:rsidR="00DD0BCD" w:rsidRDefault="00DD0BCD" w:rsidP="00AB4BDB">
            <w:pPr>
              <w:pStyle w:val="TAL"/>
            </w:pPr>
            <w:proofErr w:type="spellStart"/>
            <w:r>
              <w:t>UeCommunication</w:t>
            </w:r>
            <w:proofErr w:type="spellEnd"/>
          </w:p>
        </w:tc>
      </w:tr>
      <w:tr w:rsidR="00DD0BCD" w14:paraId="7D2862D9" w14:textId="77777777" w:rsidTr="00AB4BDB">
        <w:trPr>
          <w:jc w:val="center"/>
        </w:trPr>
        <w:tc>
          <w:tcPr>
            <w:tcW w:w="1717" w:type="dxa"/>
          </w:tcPr>
          <w:p w14:paraId="1C5E9E22" w14:textId="77777777" w:rsidR="00DD0BCD" w:rsidRDefault="00DD0BCD" w:rsidP="00AB4BDB">
            <w:pPr>
              <w:pStyle w:val="TAL"/>
            </w:pPr>
            <w:proofErr w:type="spellStart"/>
            <w:r>
              <w:t>userDataCongInfos</w:t>
            </w:r>
            <w:proofErr w:type="spellEnd"/>
          </w:p>
        </w:tc>
        <w:tc>
          <w:tcPr>
            <w:tcW w:w="2438" w:type="dxa"/>
          </w:tcPr>
          <w:p w14:paraId="74E54408" w14:textId="77777777" w:rsidR="00DD0BCD" w:rsidRDefault="00DD0BCD" w:rsidP="00AB4BDB">
            <w:pPr>
              <w:pStyle w:val="TAL"/>
            </w:pPr>
            <w:proofErr w:type="gramStart"/>
            <w:r>
              <w:t>array(</w:t>
            </w:r>
            <w:proofErr w:type="spellStart"/>
            <w:proofErr w:type="gramEnd"/>
            <w:r>
              <w:t>UserDataCongestionInfo</w:t>
            </w:r>
            <w:proofErr w:type="spellEnd"/>
            <w:r>
              <w:t>)</w:t>
            </w:r>
          </w:p>
        </w:tc>
        <w:tc>
          <w:tcPr>
            <w:tcW w:w="286" w:type="dxa"/>
          </w:tcPr>
          <w:p w14:paraId="1A6FE444" w14:textId="77777777" w:rsidR="00DD0BCD" w:rsidRDefault="00DD0BCD" w:rsidP="00AB4BDB">
            <w:pPr>
              <w:pStyle w:val="TAL"/>
            </w:pPr>
            <w:r>
              <w:t>C</w:t>
            </w:r>
          </w:p>
        </w:tc>
        <w:tc>
          <w:tcPr>
            <w:tcW w:w="1067" w:type="dxa"/>
          </w:tcPr>
          <w:p w14:paraId="5194B3D5" w14:textId="77777777" w:rsidR="00DD0BCD" w:rsidRDefault="00DD0BCD" w:rsidP="00AB4BDB">
            <w:pPr>
              <w:pStyle w:val="TAL"/>
            </w:pPr>
            <w:proofErr w:type="gramStart"/>
            <w:r>
              <w:t>1..N</w:t>
            </w:r>
            <w:proofErr w:type="gramEnd"/>
          </w:p>
        </w:tc>
        <w:tc>
          <w:tcPr>
            <w:tcW w:w="2825" w:type="dxa"/>
          </w:tcPr>
          <w:p w14:paraId="50C3D5E2" w14:textId="77777777" w:rsidR="00DD0BCD" w:rsidRDefault="00DD0BCD" w:rsidP="00AB4BDB">
            <w:pPr>
              <w:pStyle w:val="TAL"/>
            </w:pPr>
            <w:r>
              <w:t>The user data congestion information.</w:t>
            </w:r>
          </w:p>
          <w:p w14:paraId="03F12156" w14:textId="77777777" w:rsidR="00DD0BCD" w:rsidRDefault="00DD0BCD" w:rsidP="00AB4BDB">
            <w:pPr>
              <w:pStyle w:val="TAL"/>
            </w:pPr>
            <w:r>
              <w:t>Shall be present when the requested event is "USER_DATA_CONGESTION".</w:t>
            </w:r>
          </w:p>
        </w:tc>
        <w:tc>
          <w:tcPr>
            <w:tcW w:w="1247" w:type="dxa"/>
          </w:tcPr>
          <w:p w14:paraId="549898BD" w14:textId="77777777" w:rsidR="00DD0BCD" w:rsidRDefault="00DD0BCD" w:rsidP="00AB4BDB">
            <w:pPr>
              <w:pStyle w:val="TAL"/>
            </w:pPr>
            <w:proofErr w:type="spellStart"/>
            <w:r>
              <w:t>UserDataCongestion</w:t>
            </w:r>
            <w:proofErr w:type="spellEnd"/>
          </w:p>
        </w:tc>
      </w:tr>
      <w:tr w:rsidR="00DD0BCD" w14:paraId="1F06C7FC" w14:textId="77777777" w:rsidTr="00AB4BDB">
        <w:trPr>
          <w:jc w:val="center"/>
        </w:trPr>
        <w:tc>
          <w:tcPr>
            <w:tcW w:w="1717" w:type="dxa"/>
          </w:tcPr>
          <w:p w14:paraId="11651705" w14:textId="77777777" w:rsidR="00DD0BCD" w:rsidRDefault="00DD0BCD" w:rsidP="00AB4BDB">
            <w:pPr>
              <w:pStyle w:val="TAL"/>
            </w:pPr>
            <w:proofErr w:type="spellStart"/>
            <w:r>
              <w:lastRenderedPageBreak/>
              <w:t>suppFeat</w:t>
            </w:r>
            <w:proofErr w:type="spellEnd"/>
          </w:p>
        </w:tc>
        <w:tc>
          <w:tcPr>
            <w:tcW w:w="2438" w:type="dxa"/>
          </w:tcPr>
          <w:p w14:paraId="6E30DBC7" w14:textId="77777777" w:rsidR="00DD0BCD" w:rsidRDefault="00DD0BCD" w:rsidP="00AB4BDB">
            <w:pPr>
              <w:pStyle w:val="TAL"/>
            </w:pPr>
            <w:proofErr w:type="spellStart"/>
            <w:r>
              <w:t>SupportedFeatures</w:t>
            </w:r>
            <w:proofErr w:type="spellEnd"/>
          </w:p>
        </w:tc>
        <w:tc>
          <w:tcPr>
            <w:tcW w:w="286" w:type="dxa"/>
          </w:tcPr>
          <w:p w14:paraId="636C4DA3" w14:textId="77777777" w:rsidR="00DD0BCD" w:rsidRDefault="00DD0BCD" w:rsidP="00AB4BDB">
            <w:pPr>
              <w:pStyle w:val="TAL"/>
            </w:pPr>
            <w:r>
              <w:t>C</w:t>
            </w:r>
          </w:p>
        </w:tc>
        <w:tc>
          <w:tcPr>
            <w:tcW w:w="1067" w:type="dxa"/>
          </w:tcPr>
          <w:p w14:paraId="4CEB593B" w14:textId="77777777" w:rsidR="00DD0BCD" w:rsidRDefault="00DD0BCD" w:rsidP="00AB4BDB">
            <w:pPr>
              <w:pStyle w:val="TAL"/>
            </w:pPr>
            <w:r>
              <w:t>0..1</w:t>
            </w:r>
          </w:p>
        </w:tc>
        <w:tc>
          <w:tcPr>
            <w:tcW w:w="2825" w:type="dxa"/>
          </w:tcPr>
          <w:p w14:paraId="7BCAFF4D" w14:textId="77777777" w:rsidR="00DD0BCD" w:rsidRDefault="00DD0BCD" w:rsidP="00AB4BDB">
            <w:pPr>
              <w:pStyle w:val="TAL"/>
            </w:pPr>
            <w:r>
              <w:t>List of Supported features used as described in clause 5.2.8.</w:t>
            </w:r>
          </w:p>
          <w:p w14:paraId="35B12921" w14:textId="77777777" w:rsidR="00DD0BCD" w:rsidRDefault="00DD0BCD" w:rsidP="00AB4BDB">
            <w:pPr>
              <w:pStyle w:val="TAL"/>
            </w:pPr>
            <w:r>
              <w:t>This parameter shall be supplied by NWDAF in the reply of GET request that request the analytics resource, if the consumer includes "</w:t>
            </w:r>
            <w:proofErr w:type="gramStart"/>
            <w:r>
              <w:t>supported-features</w:t>
            </w:r>
            <w:proofErr w:type="gramEnd"/>
            <w:r>
              <w:t>" in the GET request.</w:t>
            </w:r>
          </w:p>
        </w:tc>
        <w:tc>
          <w:tcPr>
            <w:tcW w:w="1247" w:type="dxa"/>
          </w:tcPr>
          <w:p w14:paraId="6883B013" w14:textId="77777777" w:rsidR="00DD0BCD" w:rsidRDefault="00DD0BCD" w:rsidP="00AB4BDB">
            <w:pPr>
              <w:pStyle w:val="TAL"/>
            </w:pPr>
          </w:p>
        </w:tc>
      </w:tr>
      <w:tr w:rsidR="00DD0BCD" w14:paraId="6CEF8F83" w14:textId="77777777" w:rsidTr="00AB4BDB">
        <w:trPr>
          <w:jc w:val="center"/>
        </w:trPr>
        <w:tc>
          <w:tcPr>
            <w:tcW w:w="1717" w:type="dxa"/>
          </w:tcPr>
          <w:p w14:paraId="6232C46B" w14:textId="77777777" w:rsidR="00DD0BCD" w:rsidRDefault="00DD0BCD" w:rsidP="00AB4BDB">
            <w:pPr>
              <w:pStyle w:val="TAL"/>
            </w:pPr>
            <w:proofErr w:type="spellStart"/>
            <w:r>
              <w:t>svcExps</w:t>
            </w:r>
            <w:proofErr w:type="spellEnd"/>
          </w:p>
        </w:tc>
        <w:tc>
          <w:tcPr>
            <w:tcW w:w="2438" w:type="dxa"/>
          </w:tcPr>
          <w:p w14:paraId="50A62DB6" w14:textId="77777777" w:rsidR="00DD0BCD" w:rsidRDefault="00DD0BCD" w:rsidP="00AB4BDB">
            <w:pPr>
              <w:pStyle w:val="TAL"/>
            </w:pPr>
            <w:proofErr w:type="gramStart"/>
            <w:r>
              <w:t>array(</w:t>
            </w:r>
            <w:proofErr w:type="spellStart"/>
            <w:proofErr w:type="gramEnd"/>
            <w:r>
              <w:t>ServiceExperienceInfo</w:t>
            </w:r>
            <w:proofErr w:type="spellEnd"/>
            <w:r>
              <w:t>)</w:t>
            </w:r>
          </w:p>
        </w:tc>
        <w:tc>
          <w:tcPr>
            <w:tcW w:w="286" w:type="dxa"/>
          </w:tcPr>
          <w:p w14:paraId="12348E17" w14:textId="77777777" w:rsidR="00DD0BCD" w:rsidRDefault="00DD0BCD" w:rsidP="00AB4BDB">
            <w:pPr>
              <w:pStyle w:val="TAL"/>
            </w:pPr>
            <w:r>
              <w:t>C</w:t>
            </w:r>
          </w:p>
        </w:tc>
        <w:tc>
          <w:tcPr>
            <w:tcW w:w="1067" w:type="dxa"/>
          </w:tcPr>
          <w:p w14:paraId="053BBC36" w14:textId="77777777" w:rsidR="00DD0BCD" w:rsidRDefault="00DD0BCD" w:rsidP="00AB4BDB">
            <w:pPr>
              <w:pStyle w:val="TAL"/>
            </w:pPr>
            <w:proofErr w:type="gramStart"/>
            <w:r>
              <w:t>1..N</w:t>
            </w:r>
            <w:proofErr w:type="gramEnd"/>
          </w:p>
        </w:tc>
        <w:tc>
          <w:tcPr>
            <w:tcW w:w="2825" w:type="dxa"/>
          </w:tcPr>
          <w:p w14:paraId="5FB00B67" w14:textId="77777777" w:rsidR="00DD0BCD" w:rsidRDefault="00DD0BCD" w:rsidP="00AB4BDB">
            <w:pPr>
              <w:pStyle w:val="TAL"/>
            </w:pPr>
            <w:r>
              <w:t xml:space="preserve">The service experience information. </w:t>
            </w:r>
          </w:p>
          <w:p w14:paraId="7FB25990" w14:textId="77777777" w:rsidR="00DD0BCD" w:rsidRDefault="00DD0BCD" w:rsidP="00AB4BDB">
            <w:pPr>
              <w:pStyle w:val="TAL"/>
            </w:pPr>
            <w:r>
              <w:t>Shall be present when the requested event is "</w:t>
            </w:r>
            <w:r>
              <w:rPr>
                <w:lang w:eastAsia="zh-CN"/>
              </w:rPr>
              <w:t>SERVICE_EXPERIENCE</w:t>
            </w:r>
            <w:r>
              <w:t>".</w:t>
            </w:r>
          </w:p>
        </w:tc>
        <w:tc>
          <w:tcPr>
            <w:tcW w:w="1247" w:type="dxa"/>
          </w:tcPr>
          <w:p w14:paraId="7822DFC5" w14:textId="77777777" w:rsidR="00DD0BCD" w:rsidRDefault="00DD0BCD" w:rsidP="00AB4BDB">
            <w:pPr>
              <w:pStyle w:val="TAL"/>
            </w:pPr>
            <w:proofErr w:type="spellStart"/>
            <w:r>
              <w:t>ServiceExperience</w:t>
            </w:r>
            <w:proofErr w:type="spellEnd"/>
          </w:p>
        </w:tc>
      </w:tr>
      <w:tr w:rsidR="00DD0BCD" w14:paraId="4A603733" w14:textId="77777777" w:rsidTr="00AB4BDB">
        <w:trPr>
          <w:jc w:val="center"/>
        </w:trPr>
        <w:tc>
          <w:tcPr>
            <w:tcW w:w="1717" w:type="dxa"/>
          </w:tcPr>
          <w:p w14:paraId="3D6173AD" w14:textId="77777777" w:rsidR="00DD0BCD" w:rsidRDefault="00DD0BCD" w:rsidP="00AB4BDB">
            <w:pPr>
              <w:pStyle w:val="TAL"/>
            </w:pPr>
            <w:proofErr w:type="spellStart"/>
            <w:r>
              <w:t>abnorBehavrs</w:t>
            </w:r>
            <w:proofErr w:type="spellEnd"/>
          </w:p>
        </w:tc>
        <w:tc>
          <w:tcPr>
            <w:tcW w:w="2438" w:type="dxa"/>
          </w:tcPr>
          <w:p w14:paraId="5E9F7AA7" w14:textId="77777777" w:rsidR="00DD0BCD" w:rsidRDefault="00DD0BCD" w:rsidP="00AB4BDB">
            <w:pPr>
              <w:pStyle w:val="TAL"/>
            </w:pPr>
            <w:proofErr w:type="gramStart"/>
            <w:r>
              <w:t>array(</w:t>
            </w:r>
            <w:proofErr w:type="spellStart"/>
            <w:proofErr w:type="gramEnd"/>
            <w:r>
              <w:t>AbnormalBehaviour</w:t>
            </w:r>
            <w:proofErr w:type="spellEnd"/>
            <w:r>
              <w:t>)</w:t>
            </w:r>
          </w:p>
        </w:tc>
        <w:tc>
          <w:tcPr>
            <w:tcW w:w="286" w:type="dxa"/>
          </w:tcPr>
          <w:p w14:paraId="27314B76" w14:textId="77777777" w:rsidR="00DD0BCD" w:rsidRDefault="00DD0BCD" w:rsidP="00AB4BDB">
            <w:pPr>
              <w:pStyle w:val="TAL"/>
            </w:pPr>
            <w:r>
              <w:t>C</w:t>
            </w:r>
          </w:p>
        </w:tc>
        <w:tc>
          <w:tcPr>
            <w:tcW w:w="1067" w:type="dxa"/>
          </w:tcPr>
          <w:p w14:paraId="2928ABD6" w14:textId="77777777" w:rsidR="00DD0BCD" w:rsidRDefault="00DD0BCD" w:rsidP="00AB4BDB">
            <w:pPr>
              <w:pStyle w:val="TAL"/>
            </w:pPr>
            <w:proofErr w:type="gramStart"/>
            <w:r>
              <w:t>1..N</w:t>
            </w:r>
            <w:proofErr w:type="gramEnd"/>
          </w:p>
        </w:tc>
        <w:tc>
          <w:tcPr>
            <w:tcW w:w="2825" w:type="dxa"/>
          </w:tcPr>
          <w:p w14:paraId="1854EC8A" w14:textId="77777777" w:rsidR="00DD0BCD" w:rsidRDefault="00DD0BCD" w:rsidP="00AB4BDB">
            <w:pPr>
              <w:pStyle w:val="TAL"/>
            </w:pPr>
            <w:r>
              <w:t xml:space="preserve">The abnormal behaviour information. </w:t>
            </w:r>
          </w:p>
          <w:p w14:paraId="0D031BAA" w14:textId="77777777" w:rsidR="00DD0BCD" w:rsidRDefault="00DD0BCD" w:rsidP="00AB4BDB">
            <w:pPr>
              <w:pStyle w:val="TAL"/>
            </w:pPr>
            <w:r>
              <w:t>Shall be present when the requested event is "ABNORMAL_BEHAVIOUR</w:t>
            </w:r>
            <w:proofErr w:type="gramStart"/>
            <w:r>
              <w:t>".(</w:t>
            </w:r>
            <w:proofErr w:type="gramEnd"/>
            <w:r>
              <w:t>NOTE 9)</w:t>
            </w:r>
          </w:p>
        </w:tc>
        <w:tc>
          <w:tcPr>
            <w:tcW w:w="1247" w:type="dxa"/>
          </w:tcPr>
          <w:p w14:paraId="4B48FEB5" w14:textId="77777777" w:rsidR="00DD0BCD" w:rsidRDefault="00DD0BCD" w:rsidP="00AB4BDB">
            <w:pPr>
              <w:pStyle w:val="TAL"/>
            </w:pPr>
            <w:proofErr w:type="spellStart"/>
            <w:r>
              <w:t>AbnormalBehaviour</w:t>
            </w:r>
            <w:proofErr w:type="spellEnd"/>
          </w:p>
        </w:tc>
      </w:tr>
      <w:tr w:rsidR="00DD0BCD" w14:paraId="456E79A9" w14:textId="77777777" w:rsidTr="00AB4BDB">
        <w:trPr>
          <w:jc w:val="center"/>
        </w:trPr>
        <w:tc>
          <w:tcPr>
            <w:tcW w:w="1717" w:type="dxa"/>
          </w:tcPr>
          <w:p w14:paraId="68328A5F" w14:textId="77777777" w:rsidR="00DD0BCD" w:rsidRDefault="00DD0BCD" w:rsidP="00AB4BDB">
            <w:pPr>
              <w:pStyle w:val="TAL"/>
            </w:pPr>
            <w:proofErr w:type="spellStart"/>
            <w:r>
              <w:rPr>
                <w:rFonts w:hint="eastAsia"/>
                <w:lang w:eastAsia="ko-KR"/>
              </w:rPr>
              <w:t>smcc</w:t>
            </w:r>
            <w:r>
              <w:rPr>
                <w:lang w:eastAsia="ko-KR"/>
              </w:rPr>
              <w:t>Exps</w:t>
            </w:r>
            <w:proofErr w:type="spellEnd"/>
          </w:p>
        </w:tc>
        <w:tc>
          <w:tcPr>
            <w:tcW w:w="2438" w:type="dxa"/>
          </w:tcPr>
          <w:p w14:paraId="75F35F76" w14:textId="77777777" w:rsidR="00DD0BCD" w:rsidRDefault="00DD0BCD" w:rsidP="00AB4BDB">
            <w:pPr>
              <w:pStyle w:val="TAL"/>
            </w:pPr>
            <w:proofErr w:type="gramStart"/>
            <w:r>
              <w:t>array(</w:t>
            </w:r>
            <w:proofErr w:type="spellStart"/>
            <w:proofErr w:type="gramEnd"/>
            <w:r>
              <w:t>SmcceInfo</w:t>
            </w:r>
            <w:proofErr w:type="spellEnd"/>
            <w:r>
              <w:t>)</w:t>
            </w:r>
          </w:p>
        </w:tc>
        <w:tc>
          <w:tcPr>
            <w:tcW w:w="286" w:type="dxa"/>
          </w:tcPr>
          <w:p w14:paraId="14A222DD" w14:textId="77777777" w:rsidR="00DD0BCD" w:rsidRDefault="00DD0BCD" w:rsidP="00AB4BDB">
            <w:pPr>
              <w:pStyle w:val="TAL"/>
            </w:pPr>
            <w:r>
              <w:t>C</w:t>
            </w:r>
          </w:p>
        </w:tc>
        <w:tc>
          <w:tcPr>
            <w:tcW w:w="1067" w:type="dxa"/>
          </w:tcPr>
          <w:p w14:paraId="2B202877" w14:textId="77777777" w:rsidR="00DD0BCD" w:rsidRDefault="00DD0BCD" w:rsidP="00AB4BDB">
            <w:pPr>
              <w:pStyle w:val="TAL"/>
            </w:pPr>
            <w:proofErr w:type="gramStart"/>
            <w:r>
              <w:t>1..N</w:t>
            </w:r>
            <w:proofErr w:type="gramEnd"/>
          </w:p>
        </w:tc>
        <w:tc>
          <w:tcPr>
            <w:tcW w:w="2825" w:type="dxa"/>
          </w:tcPr>
          <w:p w14:paraId="0BBD2F35" w14:textId="77777777" w:rsidR="00DD0BCD" w:rsidRDefault="00DD0BCD" w:rsidP="00AB4BDB">
            <w:pPr>
              <w:pStyle w:val="TAL"/>
              <w:rPr>
                <w:lang w:eastAsia="ko-KR"/>
              </w:rPr>
            </w:pPr>
            <w:r>
              <w:rPr>
                <w:rFonts w:hint="eastAsia"/>
                <w:lang w:eastAsia="ko-KR"/>
              </w:rPr>
              <w:t>The Session Management congestion control experience information.</w:t>
            </w:r>
          </w:p>
          <w:p w14:paraId="73C8ACCA" w14:textId="77777777" w:rsidR="00DD0BCD" w:rsidRDefault="00DD0BCD" w:rsidP="00AB4BDB">
            <w:pPr>
              <w:pStyle w:val="TAL"/>
            </w:pPr>
            <w:r>
              <w:t>Shall be present when the requested event is "</w:t>
            </w:r>
            <w:r>
              <w:rPr>
                <w:rFonts w:hint="eastAsia"/>
                <w:lang w:eastAsia="zh-CN"/>
              </w:rPr>
              <w:t>S</w:t>
            </w:r>
            <w:r>
              <w:rPr>
                <w:lang w:eastAsia="zh-CN"/>
              </w:rPr>
              <w:t>M_</w:t>
            </w:r>
            <w:r>
              <w:t>CONGESTION".</w:t>
            </w:r>
          </w:p>
        </w:tc>
        <w:tc>
          <w:tcPr>
            <w:tcW w:w="1247" w:type="dxa"/>
          </w:tcPr>
          <w:p w14:paraId="7499A57C" w14:textId="77777777" w:rsidR="00DD0BCD" w:rsidRDefault="00DD0BCD" w:rsidP="00AB4BDB">
            <w:pPr>
              <w:pStyle w:val="TAL"/>
            </w:pPr>
            <w:r>
              <w:rPr>
                <w:rFonts w:hint="eastAsia"/>
                <w:lang w:eastAsia="zh-CN"/>
              </w:rPr>
              <w:t>S</w:t>
            </w:r>
            <w:r>
              <w:rPr>
                <w:lang w:eastAsia="zh-CN"/>
              </w:rPr>
              <w:t>MCCE</w:t>
            </w:r>
          </w:p>
        </w:tc>
      </w:tr>
      <w:tr w:rsidR="00DD0BCD" w14:paraId="1E193936" w14:textId="77777777" w:rsidTr="00AB4BDB">
        <w:trPr>
          <w:jc w:val="center"/>
        </w:trPr>
        <w:tc>
          <w:tcPr>
            <w:tcW w:w="1717" w:type="dxa"/>
          </w:tcPr>
          <w:p w14:paraId="3A3E2CB9" w14:textId="77777777" w:rsidR="00DD0BCD" w:rsidRDefault="00DD0BCD" w:rsidP="00AB4BDB">
            <w:pPr>
              <w:pStyle w:val="TAL"/>
              <w:rPr>
                <w:lang w:eastAsia="ko-KR"/>
              </w:rPr>
            </w:pPr>
            <w:proofErr w:type="spellStart"/>
            <w:r>
              <w:rPr>
                <w:lang w:eastAsia="ko-KR"/>
              </w:rPr>
              <w:t>disperInfos</w:t>
            </w:r>
            <w:proofErr w:type="spellEnd"/>
          </w:p>
        </w:tc>
        <w:tc>
          <w:tcPr>
            <w:tcW w:w="2438" w:type="dxa"/>
          </w:tcPr>
          <w:p w14:paraId="7E46975C" w14:textId="77777777" w:rsidR="00DD0BCD" w:rsidRDefault="00DD0BCD" w:rsidP="00AB4BDB">
            <w:pPr>
              <w:pStyle w:val="TAL"/>
            </w:pPr>
            <w:proofErr w:type="gramStart"/>
            <w:r>
              <w:t>array(</w:t>
            </w:r>
            <w:proofErr w:type="spellStart"/>
            <w:proofErr w:type="gramEnd"/>
            <w:r>
              <w:t>DispersionInfo</w:t>
            </w:r>
            <w:proofErr w:type="spellEnd"/>
            <w:r>
              <w:t>)</w:t>
            </w:r>
          </w:p>
        </w:tc>
        <w:tc>
          <w:tcPr>
            <w:tcW w:w="286" w:type="dxa"/>
          </w:tcPr>
          <w:p w14:paraId="7529A2AC" w14:textId="77777777" w:rsidR="00DD0BCD" w:rsidRDefault="00DD0BCD" w:rsidP="00AB4BDB">
            <w:pPr>
              <w:pStyle w:val="TAL"/>
            </w:pPr>
            <w:r>
              <w:t>C</w:t>
            </w:r>
          </w:p>
        </w:tc>
        <w:tc>
          <w:tcPr>
            <w:tcW w:w="1067" w:type="dxa"/>
          </w:tcPr>
          <w:p w14:paraId="5952A33C" w14:textId="77777777" w:rsidR="00DD0BCD" w:rsidRDefault="00DD0BCD" w:rsidP="00AB4BDB">
            <w:pPr>
              <w:pStyle w:val="TAL"/>
            </w:pPr>
            <w:proofErr w:type="gramStart"/>
            <w:r>
              <w:t>1..N</w:t>
            </w:r>
            <w:proofErr w:type="gramEnd"/>
          </w:p>
        </w:tc>
        <w:tc>
          <w:tcPr>
            <w:tcW w:w="2825" w:type="dxa"/>
          </w:tcPr>
          <w:p w14:paraId="524D0D49" w14:textId="77777777" w:rsidR="00DD0BCD" w:rsidRDefault="00DD0BCD" w:rsidP="00AB4BDB">
            <w:pPr>
              <w:pStyle w:val="TAL"/>
              <w:rPr>
                <w:lang w:eastAsia="ko-KR"/>
              </w:rPr>
            </w:pPr>
            <w:r>
              <w:rPr>
                <w:lang w:eastAsia="ko-KR"/>
              </w:rPr>
              <w:t>The Dispersion information.</w:t>
            </w:r>
          </w:p>
          <w:p w14:paraId="71039736" w14:textId="77777777" w:rsidR="00DD0BCD" w:rsidRDefault="00DD0BCD" w:rsidP="00AB4BDB">
            <w:pPr>
              <w:pStyle w:val="TAL"/>
              <w:rPr>
                <w:lang w:eastAsia="ko-KR"/>
              </w:rPr>
            </w:pPr>
            <w:r>
              <w:rPr>
                <w:lang w:eastAsia="ko-KR"/>
              </w:rPr>
              <w:t>Shall be present when the requested event is "DISPERSION".</w:t>
            </w:r>
          </w:p>
        </w:tc>
        <w:tc>
          <w:tcPr>
            <w:tcW w:w="1247" w:type="dxa"/>
          </w:tcPr>
          <w:p w14:paraId="31CCEFD3" w14:textId="77777777" w:rsidR="00DD0BCD" w:rsidRDefault="00DD0BCD" w:rsidP="00AB4BDB">
            <w:pPr>
              <w:pStyle w:val="TAL"/>
              <w:rPr>
                <w:lang w:eastAsia="zh-CN"/>
              </w:rPr>
            </w:pPr>
            <w:r>
              <w:rPr>
                <w:lang w:eastAsia="zh-CN"/>
              </w:rPr>
              <w:t>Dispersion</w:t>
            </w:r>
          </w:p>
        </w:tc>
      </w:tr>
      <w:tr w:rsidR="00DD0BCD" w14:paraId="7BE887FE" w14:textId="77777777" w:rsidTr="00AB4BDB">
        <w:trPr>
          <w:jc w:val="center"/>
        </w:trPr>
        <w:tc>
          <w:tcPr>
            <w:tcW w:w="1717" w:type="dxa"/>
          </w:tcPr>
          <w:p w14:paraId="48B49200" w14:textId="77777777" w:rsidR="00DD0BCD" w:rsidRDefault="00DD0BCD" w:rsidP="00AB4BDB">
            <w:pPr>
              <w:pStyle w:val="TAL"/>
              <w:rPr>
                <w:lang w:eastAsia="ko-KR"/>
              </w:rPr>
            </w:pPr>
            <w:proofErr w:type="spellStart"/>
            <w:r>
              <w:rPr>
                <w:lang w:eastAsia="ko-KR"/>
              </w:rPr>
              <w:t>redTransInfos</w:t>
            </w:r>
            <w:proofErr w:type="spellEnd"/>
          </w:p>
        </w:tc>
        <w:tc>
          <w:tcPr>
            <w:tcW w:w="2438" w:type="dxa"/>
          </w:tcPr>
          <w:p w14:paraId="5251EB7B" w14:textId="77777777" w:rsidR="00DD0BCD" w:rsidRDefault="00DD0BCD" w:rsidP="00AB4BDB">
            <w:pPr>
              <w:pStyle w:val="TAL"/>
            </w:pPr>
            <w:proofErr w:type="gramStart"/>
            <w:r>
              <w:t>array(</w:t>
            </w:r>
            <w:proofErr w:type="spellStart"/>
            <w:proofErr w:type="gramEnd"/>
            <w:r>
              <w:t>RedundantTransmissionExpInfo</w:t>
            </w:r>
            <w:proofErr w:type="spellEnd"/>
            <w:r>
              <w:t>)</w:t>
            </w:r>
          </w:p>
        </w:tc>
        <w:tc>
          <w:tcPr>
            <w:tcW w:w="286" w:type="dxa"/>
          </w:tcPr>
          <w:p w14:paraId="2BC3B396" w14:textId="77777777" w:rsidR="00DD0BCD" w:rsidRDefault="00DD0BCD" w:rsidP="00AB4BDB">
            <w:pPr>
              <w:pStyle w:val="TAL"/>
            </w:pPr>
            <w:r>
              <w:t>C</w:t>
            </w:r>
          </w:p>
        </w:tc>
        <w:tc>
          <w:tcPr>
            <w:tcW w:w="1067" w:type="dxa"/>
          </w:tcPr>
          <w:p w14:paraId="0DCD5C89" w14:textId="77777777" w:rsidR="00DD0BCD" w:rsidRDefault="00DD0BCD" w:rsidP="00AB4BDB">
            <w:pPr>
              <w:pStyle w:val="TAL"/>
            </w:pPr>
            <w:proofErr w:type="gramStart"/>
            <w:r>
              <w:t>1..N</w:t>
            </w:r>
            <w:proofErr w:type="gramEnd"/>
          </w:p>
        </w:tc>
        <w:tc>
          <w:tcPr>
            <w:tcW w:w="2825" w:type="dxa"/>
          </w:tcPr>
          <w:p w14:paraId="1A639B7C" w14:textId="77777777" w:rsidR="00DD0BCD" w:rsidRDefault="00DD0BCD" w:rsidP="00AB4BDB">
            <w:pPr>
              <w:pStyle w:val="TAL"/>
              <w:rPr>
                <w:lang w:eastAsia="ko-KR"/>
              </w:rPr>
            </w:pPr>
            <w:r>
              <w:rPr>
                <w:lang w:eastAsia="ko-KR"/>
              </w:rPr>
              <w:t>The Redundant Transmission Experience analytics information.</w:t>
            </w:r>
          </w:p>
          <w:p w14:paraId="7A50A1DC" w14:textId="77777777" w:rsidR="00DD0BCD" w:rsidRDefault="00DD0BCD" w:rsidP="00AB4BDB">
            <w:pPr>
              <w:pStyle w:val="TAL"/>
              <w:rPr>
                <w:lang w:eastAsia="ko-KR"/>
              </w:rPr>
            </w:pPr>
            <w:r>
              <w:rPr>
                <w:lang w:eastAsia="ko-KR"/>
              </w:rPr>
              <w:t>Shall be present when the requested event is "RED_TRANS_EXP".</w:t>
            </w:r>
          </w:p>
        </w:tc>
        <w:tc>
          <w:tcPr>
            <w:tcW w:w="1247" w:type="dxa"/>
          </w:tcPr>
          <w:p w14:paraId="025E6F82" w14:textId="77777777" w:rsidR="00DD0BCD" w:rsidRDefault="00DD0BCD" w:rsidP="00AB4BDB">
            <w:pPr>
              <w:pStyle w:val="TAL"/>
              <w:rPr>
                <w:lang w:eastAsia="zh-CN"/>
              </w:rPr>
            </w:pPr>
            <w:proofErr w:type="spellStart"/>
            <w:r>
              <w:rPr>
                <w:lang w:eastAsia="zh-CN"/>
              </w:rPr>
              <w:t>RedundantTransmissionExp</w:t>
            </w:r>
            <w:proofErr w:type="spellEnd"/>
          </w:p>
        </w:tc>
      </w:tr>
      <w:tr w:rsidR="00DD0BCD" w14:paraId="7FBACD37" w14:textId="77777777" w:rsidTr="00AB4BDB">
        <w:trPr>
          <w:jc w:val="center"/>
        </w:trPr>
        <w:tc>
          <w:tcPr>
            <w:tcW w:w="1717" w:type="dxa"/>
          </w:tcPr>
          <w:p w14:paraId="22B61D34" w14:textId="77777777" w:rsidR="00DD0BCD" w:rsidRDefault="00DD0BCD" w:rsidP="00AB4BDB">
            <w:pPr>
              <w:pStyle w:val="TAL"/>
              <w:rPr>
                <w:lang w:eastAsia="ko-KR"/>
              </w:rPr>
            </w:pPr>
            <w:proofErr w:type="spellStart"/>
            <w:r>
              <w:rPr>
                <w:lang w:eastAsia="ko-KR"/>
              </w:rPr>
              <w:t>wlanInfos</w:t>
            </w:r>
            <w:proofErr w:type="spellEnd"/>
          </w:p>
        </w:tc>
        <w:tc>
          <w:tcPr>
            <w:tcW w:w="2438" w:type="dxa"/>
          </w:tcPr>
          <w:p w14:paraId="3F8B1D19" w14:textId="77777777" w:rsidR="00DD0BCD" w:rsidRDefault="00DD0BCD" w:rsidP="00AB4BDB">
            <w:pPr>
              <w:pStyle w:val="TAL"/>
            </w:pPr>
            <w:proofErr w:type="gramStart"/>
            <w:r>
              <w:t>array(</w:t>
            </w:r>
            <w:proofErr w:type="spellStart"/>
            <w:proofErr w:type="gramEnd"/>
            <w:r>
              <w:t>WlanPerformanceInfo</w:t>
            </w:r>
            <w:proofErr w:type="spellEnd"/>
            <w:r>
              <w:t>)</w:t>
            </w:r>
          </w:p>
        </w:tc>
        <w:tc>
          <w:tcPr>
            <w:tcW w:w="286" w:type="dxa"/>
          </w:tcPr>
          <w:p w14:paraId="56E80D51" w14:textId="77777777" w:rsidR="00DD0BCD" w:rsidRDefault="00DD0BCD" w:rsidP="00AB4BDB">
            <w:pPr>
              <w:pStyle w:val="TAL"/>
            </w:pPr>
            <w:r>
              <w:t>C</w:t>
            </w:r>
          </w:p>
        </w:tc>
        <w:tc>
          <w:tcPr>
            <w:tcW w:w="1067" w:type="dxa"/>
          </w:tcPr>
          <w:p w14:paraId="1F53AFF9" w14:textId="77777777" w:rsidR="00DD0BCD" w:rsidRDefault="00DD0BCD" w:rsidP="00AB4BDB">
            <w:pPr>
              <w:pStyle w:val="TAL"/>
            </w:pPr>
            <w:proofErr w:type="gramStart"/>
            <w:r>
              <w:t>1..N</w:t>
            </w:r>
            <w:proofErr w:type="gramEnd"/>
          </w:p>
        </w:tc>
        <w:tc>
          <w:tcPr>
            <w:tcW w:w="2825" w:type="dxa"/>
          </w:tcPr>
          <w:p w14:paraId="6892AB3C" w14:textId="77777777" w:rsidR="00DD0BCD" w:rsidRDefault="00DD0BCD" w:rsidP="00AB4BDB">
            <w:pPr>
              <w:pStyle w:val="TAL"/>
              <w:rPr>
                <w:lang w:eastAsia="ko-KR"/>
              </w:rPr>
            </w:pPr>
            <w:r>
              <w:rPr>
                <w:lang w:eastAsia="ko-KR"/>
              </w:rPr>
              <w:t>The WLAN performance related information.</w:t>
            </w:r>
          </w:p>
          <w:p w14:paraId="5DC01D72" w14:textId="77777777" w:rsidR="00DD0BCD" w:rsidRDefault="00DD0BCD" w:rsidP="00AB4BDB">
            <w:pPr>
              <w:pStyle w:val="TAL"/>
              <w:rPr>
                <w:lang w:eastAsia="ko-KR"/>
              </w:rPr>
            </w:pPr>
            <w:r>
              <w:rPr>
                <w:lang w:eastAsia="ko-KR"/>
              </w:rPr>
              <w:t>When requested event is "WLAN_PERFORMANCE", the "</w:t>
            </w:r>
            <w:proofErr w:type="spellStart"/>
            <w:r>
              <w:rPr>
                <w:lang w:eastAsia="ko-KR"/>
              </w:rPr>
              <w:t>wlanInfos</w:t>
            </w:r>
            <w:proofErr w:type="spellEnd"/>
            <w:r>
              <w:rPr>
                <w:lang w:eastAsia="ko-KR"/>
              </w:rPr>
              <w:t xml:space="preserve">" attribute shall be included. </w:t>
            </w:r>
            <w:r>
              <w:t>(NOTE 6)</w:t>
            </w:r>
          </w:p>
        </w:tc>
        <w:tc>
          <w:tcPr>
            <w:tcW w:w="1247" w:type="dxa"/>
          </w:tcPr>
          <w:p w14:paraId="2E3699E6" w14:textId="77777777" w:rsidR="00DD0BCD" w:rsidRDefault="00DD0BCD" w:rsidP="00AB4BDB">
            <w:pPr>
              <w:pStyle w:val="TAL"/>
              <w:rPr>
                <w:lang w:eastAsia="zh-CN"/>
              </w:rPr>
            </w:pPr>
            <w:proofErr w:type="spellStart"/>
            <w:r>
              <w:rPr>
                <w:lang w:eastAsia="zh-CN"/>
              </w:rPr>
              <w:t>WlanPerformance</w:t>
            </w:r>
            <w:proofErr w:type="spellEnd"/>
          </w:p>
        </w:tc>
      </w:tr>
      <w:tr w:rsidR="00DD0BCD" w14:paraId="4553C62F" w14:textId="77777777" w:rsidTr="00AB4BDB">
        <w:trPr>
          <w:jc w:val="center"/>
        </w:trPr>
        <w:tc>
          <w:tcPr>
            <w:tcW w:w="1717" w:type="dxa"/>
          </w:tcPr>
          <w:p w14:paraId="3C5FADD1" w14:textId="77777777" w:rsidR="00DD0BCD" w:rsidRDefault="00DD0BCD" w:rsidP="00AB4BDB">
            <w:pPr>
              <w:pStyle w:val="TAL"/>
              <w:rPr>
                <w:lang w:eastAsia="ko-KR"/>
              </w:rPr>
            </w:pPr>
            <w:proofErr w:type="spellStart"/>
            <w:r>
              <w:rPr>
                <w:lang w:eastAsia="zh-CN"/>
              </w:rPr>
              <w:t>dnPerfInfos</w:t>
            </w:r>
            <w:proofErr w:type="spellEnd"/>
          </w:p>
        </w:tc>
        <w:tc>
          <w:tcPr>
            <w:tcW w:w="2438" w:type="dxa"/>
          </w:tcPr>
          <w:p w14:paraId="3D9C0810" w14:textId="77777777" w:rsidR="00DD0BCD" w:rsidRDefault="00DD0BCD" w:rsidP="00AB4BDB">
            <w:pPr>
              <w:pStyle w:val="TAL"/>
            </w:pPr>
            <w:proofErr w:type="gramStart"/>
            <w:r>
              <w:t>array(</w:t>
            </w:r>
            <w:proofErr w:type="spellStart"/>
            <w:proofErr w:type="gramEnd"/>
            <w:r>
              <w:t>DnPerfInfo</w:t>
            </w:r>
            <w:proofErr w:type="spellEnd"/>
            <w:r>
              <w:t>)</w:t>
            </w:r>
          </w:p>
        </w:tc>
        <w:tc>
          <w:tcPr>
            <w:tcW w:w="286" w:type="dxa"/>
          </w:tcPr>
          <w:p w14:paraId="25EE1F30" w14:textId="77777777" w:rsidR="00DD0BCD" w:rsidRDefault="00DD0BCD" w:rsidP="00AB4BDB">
            <w:pPr>
              <w:pStyle w:val="TAL"/>
            </w:pPr>
            <w:r>
              <w:t>C</w:t>
            </w:r>
          </w:p>
        </w:tc>
        <w:tc>
          <w:tcPr>
            <w:tcW w:w="1067" w:type="dxa"/>
          </w:tcPr>
          <w:p w14:paraId="3B2F31F4" w14:textId="77777777" w:rsidR="00DD0BCD" w:rsidRDefault="00DD0BCD" w:rsidP="00AB4BDB">
            <w:pPr>
              <w:pStyle w:val="TAL"/>
            </w:pPr>
            <w:proofErr w:type="gramStart"/>
            <w:r>
              <w:t>1..N</w:t>
            </w:r>
            <w:proofErr w:type="gramEnd"/>
          </w:p>
        </w:tc>
        <w:tc>
          <w:tcPr>
            <w:tcW w:w="2825" w:type="dxa"/>
          </w:tcPr>
          <w:p w14:paraId="1C9C3C5A" w14:textId="77777777" w:rsidR="00DD0BCD" w:rsidRDefault="00DD0BCD" w:rsidP="00AB4BDB">
            <w:pPr>
              <w:pStyle w:val="TAL"/>
            </w:pPr>
            <w:r>
              <w:t>The DN performance information.</w:t>
            </w:r>
          </w:p>
          <w:p w14:paraId="30C412F3" w14:textId="77777777" w:rsidR="00DD0BCD" w:rsidRDefault="00DD0BCD" w:rsidP="00AB4BDB">
            <w:pPr>
              <w:pStyle w:val="TAL"/>
              <w:rPr>
                <w:lang w:eastAsia="ko-KR"/>
              </w:rPr>
            </w:pPr>
            <w:r>
              <w:t>Shall be present when the requested event is "</w:t>
            </w:r>
            <w:r>
              <w:rPr>
                <w:rFonts w:hint="eastAsia"/>
                <w:lang w:eastAsia="zh-CN"/>
              </w:rPr>
              <w:t>D</w:t>
            </w:r>
            <w:r>
              <w:rPr>
                <w:lang w:eastAsia="zh-CN"/>
              </w:rPr>
              <w:t>N_PERFORMANCE</w:t>
            </w:r>
            <w:r>
              <w:t>". (NOTE 4)</w:t>
            </w:r>
          </w:p>
        </w:tc>
        <w:tc>
          <w:tcPr>
            <w:tcW w:w="1247" w:type="dxa"/>
          </w:tcPr>
          <w:p w14:paraId="6D17CE57" w14:textId="77777777" w:rsidR="00DD0BCD" w:rsidRDefault="00DD0BCD" w:rsidP="00AB4BDB">
            <w:pPr>
              <w:pStyle w:val="TAL"/>
              <w:rPr>
                <w:lang w:eastAsia="zh-CN"/>
              </w:rPr>
            </w:pPr>
            <w:proofErr w:type="spellStart"/>
            <w:r>
              <w:rPr>
                <w:rFonts w:hint="eastAsia"/>
                <w:lang w:eastAsia="zh-CN"/>
              </w:rPr>
              <w:t>Dn</w:t>
            </w:r>
            <w:r>
              <w:t>Performance</w:t>
            </w:r>
            <w:proofErr w:type="spellEnd"/>
          </w:p>
        </w:tc>
      </w:tr>
      <w:tr w:rsidR="00DD0BCD" w14:paraId="6B8CDBAC" w14:textId="77777777" w:rsidTr="00AB4BDB">
        <w:trPr>
          <w:jc w:val="center"/>
        </w:trPr>
        <w:tc>
          <w:tcPr>
            <w:tcW w:w="1717" w:type="dxa"/>
          </w:tcPr>
          <w:p w14:paraId="39E6C62D" w14:textId="77777777" w:rsidR="00DD0BCD" w:rsidRDefault="00DD0BCD" w:rsidP="00AB4BDB">
            <w:pPr>
              <w:pStyle w:val="TAL"/>
              <w:rPr>
                <w:lang w:eastAsia="zh-CN"/>
              </w:rPr>
            </w:pPr>
            <w:proofErr w:type="spellStart"/>
            <w:r>
              <w:t>pfdDetermInfos</w:t>
            </w:r>
            <w:proofErr w:type="spellEnd"/>
          </w:p>
        </w:tc>
        <w:tc>
          <w:tcPr>
            <w:tcW w:w="2438" w:type="dxa"/>
          </w:tcPr>
          <w:p w14:paraId="654D82AA" w14:textId="77777777" w:rsidR="00DD0BCD" w:rsidRDefault="00DD0BCD" w:rsidP="00AB4BDB">
            <w:pPr>
              <w:pStyle w:val="TAL"/>
            </w:pPr>
            <w:proofErr w:type="gramStart"/>
            <w:r>
              <w:t>array(</w:t>
            </w:r>
            <w:proofErr w:type="spellStart"/>
            <w:proofErr w:type="gramEnd"/>
            <w:r>
              <w:t>PfdDeterminationInfo</w:t>
            </w:r>
            <w:proofErr w:type="spellEnd"/>
            <w:r>
              <w:t>)</w:t>
            </w:r>
          </w:p>
        </w:tc>
        <w:tc>
          <w:tcPr>
            <w:tcW w:w="286" w:type="dxa"/>
          </w:tcPr>
          <w:p w14:paraId="699A972F" w14:textId="77777777" w:rsidR="00DD0BCD" w:rsidRDefault="00DD0BCD" w:rsidP="00AB4BDB">
            <w:pPr>
              <w:pStyle w:val="TAL"/>
            </w:pPr>
            <w:r>
              <w:t>C</w:t>
            </w:r>
          </w:p>
        </w:tc>
        <w:tc>
          <w:tcPr>
            <w:tcW w:w="1067" w:type="dxa"/>
          </w:tcPr>
          <w:p w14:paraId="6AA6E7B3" w14:textId="77777777" w:rsidR="00DD0BCD" w:rsidRDefault="00DD0BCD" w:rsidP="00AB4BDB">
            <w:pPr>
              <w:pStyle w:val="TAL"/>
            </w:pPr>
            <w:proofErr w:type="gramStart"/>
            <w:r>
              <w:t>1..N</w:t>
            </w:r>
            <w:proofErr w:type="gramEnd"/>
          </w:p>
        </w:tc>
        <w:tc>
          <w:tcPr>
            <w:tcW w:w="2825" w:type="dxa"/>
          </w:tcPr>
          <w:p w14:paraId="2013A103" w14:textId="77777777" w:rsidR="00DD0BCD" w:rsidRDefault="00DD0BCD" w:rsidP="00AB4BDB">
            <w:pPr>
              <w:pStyle w:val="TAL"/>
            </w:pPr>
            <w:bookmarkStart w:id="173" w:name="_Hlk125976387"/>
            <w:r>
              <w:t>Represents the PFD Determination information</w:t>
            </w:r>
            <w:bookmarkEnd w:id="173"/>
            <w:r>
              <w:t xml:space="preserve"> for a known application identifier.</w:t>
            </w:r>
          </w:p>
          <w:p w14:paraId="2C14A18B" w14:textId="77777777" w:rsidR="00DD0BCD" w:rsidRDefault="00DD0BCD" w:rsidP="00AB4BDB">
            <w:pPr>
              <w:pStyle w:val="TAL"/>
            </w:pPr>
            <w:r>
              <w:t>Shall be present when the requested event is “</w:t>
            </w:r>
            <w:r>
              <w:rPr>
                <w:lang w:eastAsia="zh-CN"/>
              </w:rPr>
              <w:t>PFD_DETERMINATION</w:t>
            </w:r>
            <w:r>
              <w:t>”.</w:t>
            </w:r>
          </w:p>
        </w:tc>
        <w:tc>
          <w:tcPr>
            <w:tcW w:w="1247" w:type="dxa"/>
          </w:tcPr>
          <w:p w14:paraId="2E8626D7" w14:textId="77777777" w:rsidR="00DD0BCD" w:rsidRDefault="00DD0BCD" w:rsidP="00AB4BDB">
            <w:pPr>
              <w:pStyle w:val="TAL"/>
              <w:rPr>
                <w:lang w:eastAsia="zh-CN"/>
              </w:rPr>
            </w:pPr>
            <w:proofErr w:type="spellStart"/>
            <w:r>
              <w:rPr>
                <w:lang w:eastAsia="zh-CN"/>
              </w:rPr>
              <w:t>PfdDetermination</w:t>
            </w:r>
            <w:proofErr w:type="spellEnd"/>
          </w:p>
        </w:tc>
      </w:tr>
      <w:tr w:rsidR="00DD0BCD" w14:paraId="2622413F" w14:textId="77777777" w:rsidTr="00AB4BDB">
        <w:trPr>
          <w:jc w:val="center"/>
        </w:trPr>
        <w:tc>
          <w:tcPr>
            <w:tcW w:w="1717" w:type="dxa"/>
          </w:tcPr>
          <w:p w14:paraId="15D43FF6" w14:textId="77777777" w:rsidR="00DD0BCD" w:rsidRDefault="00DD0BCD" w:rsidP="00AB4BDB">
            <w:pPr>
              <w:pStyle w:val="TAL"/>
            </w:pPr>
            <w:proofErr w:type="spellStart"/>
            <w:r>
              <w:rPr>
                <w:lang w:eastAsia="zh-CN"/>
              </w:rPr>
              <w:t>pduSesTrafInfos</w:t>
            </w:r>
            <w:proofErr w:type="spellEnd"/>
          </w:p>
        </w:tc>
        <w:tc>
          <w:tcPr>
            <w:tcW w:w="2438" w:type="dxa"/>
          </w:tcPr>
          <w:p w14:paraId="0AA67831" w14:textId="77777777" w:rsidR="00DD0BCD" w:rsidRDefault="00DD0BCD" w:rsidP="00AB4BDB">
            <w:pPr>
              <w:pStyle w:val="TAL"/>
            </w:pPr>
            <w:proofErr w:type="gramStart"/>
            <w:r>
              <w:t>array(</w:t>
            </w:r>
            <w:proofErr w:type="spellStart"/>
            <w:proofErr w:type="gramEnd"/>
            <w:r>
              <w:t>PduSesTrafficInfo</w:t>
            </w:r>
            <w:proofErr w:type="spellEnd"/>
            <w:r>
              <w:t>)</w:t>
            </w:r>
          </w:p>
        </w:tc>
        <w:tc>
          <w:tcPr>
            <w:tcW w:w="286" w:type="dxa"/>
          </w:tcPr>
          <w:p w14:paraId="2F5DAFA4" w14:textId="77777777" w:rsidR="00DD0BCD" w:rsidRDefault="00DD0BCD" w:rsidP="00AB4BDB">
            <w:pPr>
              <w:pStyle w:val="TAL"/>
            </w:pPr>
            <w:r>
              <w:t>C</w:t>
            </w:r>
          </w:p>
        </w:tc>
        <w:tc>
          <w:tcPr>
            <w:tcW w:w="1067" w:type="dxa"/>
          </w:tcPr>
          <w:p w14:paraId="3827F720" w14:textId="77777777" w:rsidR="00DD0BCD" w:rsidRDefault="00DD0BCD" w:rsidP="00AB4BDB">
            <w:pPr>
              <w:pStyle w:val="TAL"/>
            </w:pPr>
            <w:proofErr w:type="gramStart"/>
            <w:r>
              <w:t>1..N</w:t>
            </w:r>
            <w:proofErr w:type="gramEnd"/>
          </w:p>
        </w:tc>
        <w:tc>
          <w:tcPr>
            <w:tcW w:w="2825" w:type="dxa"/>
          </w:tcPr>
          <w:p w14:paraId="70406A94" w14:textId="77777777" w:rsidR="00DD0BCD" w:rsidRDefault="00DD0BCD" w:rsidP="00AB4BDB">
            <w:pPr>
              <w:pStyle w:val="TAL"/>
            </w:pPr>
            <w:r>
              <w:t>The PDU Session traffic related information.</w:t>
            </w:r>
          </w:p>
          <w:p w14:paraId="72459571" w14:textId="77777777" w:rsidR="00DD0BCD" w:rsidRDefault="00DD0BCD" w:rsidP="00AB4BDB">
            <w:pPr>
              <w:pStyle w:val="TAL"/>
            </w:pPr>
            <w:r>
              <w:t>Shall be present When requested event is "PDU_SESSION_TRAFFIC".</w:t>
            </w:r>
          </w:p>
        </w:tc>
        <w:tc>
          <w:tcPr>
            <w:tcW w:w="1247" w:type="dxa"/>
          </w:tcPr>
          <w:p w14:paraId="7282FC9E" w14:textId="77777777" w:rsidR="00DD0BCD" w:rsidRDefault="00DD0BCD" w:rsidP="00AB4BDB">
            <w:pPr>
              <w:pStyle w:val="TAL"/>
              <w:rPr>
                <w:lang w:eastAsia="zh-CN"/>
              </w:rPr>
            </w:pPr>
            <w:proofErr w:type="spellStart"/>
            <w:r>
              <w:rPr>
                <w:lang w:eastAsia="zh-CN"/>
              </w:rPr>
              <w:t>PduSesTraffic</w:t>
            </w:r>
            <w:proofErr w:type="spellEnd"/>
          </w:p>
        </w:tc>
      </w:tr>
      <w:tr w:rsidR="00DD0BCD" w14:paraId="7D6BE1D0" w14:textId="77777777" w:rsidTr="00AB4BDB">
        <w:trPr>
          <w:jc w:val="center"/>
        </w:trPr>
        <w:tc>
          <w:tcPr>
            <w:tcW w:w="1717" w:type="dxa"/>
          </w:tcPr>
          <w:p w14:paraId="0B2DCD81" w14:textId="77777777" w:rsidR="00DD0BCD" w:rsidRDefault="00DD0BCD" w:rsidP="00AB4BDB">
            <w:pPr>
              <w:pStyle w:val="TAL"/>
              <w:rPr>
                <w:lang w:eastAsia="zh-CN"/>
              </w:rPr>
            </w:pPr>
            <w:proofErr w:type="spellStart"/>
            <w:r>
              <w:t>dataVlTrnsTmInfos</w:t>
            </w:r>
            <w:proofErr w:type="spellEnd"/>
          </w:p>
        </w:tc>
        <w:tc>
          <w:tcPr>
            <w:tcW w:w="2438" w:type="dxa"/>
          </w:tcPr>
          <w:p w14:paraId="77318981" w14:textId="77777777" w:rsidR="00DD0BCD" w:rsidRDefault="00DD0BCD" w:rsidP="00AB4BDB">
            <w:pPr>
              <w:pStyle w:val="TAL"/>
            </w:pPr>
            <w:r>
              <w:t>array(E2eDataVolTransTimeInfo)</w:t>
            </w:r>
          </w:p>
        </w:tc>
        <w:tc>
          <w:tcPr>
            <w:tcW w:w="286" w:type="dxa"/>
          </w:tcPr>
          <w:p w14:paraId="42750A2E" w14:textId="77777777" w:rsidR="00DD0BCD" w:rsidRDefault="00DD0BCD" w:rsidP="00AB4BDB">
            <w:pPr>
              <w:pStyle w:val="TAL"/>
            </w:pPr>
            <w:r>
              <w:t>C</w:t>
            </w:r>
          </w:p>
        </w:tc>
        <w:tc>
          <w:tcPr>
            <w:tcW w:w="1067" w:type="dxa"/>
          </w:tcPr>
          <w:p w14:paraId="1F146B58" w14:textId="77777777" w:rsidR="00DD0BCD" w:rsidRDefault="00DD0BCD" w:rsidP="00AB4BDB">
            <w:pPr>
              <w:pStyle w:val="TAL"/>
            </w:pPr>
            <w:proofErr w:type="gramStart"/>
            <w:r>
              <w:t>1..N</w:t>
            </w:r>
            <w:proofErr w:type="gramEnd"/>
          </w:p>
        </w:tc>
        <w:tc>
          <w:tcPr>
            <w:tcW w:w="2825" w:type="dxa"/>
          </w:tcPr>
          <w:p w14:paraId="6D66C045" w14:textId="77777777" w:rsidR="00DD0BCD" w:rsidRDefault="00DD0BCD" w:rsidP="00AB4BDB">
            <w:pPr>
              <w:pStyle w:val="TAL"/>
            </w:pPr>
            <w:r>
              <w:t>E2E data volume transfer time information.</w:t>
            </w:r>
          </w:p>
          <w:p w14:paraId="19EB04D7" w14:textId="77777777" w:rsidR="00DD0BCD" w:rsidRDefault="00DD0BCD" w:rsidP="00AB4BDB">
            <w:pPr>
              <w:pStyle w:val="TAL"/>
            </w:pPr>
            <w:r>
              <w:t>Shall be present if the subscribed event is "E2E_DATA_VOL_TRANS_TIME".</w:t>
            </w:r>
          </w:p>
        </w:tc>
        <w:tc>
          <w:tcPr>
            <w:tcW w:w="1247" w:type="dxa"/>
          </w:tcPr>
          <w:p w14:paraId="682563A0" w14:textId="77777777" w:rsidR="00DD0BCD" w:rsidRDefault="00DD0BCD" w:rsidP="00AB4BDB">
            <w:pPr>
              <w:pStyle w:val="TAL"/>
              <w:rPr>
                <w:lang w:eastAsia="zh-CN"/>
              </w:rPr>
            </w:pPr>
            <w:r>
              <w:rPr>
                <w:rFonts w:cs="Arial"/>
                <w:szCs w:val="18"/>
              </w:rPr>
              <w:t>E2eDataVolTransTime</w:t>
            </w:r>
          </w:p>
        </w:tc>
      </w:tr>
      <w:tr w:rsidR="00DD0BCD" w14:paraId="27FD551F" w14:textId="77777777" w:rsidTr="00AB4BDB">
        <w:trPr>
          <w:jc w:val="center"/>
        </w:trPr>
        <w:tc>
          <w:tcPr>
            <w:tcW w:w="1717" w:type="dxa"/>
          </w:tcPr>
          <w:p w14:paraId="2EC2EFF6" w14:textId="77777777" w:rsidR="00DD0BCD" w:rsidRDefault="00DD0BCD" w:rsidP="00AB4BDB">
            <w:pPr>
              <w:pStyle w:val="TAL"/>
            </w:pPr>
            <w:proofErr w:type="spellStart"/>
            <w:r>
              <w:rPr>
                <w:lang w:eastAsia="zh-CN"/>
              </w:rPr>
              <w:lastRenderedPageBreak/>
              <w:t>accuInfo</w:t>
            </w:r>
            <w:proofErr w:type="spellEnd"/>
          </w:p>
        </w:tc>
        <w:tc>
          <w:tcPr>
            <w:tcW w:w="2438" w:type="dxa"/>
          </w:tcPr>
          <w:p w14:paraId="077C6C8A" w14:textId="77777777" w:rsidR="00DD0BCD" w:rsidRDefault="00DD0BCD" w:rsidP="00AB4BDB">
            <w:pPr>
              <w:pStyle w:val="TAL"/>
            </w:pPr>
            <w:proofErr w:type="spellStart"/>
            <w:r>
              <w:t>AccuracyInfo</w:t>
            </w:r>
            <w:proofErr w:type="spellEnd"/>
          </w:p>
        </w:tc>
        <w:tc>
          <w:tcPr>
            <w:tcW w:w="286" w:type="dxa"/>
          </w:tcPr>
          <w:p w14:paraId="4B5C9823" w14:textId="181B002F" w:rsidR="00DD0BCD" w:rsidRDefault="0028278C" w:rsidP="00AB4BDB">
            <w:pPr>
              <w:pStyle w:val="TAL"/>
            </w:pPr>
            <w:ins w:id="174" w:author="Ericsson_Maria Liang" w:date="2023-08-14T00:08:00Z">
              <w:r>
                <w:rPr>
                  <w:lang w:eastAsia="zh-CN"/>
                </w:rPr>
                <w:t>C</w:t>
              </w:r>
            </w:ins>
            <w:del w:id="175" w:author="Ericsson_Maria Liang" w:date="2023-08-14T00:08:00Z">
              <w:r w:rsidR="00DD0BCD" w:rsidDel="0028278C">
                <w:rPr>
                  <w:lang w:eastAsia="zh-CN"/>
                </w:rPr>
                <w:delText>O</w:delText>
              </w:r>
            </w:del>
          </w:p>
        </w:tc>
        <w:tc>
          <w:tcPr>
            <w:tcW w:w="1067" w:type="dxa"/>
          </w:tcPr>
          <w:p w14:paraId="3A4564C9" w14:textId="77777777" w:rsidR="00DD0BCD" w:rsidRDefault="00DD0BCD" w:rsidP="00AB4BDB">
            <w:pPr>
              <w:pStyle w:val="TAL"/>
            </w:pPr>
            <w:r>
              <w:t>0..1</w:t>
            </w:r>
          </w:p>
        </w:tc>
        <w:tc>
          <w:tcPr>
            <w:tcW w:w="2825" w:type="dxa"/>
          </w:tcPr>
          <w:p w14:paraId="21D7DD82" w14:textId="77777777" w:rsidR="00DD0BCD" w:rsidRDefault="00DD0BCD" w:rsidP="00AB4BDB">
            <w:pPr>
              <w:pStyle w:val="TAL"/>
              <w:rPr>
                <w:ins w:id="176" w:author="Ericsson_Maria Liang" w:date="2023-08-14T00:08:00Z"/>
              </w:rPr>
            </w:pPr>
            <w:r>
              <w:rPr>
                <w:lang w:eastAsia="zh-CN"/>
              </w:rPr>
              <w:t xml:space="preserve">The </w:t>
            </w:r>
            <w:r>
              <w:t>analytics accuracy information.</w:t>
            </w:r>
          </w:p>
          <w:p w14:paraId="13384658" w14:textId="2CA8823D" w:rsidR="0028278C" w:rsidRDefault="0028278C" w:rsidP="00AB4BDB">
            <w:pPr>
              <w:pStyle w:val="TAL"/>
            </w:pPr>
            <w:ins w:id="177" w:author="Ericsson_Maria Liang" w:date="2023-08-14T00:08:00Z">
              <w:r w:rsidRPr="0028278C">
                <w:t xml:space="preserve">Shall be provided if the analytics accuracy requirement was </w:t>
              </w:r>
              <w:r>
                <w:t>requested</w:t>
              </w:r>
              <w:r w:rsidRPr="0028278C">
                <w:t xml:space="preserve"> in the "</w:t>
              </w:r>
              <w:proofErr w:type="spellStart"/>
              <w:r w:rsidRPr="0028278C">
                <w:t>accuReq</w:t>
              </w:r>
              <w:proofErr w:type="spellEnd"/>
              <w:r w:rsidRPr="0028278C">
                <w:t>" attribute and the "</w:t>
              </w:r>
              <w:proofErr w:type="spellStart"/>
              <w:r w:rsidRPr="0028278C">
                <w:t>cancelAccuInd</w:t>
              </w:r>
              <w:proofErr w:type="spellEnd"/>
              <w:r w:rsidRPr="0028278C">
                <w:t>" attribute is set to "false" or omitted.</w:t>
              </w:r>
            </w:ins>
          </w:p>
        </w:tc>
        <w:tc>
          <w:tcPr>
            <w:tcW w:w="1247" w:type="dxa"/>
          </w:tcPr>
          <w:p w14:paraId="70EF50D8" w14:textId="77777777" w:rsidR="00DD0BCD" w:rsidRDefault="00DD0BCD" w:rsidP="00AB4BDB">
            <w:pPr>
              <w:pStyle w:val="TAL"/>
              <w:rPr>
                <w:rFonts w:cs="Arial"/>
                <w:szCs w:val="18"/>
              </w:rPr>
            </w:pPr>
            <w:proofErr w:type="spellStart"/>
            <w:r>
              <w:rPr>
                <w:lang w:eastAsia="zh-CN"/>
              </w:rPr>
              <w:t>AnalyticsAccuracy</w:t>
            </w:r>
            <w:proofErr w:type="spellEnd"/>
          </w:p>
        </w:tc>
      </w:tr>
      <w:tr w:rsidR="0028278C" w14:paraId="504A6A4E" w14:textId="77777777" w:rsidTr="0028278C">
        <w:trPr>
          <w:jc w:val="center"/>
          <w:ins w:id="178" w:author="Ericsson_Maria Liang" w:date="2023-08-13T23:04:00Z"/>
        </w:trPr>
        <w:tc>
          <w:tcPr>
            <w:tcW w:w="1717" w:type="dxa"/>
            <w:tcBorders>
              <w:top w:val="single" w:sz="6" w:space="0" w:color="auto"/>
              <w:left w:val="single" w:sz="6" w:space="0" w:color="auto"/>
              <w:bottom w:val="single" w:sz="6" w:space="0" w:color="auto"/>
              <w:right w:val="single" w:sz="6" w:space="0" w:color="auto"/>
            </w:tcBorders>
          </w:tcPr>
          <w:p w14:paraId="00CEC75E" w14:textId="77777777" w:rsidR="0028278C" w:rsidRDefault="0028278C" w:rsidP="00AB4BDB">
            <w:pPr>
              <w:pStyle w:val="TAL"/>
              <w:rPr>
                <w:ins w:id="179" w:author="Ericsson_Maria Liang" w:date="2023-08-13T23:04:00Z"/>
                <w:lang w:eastAsia="zh-CN"/>
              </w:rPr>
            </w:pPr>
            <w:proofErr w:type="spellStart"/>
            <w:ins w:id="180" w:author="Ericsson_Maria Liang" w:date="2023-08-13T23:06:00Z">
              <w:r>
                <w:rPr>
                  <w:lang w:eastAsia="zh-CN"/>
                </w:rPr>
                <w:t>cancelAccu</w:t>
              </w:r>
            </w:ins>
            <w:ins w:id="181" w:author="Ericsson_Maria Liang" w:date="2023-08-13T23:08:00Z">
              <w:r>
                <w:rPr>
                  <w:lang w:eastAsia="zh-CN"/>
                </w:rPr>
                <w:t>Ind</w:t>
              </w:r>
            </w:ins>
            <w:proofErr w:type="spellEnd"/>
          </w:p>
        </w:tc>
        <w:tc>
          <w:tcPr>
            <w:tcW w:w="2438" w:type="dxa"/>
            <w:tcBorders>
              <w:top w:val="single" w:sz="6" w:space="0" w:color="auto"/>
              <w:left w:val="single" w:sz="6" w:space="0" w:color="auto"/>
              <w:bottom w:val="single" w:sz="6" w:space="0" w:color="auto"/>
              <w:right w:val="single" w:sz="6" w:space="0" w:color="auto"/>
            </w:tcBorders>
          </w:tcPr>
          <w:p w14:paraId="17C3086A" w14:textId="77777777" w:rsidR="0028278C" w:rsidRDefault="0028278C" w:rsidP="00AB4BDB">
            <w:pPr>
              <w:pStyle w:val="TAL"/>
              <w:rPr>
                <w:ins w:id="182" w:author="Ericsson_Maria Liang" w:date="2023-08-13T23:04:00Z"/>
              </w:rPr>
            </w:pPr>
            <w:proofErr w:type="spellStart"/>
            <w:ins w:id="183" w:author="Ericsson_Maria Liang" w:date="2023-08-13T23:06:00Z">
              <w:r>
                <w:t>boolean</w:t>
              </w:r>
            </w:ins>
            <w:proofErr w:type="spellEnd"/>
          </w:p>
        </w:tc>
        <w:tc>
          <w:tcPr>
            <w:tcW w:w="286" w:type="dxa"/>
            <w:tcBorders>
              <w:top w:val="single" w:sz="6" w:space="0" w:color="auto"/>
              <w:left w:val="single" w:sz="6" w:space="0" w:color="auto"/>
              <w:bottom w:val="single" w:sz="6" w:space="0" w:color="auto"/>
              <w:right w:val="single" w:sz="6" w:space="0" w:color="auto"/>
            </w:tcBorders>
          </w:tcPr>
          <w:p w14:paraId="302684E1" w14:textId="77777777" w:rsidR="0028278C" w:rsidRDefault="0028278C" w:rsidP="0028278C">
            <w:pPr>
              <w:pStyle w:val="TAL"/>
              <w:rPr>
                <w:ins w:id="184" w:author="Ericsson_Maria Liang" w:date="2023-08-13T23:04:00Z"/>
                <w:lang w:eastAsia="zh-CN"/>
              </w:rPr>
            </w:pPr>
            <w:ins w:id="185" w:author="Ericsson_Maria Liang" w:date="2023-08-13T23:06:00Z">
              <w:r>
                <w:rPr>
                  <w:lang w:eastAsia="zh-CN"/>
                </w:rPr>
                <w:t>O</w:t>
              </w:r>
            </w:ins>
          </w:p>
        </w:tc>
        <w:tc>
          <w:tcPr>
            <w:tcW w:w="1067" w:type="dxa"/>
            <w:tcBorders>
              <w:top w:val="single" w:sz="6" w:space="0" w:color="auto"/>
              <w:left w:val="single" w:sz="6" w:space="0" w:color="auto"/>
              <w:bottom w:val="single" w:sz="6" w:space="0" w:color="auto"/>
              <w:right w:val="single" w:sz="6" w:space="0" w:color="auto"/>
            </w:tcBorders>
          </w:tcPr>
          <w:p w14:paraId="50C47DD2" w14:textId="77777777" w:rsidR="0028278C" w:rsidRDefault="0028278C" w:rsidP="00AB4BDB">
            <w:pPr>
              <w:pStyle w:val="TAL"/>
              <w:rPr>
                <w:ins w:id="186" w:author="Ericsson_Maria Liang" w:date="2023-08-13T23:04:00Z"/>
              </w:rPr>
            </w:pPr>
            <w:ins w:id="187" w:author="Ericsson_Maria Liang" w:date="2023-08-13T23:06:00Z">
              <w:r>
                <w:t>0..1</w:t>
              </w:r>
            </w:ins>
          </w:p>
        </w:tc>
        <w:tc>
          <w:tcPr>
            <w:tcW w:w="2825" w:type="dxa"/>
            <w:tcBorders>
              <w:top w:val="single" w:sz="6" w:space="0" w:color="auto"/>
              <w:left w:val="single" w:sz="6" w:space="0" w:color="auto"/>
              <w:bottom w:val="single" w:sz="6" w:space="0" w:color="auto"/>
              <w:right w:val="single" w:sz="6" w:space="0" w:color="auto"/>
            </w:tcBorders>
          </w:tcPr>
          <w:p w14:paraId="1D1BCDD3" w14:textId="5F083E55" w:rsidR="0028278C" w:rsidRDefault="0028278C" w:rsidP="00AB4BDB">
            <w:pPr>
              <w:pStyle w:val="TAL"/>
              <w:rPr>
                <w:ins w:id="188" w:author="Ericsson_Maria Liang" w:date="2023-08-13T23:10:00Z"/>
                <w:lang w:eastAsia="zh-CN"/>
              </w:rPr>
            </w:pPr>
            <w:ins w:id="189" w:author="Ericsson_Maria Liang" w:date="2023-08-13T23:09:00Z">
              <w:r>
                <w:rPr>
                  <w:lang w:eastAsia="zh-CN"/>
                </w:rPr>
                <w:t>Indicates cancel</w:t>
              </w:r>
            </w:ins>
            <w:ins w:id="190" w:author="Ericsson_Maria Liang" w:date="2023-08-13T23:10:00Z">
              <w:r>
                <w:rPr>
                  <w:lang w:eastAsia="zh-CN"/>
                </w:rPr>
                <w:t>led</w:t>
              </w:r>
            </w:ins>
            <w:ins w:id="191" w:author="Ericsson_Maria Liang" w:date="2023-08-13T23:09:00Z">
              <w:r>
                <w:rPr>
                  <w:lang w:eastAsia="zh-CN"/>
                </w:rPr>
                <w:t xml:space="preserve"> </w:t>
              </w:r>
            </w:ins>
            <w:ins w:id="192" w:author="Ericsson_Maria Liang" w:date="2023-08-14T00:06:00Z">
              <w:r>
                <w:rPr>
                  <w:lang w:eastAsia="zh-CN"/>
                </w:rPr>
                <w:t>req</w:t>
              </w:r>
            </w:ins>
            <w:ins w:id="193" w:author="Ericsson_Maria Liang" w:date="2023-08-14T00:07:00Z">
              <w:r>
                <w:rPr>
                  <w:lang w:eastAsia="zh-CN"/>
                </w:rPr>
                <w:t>uest</w:t>
              </w:r>
            </w:ins>
            <w:ins w:id="194" w:author="Ericsson_Maria Liang" w:date="2023-08-13T23:10:00Z">
              <w:r>
                <w:rPr>
                  <w:lang w:eastAsia="zh-CN"/>
                </w:rPr>
                <w:t xml:space="preserve"> of </w:t>
              </w:r>
            </w:ins>
            <w:ins w:id="195" w:author="Ericsson_Maria Liang" w:date="2023-08-13T23:09:00Z">
              <w:r>
                <w:rPr>
                  <w:lang w:eastAsia="zh-CN"/>
                </w:rPr>
                <w:t>the analytics accuracy information</w:t>
              </w:r>
            </w:ins>
            <w:ins w:id="196" w:author="Ericsson_Maria Liang" w:date="2023-08-13T23:10:00Z">
              <w:r>
                <w:rPr>
                  <w:lang w:eastAsia="zh-CN"/>
                </w:rPr>
                <w:t>.</w:t>
              </w:r>
            </w:ins>
          </w:p>
          <w:p w14:paraId="4EB3E26E" w14:textId="000F0AEF" w:rsidR="0028278C" w:rsidRDefault="0028278C" w:rsidP="00AB4BDB">
            <w:pPr>
              <w:pStyle w:val="TAL"/>
              <w:rPr>
                <w:ins w:id="197" w:author="Ericsson_Maria Liang" w:date="2023-08-13T23:11:00Z"/>
                <w:lang w:eastAsia="zh-CN"/>
              </w:rPr>
            </w:pPr>
            <w:ins w:id="198" w:author="Ericsson_Maria Liang" w:date="2023-08-13T23:11:00Z">
              <w:r w:rsidRPr="00113FC9">
                <w:rPr>
                  <w:lang w:eastAsia="zh-CN"/>
                </w:rPr>
                <w:t xml:space="preserve">Set to "true" indicates </w:t>
              </w:r>
            </w:ins>
            <w:ins w:id="199" w:author="Ericsson_Maria Liang" w:date="2023-08-13T23:12:00Z">
              <w:r>
                <w:rPr>
                  <w:lang w:eastAsia="zh-CN"/>
                </w:rPr>
                <w:t xml:space="preserve">the </w:t>
              </w:r>
            </w:ins>
            <w:ins w:id="200" w:author="Ericsson_Maria Liang" w:date="2023-08-13T23:11:00Z">
              <w:r w:rsidRPr="00D729D5">
                <w:rPr>
                  <w:lang w:eastAsia="zh-CN"/>
                </w:rPr>
                <w:t xml:space="preserve">NWDAF </w:t>
              </w:r>
            </w:ins>
            <w:ins w:id="201" w:author="Ericsson_Maria Liang" w:date="2023-08-13T23:12:00Z">
              <w:r>
                <w:rPr>
                  <w:lang w:eastAsia="zh-CN"/>
                </w:rPr>
                <w:t xml:space="preserve">cancelled </w:t>
              </w:r>
            </w:ins>
            <w:ins w:id="202" w:author="Ericsson_Maria Liang" w:date="2023-08-14T00:07:00Z">
              <w:r>
                <w:rPr>
                  <w:lang w:eastAsia="zh-CN"/>
                </w:rPr>
                <w:t>request</w:t>
              </w:r>
            </w:ins>
            <w:ins w:id="203" w:author="Ericsson_Maria Liang" w:date="2023-08-13T23:12:00Z">
              <w:r>
                <w:rPr>
                  <w:lang w:eastAsia="zh-CN"/>
                </w:rPr>
                <w:t xml:space="preserve"> of analytics accuracy information as </w:t>
              </w:r>
            </w:ins>
            <w:ins w:id="204" w:author="Ericsson_Maria Liang" w:date="2023-08-13T23:11:00Z">
              <w:r w:rsidRPr="00983AC1">
                <w:rPr>
                  <w:lang w:eastAsia="zh-CN"/>
                </w:rPr>
                <w:t>the NWDAF does not support the accuracy checking capability</w:t>
              </w:r>
              <w:r>
                <w:rPr>
                  <w:lang w:eastAsia="zh-CN"/>
                </w:rPr>
                <w:t>.</w:t>
              </w:r>
            </w:ins>
          </w:p>
          <w:p w14:paraId="66027A70" w14:textId="77777777" w:rsidR="0028278C" w:rsidRDefault="0028278C" w:rsidP="00AB4BDB">
            <w:pPr>
              <w:pStyle w:val="TAL"/>
              <w:rPr>
                <w:ins w:id="205" w:author="Ericsson_Maria Liang" w:date="2023-08-13T23:04:00Z"/>
                <w:lang w:eastAsia="zh-CN"/>
              </w:rPr>
            </w:pPr>
            <w:ins w:id="206" w:author="Ericsson_Maria Liang" w:date="2023-08-13T23:11:00Z">
              <w:r w:rsidRPr="0028278C">
                <w:rPr>
                  <w:lang w:eastAsia="zh-CN"/>
                </w:rPr>
                <w:t>Otherwise set to "false". Default value is "false" if omitted.</w:t>
              </w:r>
            </w:ins>
          </w:p>
        </w:tc>
        <w:tc>
          <w:tcPr>
            <w:tcW w:w="1247" w:type="dxa"/>
            <w:tcBorders>
              <w:top w:val="single" w:sz="6" w:space="0" w:color="auto"/>
              <w:left w:val="single" w:sz="6" w:space="0" w:color="auto"/>
              <w:bottom w:val="single" w:sz="6" w:space="0" w:color="auto"/>
              <w:right w:val="single" w:sz="6" w:space="0" w:color="auto"/>
            </w:tcBorders>
          </w:tcPr>
          <w:p w14:paraId="08200AC9" w14:textId="77777777" w:rsidR="0028278C" w:rsidRDefault="0028278C" w:rsidP="00AB4BDB">
            <w:pPr>
              <w:pStyle w:val="TAL"/>
              <w:rPr>
                <w:ins w:id="207" w:author="Ericsson_Maria Liang" w:date="2023-08-13T23:04:00Z"/>
                <w:lang w:eastAsia="zh-CN"/>
              </w:rPr>
            </w:pPr>
            <w:proofErr w:type="spellStart"/>
            <w:ins w:id="208" w:author="Ericsson_Maria Liang" w:date="2023-08-13T23:11:00Z">
              <w:r>
                <w:rPr>
                  <w:lang w:eastAsia="zh-CN"/>
                </w:rPr>
                <w:t>AnalyticsAccuracy</w:t>
              </w:r>
            </w:ins>
            <w:proofErr w:type="spellEnd"/>
          </w:p>
        </w:tc>
      </w:tr>
      <w:tr w:rsidR="00DD0BCD" w14:paraId="4AC82548" w14:textId="77777777" w:rsidTr="00AB4BDB">
        <w:trPr>
          <w:jc w:val="center"/>
        </w:trPr>
        <w:tc>
          <w:tcPr>
            <w:tcW w:w="9580" w:type="dxa"/>
            <w:gridSpan w:val="6"/>
          </w:tcPr>
          <w:p w14:paraId="3CB75A68" w14:textId="77777777" w:rsidR="00DD0BCD" w:rsidRDefault="00DD0BCD" w:rsidP="00AB4BDB">
            <w:pPr>
              <w:pStyle w:val="TAN"/>
            </w:pPr>
            <w:r>
              <w:rPr>
                <w:rFonts w:cs="Arial"/>
                <w:szCs w:val="18"/>
              </w:rPr>
              <w:t>NOTE 1:</w:t>
            </w:r>
            <w:r>
              <w:tab/>
              <w:t xml:space="preserve">If the "start" attribute and the "expiry" attribute are both provided, the </w:t>
            </w:r>
            <w:proofErr w:type="spellStart"/>
            <w:r>
              <w:t>DateTime</w:t>
            </w:r>
            <w:proofErr w:type="spellEnd"/>
            <w:r>
              <w:t xml:space="preserve"> of the "expiry" attribute shall not be earlier than the </w:t>
            </w:r>
            <w:proofErr w:type="spellStart"/>
            <w:r>
              <w:t>DateTime</w:t>
            </w:r>
            <w:proofErr w:type="spellEnd"/>
            <w:r>
              <w:t xml:space="preserve"> of the "start" attribute.</w:t>
            </w:r>
          </w:p>
          <w:p w14:paraId="611420F2" w14:textId="77777777" w:rsidR="00DD0BCD" w:rsidRDefault="00DD0BCD" w:rsidP="00AB4BDB">
            <w:pPr>
              <w:pStyle w:val="TAN"/>
            </w:pPr>
            <w:r>
              <w:t>NOTE 2:</w:t>
            </w:r>
            <w:r>
              <w:tab/>
              <w:t>The "</w:t>
            </w:r>
            <w:proofErr w:type="spellStart"/>
            <w:r>
              <w:t>qosFlowRetThd</w:t>
            </w:r>
            <w:proofErr w:type="spellEnd"/>
            <w:r>
              <w:t>" and "</w:t>
            </w:r>
            <w:proofErr w:type="spellStart"/>
            <w:r>
              <w:t>ranUeThrouThd</w:t>
            </w:r>
            <w:proofErr w:type="spellEnd"/>
            <w:r>
              <w:t xml:space="preserve">" attributes in </w:t>
            </w:r>
            <w:proofErr w:type="spellStart"/>
            <w:r>
              <w:t>QosSustainabilityInfo</w:t>
            </w:r>
            <w:proofErr w:type="spellEnd"/>
            <w:r>
              <w:t xml:space="preserve"> data type are not applicable.</w:t>
            </w:r>
          </w:p>
          <w:p w14:paraId="5C40C399" w14:textId="77777777" w:rsidR="00DD0BCD" w:rsidRDefault="00DD0BCD" w:rsidP="00AB4BDB">
            <w:pPr>
              <w:pStyle w:val="TAN"/>
            </w:pPr>
            <w:r>
              <w:t xml:space="preserve">NOTE 3: </w:t>
            </w:r>
            <w:r>
              <w:tab/>
              <w:t xml:space="preserve">This attribute shall be included </w:t>
            </w:r>
            <w:r>
              <w:rPr>
                <w:lang w:eastAsia="zh-CN"/>
              </w:rPr>
              <w:t>when</w:t>
            </w:r>
            <w:r>
              <w:t xml:space="preserve"> ADRF is deployed.</w:t>
            </w:r>
          </w:p>
          <w:p w14:paraId="3B9C9CB3" w14:textId="77777777" w:rsidR="00DD0BCD" w:rsidRDefault="00DD0BCD" w:rsidP="00AB4BDB">
            <w:pPr>
              <w:pStyle w:val="TAN"/>
            </w:pPr>
            <w:r>
              <w:t xml:space="preserve">NOTE 4: </w:t>
            </w:r>
            <w:r>
              <w:tab/>
              <w:t>The "</w:t>
            </w:r>
            <w:proofErr w:type="spellStart"/>
            <w:r>
              <w:t>minTrafficRate</w:t>
            </w:r>
            <w:proofErr w:type="spellEnd"/>
            <w:r>
              <w:t>", "</w:t>
            </w:r>
            <w:proofErr w:type="spellStart"/>
            <w:r>
              <w:t>aggTrafficRate</w:t>
            </w:r>
            <w:proofErr w:type="spellEnd"/>
            <w:r>
              <w:t>", "</w:t>
            </w:r>
            <w:proofErr w:type="spellStart"/>
            <w:r>
              <w:t>varTrafficRate</w:t>
            </w:r>
            <w:proofErr w:type="spellEnd"/>
            <w:r>
              <w:t>", "</w:t>
            </w:r>
            <w:proofErr w:type="spellStart"/>
            <w:r>
              <w:t>trafRateUeIds</w:t>
            </w:r>
            <w:proofErr w:type="spellEnd"/>
            <w:r>
              <w:t>", "</w:t>
            </w:r>
            <w:proofErr w:type="spellStart"/>
            <w:r>
              <w:t>avePacketDelay</w:t>
            </w:r>
            <w:proofErr w:type="spellEnd"/>
            <w:r>
              <w:t>", "</w:t>
            </w:r>
            <w:proofErr w:type="spellStart"/>
            <w:r>
              <w:t>maxPacketDelay</w:t>
            </w:r>
            <w:proofErr w:type="spellEnd"/>
            <w:r>
              <w:t>", "</w:t>
            </w:r>
            <w:proofErr w:type="spellStart"/>
            <w:r>
              <w:t>varPacketDelay</w:t>
            </w:r>
            <w:proofErr w:type="spellEnd"/>
            <w:r>
              <w:t>", "</w:t>
            </w:r>
            <w:proofErr w:type="spellStart"/>
            <w:r>
              <w:t>packDelayUeIds</w:t>
            </w:r>
            <w:proofErr w:type="spellEnd"/>
            <w:r>
              <w:t>", "</w:t>
            </w:r>
            <w:proofErr w:type="spellStart"/>
            <w:r>
              <w:t>maxPacketLossRate</w:t>
            </w:r>
            <w:proofErr w:type="spellEnd"/>
            <w:r>
              <w:t>", "</w:t>
            </w:r>
            <w:proofErr w:type="spellStart"/>
            <w:r>
              <w:t>varPacketLossRate</w:t>
            </w:r>
            <w:proofErr w:type="spellEnd"/>
            <w:r>
              <w:t>" and "</w:t>
            </w:r>
            <w:proofErr w:type="spellStart"/>
            <w:r>
              <w:t>packetLossUeIds</w:t>
            </w:r>
            <w:proofErr w:type="spellEnd"/>
            <w:r>
              <w:t xml:space="preserve">" attribute(s) within the </w:t>
            </w:r>
            <w:proofErr w:type="spellStart"/>
            <w:r>
              <w:t>DnPerfInfo</w:t>
            </w:r>
            <w:proofErr w:type="spellEnd"/>
            <w:r>
              <w:t xml:space="preserve"> data type is applicable only if the "</w:t>
            </w:r>
            <w:proofErr w:type="spellStart"/>
            <w:r>
              <w:t>DnPerformanceExt_AIML</w:t>
            </w:r>
            <w:proofErr w:type="spellEnd"/>
            <w:r>
              <w:t>” feature is supported.</w:t>
            </w:r>
          </w:p>
          <w:p w14:paraId="023449E3" w14:textId="77777777" w:rsidR="00DD0BCD" w:rsidRDefault="00DD0BCD" w:rsidP="00AB4BDB">
            <w:pPr>
              <w:pStyle w:val="TAN"/>
            </w:pPr>
            <w:r>
              <w:t xml:space="preserve">NOTE 5: </w:t>
            </w:r>
            <w:r>
              <w:tab/>
              <w:t>The "</w:t>
            </w:r>
            <w:proofErr w:type="spellStart"/>
            <w:r>
              <w:t>directionInfos</w:t>
            </w:r>
            <w:proofErr w:type="spellEnd"/>
            <w:r>
              <w:t>" attribute and the "</w:t>
            </w:r>
            <w:proofErr w:type="spellStart"/>
            <w:r>
              <w:t>geoDistrInfos</w:t>
            </w:r>
            <w:proofErr w:type="spellEnd"/>
            <w:r>
              <w:t>" attribute in the "</w:t>
            </w:r>
            <w:proofErr w:type="spellStart"/>
            <w:r>
              <w:t>locInfos</w:t>
            </w:r>
            <w:proofErr w:type="spellEnd"/>
            <w:r>
              <w:t xml:space="preserve">" attribute within the </w:t>
            </w:r>
            <w:proofErr w:type="spellStart"/>
            <w:r>
              <w:t>UeMobility</w:t>
            </w:r>
            <w:proofErr w:type="spellEnd"/>
            <w:r>
              <w:t xml:space="preserve"> data type are applicable only if the "</w:t>
            </w:r>
            <w:proofErr w:type="spellStart"/>
            <w:r>
              <w:t>UeMobilityExt_AIML</w:t>
            </w:r>
            <w:proofErr w:type="spellEnd"/>
            <w:r>
              <w:t>” feature is supported.</w:t>
            </w:r>
          </w:p>
          <w:p w14:paraId="2B032830" w14:textId="77777777" w:rsidR="00DD0BCD" w:rsidRDefault="00DD0BCD" w:rsidP="00AB4BDB">
            <w:pPr>
              <w:pStyle w:val="TAN"/>
            </w:pPr>
            <w:r>
              <w:t xml:space="preserve">NOTE 6: </w:t>
            </w:r>
            <w:r>
              <w:tab/>
              <w:t>The "</w:t>
            </w:r>
            <w:proofErr w:type="spellStart"/>
            <w:r>
              <w:rPr>
                <w:lang w:eastAsia="zh-CN"/>
              </w:rPr>
              <w:t>wlanPerUeIdInfos</w:t>
            </w:r>
            <w:proofErr w:type="spellEnd"/>
            <w:r>
              <w:t>" attribute may be included within the "</w:t>
            </w:r>
            <w:proofErr w:type="spellStart"/>
            <w:r>
              <w:rPr>
                <w:lang w:eastAsia="ko-KR"/>
              </w:rPr>
              <w:t>wlanInfos</w:t>
            </w:r>
            <w:proofErr w:type="spellEnd"/>
            <w:r>
              <w:t>" attribute only if the "</w:t>
            </w:r>
            <w:proofErr w:type="spellStart"/>
            <w:r>
              <w:t>WlanPerformanceExt_AIML</w:t>
            </w:r>
            <w:proofErr w:type="spellEnd"/>
            <w:r>
              <w:t>" feature is supported.</w:t>
            </w:r>
          </w:p>
          <w:p w14:paraId="33297F0D" w14:textId="77777777" w:rsidR="00DD0BCD" w:rsidRDefault="00DD0BCD" w:rsidP="00AB4BDB">
            <w:pPr>
              <w:pStyle w:val="TAN"/>
            </w:pPr>
            <w:r>
              <w:t xml:space="preserve">NOTE 7: </w:t>
            </w:r>
            <w:r>
              <w:tab/>
              <w:t xml:space="preserve">The </w:t>
            </w:r>
            <w:r>
              <w:rPr>
                <w:lang w:eastAsia="zh-CN"/>
              </w:rPr>
              <w:t>validity period specified by</w:t>
            </w:r>
            <w:r>
              <w:t xml:space="preserve"> </w:t>
            </w:r>
            <w:r>
              <w:rPr>
                <w:lang w:val="en-US" w:eastAsia="zh-CN"/>
              </w:rPr>
              <w:t>"</w:t>
            </w:r>
            <w:r>
              <w:t>start</w:t>
            </w:r>
            <w:r>
              <w:rPr>
                <w:lang w:val="en-US" w:eastAsia="zh-CN"/>
              </w:rPr>
              <w:t>"</w:t>
            </w:r>
            <w:r>
              <w:rPr>
                <w:lang w:eastAsia="zh-CN"/>
              </w:rPr>
              <w:t xml:space="preserve"> and </w:t>
            </w:r>
            <w:r>
              <w:rPr>
                <w:lang w:val="en-US" w:eastAsia="zh-CN"/>
              </w:rPr>
              <w:t>"</w:t>
            </w:r>
            <w:r>
              <w:t>expiry</w:t>
            </w:r>
            <w:r>
              <w:rPr>
                <w:lang w:val="en-US" w:eastAsia="zh-CN"/>
              </w:rPr>
              <w:t>"</w:t>
            </w:r>
            <w:r>
              <w:rPr>
                <w:lang w:eastAsia="zh-CN"/>
              </w:rPr>
              <w:t xml:space="preserve"> attributes is determined by NWDAF internal </w:t>
            </w:r>
            <w:proofErr w:type="gramStart"/>
            <w:r>
              <w:rPr>
                <w:lang w:eastAsia="zh-CN"/>
              </w:rPr>
              <w:t>logic, and</w:t>
            </w:r>
            <w:proofErr w:type="gramEnd"/>
            <w:r>
              <w:rPr>
                <w:lang w:eastAsia="zh-CN"/>
              </w:rPr>
              <w:t xml:space="preserve"> is a subset of the </w:t>
            </w:r>
            <w:r>
              <w:t xml:space="preserve">analytics target period indicated by </w:t>
            </w:r>
            <w:r>
              <w:rPr>
                <w:lang w:val="en-US" w:eastAsia="zh-CN"/>
              </w:rPr>
              <w:t>"</w:t>
            </w:r>
            <w:proofErr w:type="spellStart"/>
            <w:r>
              <w:t>startTs</w:t>
            </w:r>
            <w:proofErr w:type="spellEnd"/>
            <w:r>
              <w:rPr>
                <w:lang w:val="en-US" w:eastAsia="zh-CN"/>
              </w:rPr>
              <w:t>"</w:t>
            </w:r>
            <w:r>
              <w:t xml:space="preserve"> and </w:t>
            </w:r>
            <w:r>
              <w:rPr>
                <w:lang w:val="en-US" w:eastAsia="zh-CN"/>
              </w:rPr>
              <w:t>"</w:t>
            </w:r>
            <w:proofErr w:type="spellStart"/>
            <w:r>
              <w:t>endTs</w:t>
            </w:r>
            <w:proofErr w:type="spellEnd"/>
            <w:r>
              <w:rPr>
                <w:lang w:val="en-US" w:eastAsia="zh-CN"/>
              </w:rPr>
              <w:t>"</w:t>
            </w:r>
            <w:r>
              <w:t xml:space="preserve">, or </w:t>
            </w:r>
            <w:r>
              <w:rPr>
                <w:lang w:val="en-US" w:eastAsia="zh-CN"/>
              </w:rPr>
              <w:t>"</w:t>
            </w:r>
            <w:proofErr w:type="spellStart"/>
            <w:r>
              <w:t>offsetPeriod</w:t>
            </w:r>
            <w:proofErr w:type="spellEnd"/>
            <w:r>
              <w:rPr>
                <w:lang w:val="en-US" w:eastAsia="zh-CN"/>
              </w:rPr>
              <w:t>"</w:t>
            </w:r>
            <w:r>
              <w:t xml:space="preserve"> attributes contained in </w:t>
            </w:r>
            <w:r>
              <w:rPr>
                <w:lang w:val="en-US" w:eastAsia="zh-CN"/>
              </w:rPr>
              <w:t>"</w:t>
            </w:r>
            <w:r>
              <w:t>ana-</w:t>
            </w:r>
            <w:proofErr w:type="spellStart"/>
            <w:r>
              <w:t>req</w:t>
            </w:r>
            <w:proofErr w:type="spellEnd"/>
            <w:r>
              <w:rPr>
                <w:lang w:val="en-US" w:eastAsia="zh-CN"/>
              </w:rPr>
              <w:t>"</w:t>
            </w:r>
            <w:r>
              <w:t xml:space="preserve"> attribute</w:t>
            </w:r>
            <w:r>
              <w:rPr>
                <w:lang w:eastAsia="zh-CN"/>
              </w:rPr>
              <w:t xml:space="preserve">. If the </w:t>
            </w:r>
            <w:r>
              <w:t xml:space="preserve">analytics target period </w:t>
            </w:r>
            <w:r>
              <w:rPr>
                <w:lang w:eastAsia="zh-CN"/>
              </w:rPr>
              <w:t xml:space="preserve">refers to the past, the period specified by these two attributes indicate the </w:t>
            </w:r>
            <w:proofErr w:type="gramStart"/>
            <w:r>
              <w:rPr>
                <w:lang w:eastAsia="zh-CN"/>
              </w:rPr>
              <w:t>time period</w:t>
            </w:r>
            <w:proofErr w:type="gramEnd"/>
            <w:r>
              <w:rPr>
                <w:lang w:eastAsia="zh-CN"/>
              </w:rPr>
              <w:t xml:space="preserve"> over which the statistics are applicable</w:t>
            </w:r>
            <w:r>
              <w:t xml:space="preserve">. </w:t>
            </w:r>
            <w:r>
              <w:rPr>
                <w:lang w:eastAsia="zh-CN"/>
              </w:rPr>
              <w:t xml:space="preserve">If the </w:t>
            </w:r>
            <w:r>
              <w:t xml:space="preserve">analytics target period </w:t>
            </w:r>
            <w:r>
              <w:rPr>
                <w:lang w:eastAsia="zh-CN"/>
              </w:rPr>
              <w:t xml:space="preserve">refers to the future, the period specified by these two attributes indicate the </w:t>
            </w:r>
            <w:proofErr w:type="gramStart"/>
            <w:r>
              <w:rPr>
                <w:lang w:eastAsia="zh-CN"/>
              </w:rPr>
              <w:t>time period</w:t>
            </w:r>
            <w:proofErr w:type="gramEnd"/>
            <w:r>
              <w:rPr>
                <w:lang w:eastAsia="zh-CN"/>
              </w:rPr>
              <w:t xml:space="preserve"> </w:t>
            </w:r>
            <w:r>
              <w:t>over which the predictions are valid.</w:t>
            </w:r>
          </w:p>
          <w:p w14:paraId="59FBD662" w14:textId="77777777" w:rsidR="00DD0BCD" w:rsidRDefault="00DD0BCD" w:rsidP="00AB4BDB">
            <w:pPr>
              <w:pStyle w:val="TAN"/>
            </w:pPr>
            <w:r>
              <w:rPr>
                <w:rFonts w:cs="Arial"/>
                <w:szCs w:val="18"/>
              </w:rPr>
              <w:t>NOTE 8:</w:t>
            </w:r>
            <w:r>
              <w:tab/>
              <w:t>If the "UeMobilityExt2_eNA" feature is supported and the "</w:t>
            </w:r>
            <w:proofErr w:type="spellStart"/>
            <w:r>
              <w:t>locationGranReq</w:t>
            </w:r>
            <w:proofErr w:type="spellEnd"/>
            <w:r>
              <w:t>" attribute value "LON_AND_LAT_LEVEL" is requested, the "</w:t>
            </w:r>
            <w:proofErr w:type="spellStart"/>
            <w:r>
              <w:t>geoLoc</w:t>
            </w:r>
            <w:proofErr w:type="spellEnd"/>
            <w:r>
              <w:t>" attribute within the "</w:t>
            </w:r>
            <w:proofErr w:type="spellStart"/>
            <w:r>
              <w:t>locInfos</w:t>
            </w:r>
            <w:proofErr w:type="spellEnd"/>
            <w:r>
              <w:t>" attribute in the "</w:t>
            </w:r>
            <w:proofErr w:type="spellStart"/>
            <w:r>
              <w:t>UeMobility</w:t>
            </w:r>
            <w:proofErr w:type="spellEnd"/>
            <w:r>
              <w:t>" type shall be provided to report the geographical location (longitude and latitude level).</w:t>
            </w:r>
          </w:p>
          <w:p w14:paraId="2D5C6470" w14:textId="77777777" w:rsidR="00DD0BCD" w:rsidRDefault="00DD0BCD" w:rsidP="00AB4BDB">
            <w:pPr>
              <w:pStyle w:val="TAN"/>
            </w:pPr>
            <w:r>
              <w:t xml:space="preserve">NOTE 9: </w:t>
            </w:r>
            <w:r>
              <w:tab/>
              <w:t>The "</w:t>
            </w:r>
            <w:r>
              <w:rPr>
                <w:lang w:eastAsia="zh-CN"/>
              </w:rPr>
              <w:t>amount</w:t>
            </w:r>
            <w:r>
              <w:t xml:space="preserve">" attribute within the </w:t>
            </w:r>
            <w:proofErr w:type="spellStart"/>
            <w:r>
              <w:t>AbnormalBehaviour</w:t>
            </w:r>
            <w:proofErr w:type="spellEnd"/>
            <w:r>
              <w:t xml:space="preserve"> data type is applicable only if the "</w:t>
            </w:r>
            <w:proofErr w:type="spellStart"/>
            <w:r>
              <w:rPr>
                <w:rFonts w:hint="eastAsia"/>
                <w:lang w:eastAsia="zh-CN"/>
              </w:rPr>
              <w:t>E</w:t>
            </w:r>
            <w:r>
              <w:rPr>
                <w:lang w:eastAsia="zh-CN"/>
              </w:rPr>
              <w:t>n</w:t>
            </w:r>
            <w:r>
              <w:t>AbnormalBehaviour</w:t>
            </w:r>
            <w:proofErr w:type="spellEnd"/>
            <w:r>
              <w:t>" feature is supported.</w:t>
            </w:r>
          </w:p>
          <w:p w14:paraId="4C85F9AC" w14:textId="77777777" w:rsidR="00DD0BCD" w:rsidRDefault="00DD0BCD" w:rsidP="00AB4BDB">
            <w:pPr>
              <w:pStyle w:val="TAN"/>
            </w:pPr>
            <w:r>
              <w:t xml:space="preserve">NOTE 10: </w:t>
            </w:r>
            <w:r>
              <w:tab/>
              <w:t>The "</w:t>
            </w:r>
            <w:proofErr w:type="spellStart"/>
            <w:r>
              <w:rPr>
                <w:lang w:eastAsia="zh-CN"/>
              </w:rPr>
              <w:t>perioCommInd</w:t>
            </w:r>
            <w:proofErr w:type="spellEnd"/>
            <w:r>
              <w:t>", "</w:t>
            </w:r>
            <w:proofErr w:type="spellStart"/>
            <w:r>
              <w:t>anaOfAppList</w:t>
            </w:r>
            <w:proofErr w:type="spellEnd"/>
            <w:r>
              <w:t>" and "</w:t>
            </w:r>
            <w:proofErr w:type="spellStart"/>
            <w:r>
              <w:rPr>
                <w:lang w:val="en-US" w:eastAsia="zh-CN"/>
              </w:rPr>
              <w:t>sessInactTimer</w:t>
            </w:r>
            <w:proofErr w:type="spellEnd"/>
            <w:r>
              <w:t xml:space="preserve">" attributes within the </w:t>
            </w:r>
            <w:proofErr w:type="spellStart"/>
            <w:r>
              <w:t>UeCommunication</w:t>
            </w:r>
            <w:proofErr w:type="spellEnd"/>
            <w:r>
              <w:t xml:space="preserve"> data type are applicable only if the "</w:t>
            </w:r>
            <w:proofErr w:type="spellStart"/>
            <w:r>
              <w:t>UeCommunicationExt</w:t>
            </w:r>
            <w:proofErr w:type="spellEnd"/>
            <w:r>
              <w:t>" feature is supported.</w:t>
            </w:r>
          </w:p>
        </w:tc>
      </w:tr>
    </w:tbl>
    <w:p w14:paraId="7B4B2746" w14:textId="77777777" w:rsidR="00DD0BCD" w:rsidRDefault="00DD0BCD" w:rsidP="00DD0BCD"/>
    <w:p w14:paraId="129FC263" w14:textId="2DB901C9" w:rsidR="00DD0BCD" w:rsidRDefault="00DD0BCD" w:rsidP="00DD0BC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w:t>
      </w:r>
      <w:r>
        <w:rPr>
          <w:noProof/>
          <w:color w:val="0000FF"/>
          <w:sz w:val="28"/>
          <w:szCs w:val="28"/>
        </w:rPr>
        <w:t xml:space="preserve"> </w:t>
      </w:r>
      <w:r w:rsidR="00CC3A14">
        <w:rPr>
          <w:rFonts w:eastAsia="DengXian"/>
          <w:noProof/>
          <w:color w:val="0000FF"/>
          <w:sz w:val="28"/>
          <w:szCs w:val="28"/>
        </w:rPr>
        <w:t>3rd</w:t>
      </w:r>
      <w:r w:rsidRPr="008C6891">
        <w:rPr>
          <w:rFonts w:eastAsia="DengXian"/>
          <w:noProof/>
          <w:color w:val="0000FF"/>
          <w:sz w:val="28"/>
          <w:szCs w:val="28"/>
        </w:rPr>
        <w:t xml:space="preserve"> </w:t>
      </w:r>
      <w:r w:rsidRPr="00D96F8C">
        <w:rPr>
          <w:noProof/>
          <w:color w:val="0000FF"/>
          <w:sz w:val="28"/>
          <w:szCs w:val="28"/>
        </w:rPr>
        <w:t>Change</w:t>
      </w:r>
      <w:r>
        <w:rPr>
          <w:noProof/>
          <w:color w:val="0000FF"/>
          <w:sz w:val="28"/>
          <w:szCs w:val="28"/>
        </w:rPr>
        <w:t>s</w:t>
      </w:r>
      <w:r w:rsidRPr="00D96F8C">
        <w:rPr>
          <w:noProof/>
          <w:color w:val="0000FF"/>
          <w:sz w:val="28"/>
          <w:szCs w:val="28"/>
        </w:rPr>
        <w:t xml:space="preserve"> ***</w:t>
      </w:r>
    </w:p>
    <w:p w14:paraId="49E93E16" w14:textId="5E8A9436" w:rsidR="001868BD" w:rsidRDefault="001868BD" w:rsidP="001868BD">
      <w:pPr>
        <w:pStyle w:val="Heading5"/>
      </w:pPr>
      <w:r>
        <w:lastRenderedPageBreak/>
        <w:t>5.2.6.2.3</w:t>
      </w:r>
      <w:r>
        <w:tab/>
        <w:t xml:space="preserve">Type </w:t>
      </w:r>
      <w:proofErr w:type="spellStart"/>
      <w:r>
        <w:t>EventFilter</w:t>
      </w:r>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proofErr w:type="spellEnd"/>
    </w:p>
    <w:p w14:paraId="13FFBFD7" w14:textId="77777777" w:rsidR="001868BD" w:rsidRDefault="001868BD" w:rsidP="001868BD">
      <w:pPr>
        <w:pStyle w:val="TH"/>
      </w:pPr>
      <w:r>
        <w:t xml:space="preserve">Table 5.2.6.2.3-1: Definition of type </w:t>
      </w:r>
      <w:proofErr w:type="spellStart"/>
      <w:r>
        <w:t>EventFilter</w:t>
      </w:r>
      <w:proofErr w:type="spellEnd"/>
    </w:p>
    <w:tbl>
      <w:tblPr>
        <w:tblW w:w="938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6"/>
        <w:gridCol w:w="1495"/>
        <w:gridCol w:w="34"/>
        <w:gridCol w:w="1440"/>
        <w:gridCol w:w="34"/>
        <w:gridCol w:w="326"/>
        <w:gridCol w:w="34"/>
        <w:gridCol w:w="1136"/>
        <w:gridCol w:w="34"/>
        <w:gridCol w:w="3296"/>
        <w:gridCol w:w="33"/>
        <w:gridCol w:w="1450"/>
        <w:gridCol w:w="33"/>
      </w:tblGrid>
      <w:tr w:rsidR="001868BD" w14:paraId="34C95B59" w14:textId="77777777" w:rsidTr="00AB4BDB">
        <w:trPr>
          <w:gridAfter w:val="1"/>
          <w:wAfter w:w="33" w:type="dxa"/>
          <w:jc w:val="center"/>
        </w:trPr>
        <w:tc>
          <w:tcPr>
            <w:tcW w:w="1531" w:type="dxa"/>
            <w:gridSpan w:val="2"/>
            <w:shd w:val="clear" w:color="auto" w:fill="C0C0C0"/>
          </w:tcPr>
          <w:p w14:paraId="556F5985" w14:textId="77777777" w:rsidR="001868BD" w:rsidRDefault="001868BD" w:rsidP="00AB4BDB">
            <w:pPr>
              <w:pStyle w:val="TAH"/>
            </w:pPr>
            <w:r>
              <w:lastRenderedPageBreak/>
              <w:t>Attribute name</w:t>
            </w:r>
          </w:p>
        </w:tc>
        <w:tc>
          <w:tcPr>
            <w:tcW w:w="1474" w:type="dxa"/>
            <w:gridSpan w:val="2"/>
            <w:shd w:val="clear" w:color="auto" w:fill="C0C0C0"/>
          </w:tcPr>
          <w:p w14:paraId="2BCA28EC" w14:textId="77777777" w:rsidR="001868BD" w:rsidRDefault="001868BD" w:rsidP="00AB4BDB">
            <w:pPr>
              <w:pStyle w:val="TAH"/>
            </w:pPr>
            <w:r>
              <w:t>Data type</w:t>
            </w:r>
          </w:p>
        </w:tc>
        <w:tc>
          <w:tcPr>
            <w:tcW w:w="360" w:type="dxa"/>
            <w:gridSpan w:val="2"/>
            <w:shd w:val="clear" w:color="auto" w:fill="C0C0C0"/>
          </w:tcPr>
          <w:p w14:paraId="0590A4E7" w14:textId="77777777" w:rsidR="001868BD" w:rsidRDefault="001868BD" w:rsidP="00AB4BDB">
            <w:pPr>
              <w:pStyle w:val="TAH"/>
            </w:pPr>
            <w:r>
              <w:t>P</w:t>
            </w:r>
          </w:p>
        </w:tc>
        <w:tc>
          <w:tcPr>
            <w:tcW w:w="1170" w:type="dxa"/>
            <w:gridSpan w:val="2"/>
            <w:shd w:val="clear" w:color="auto" w:fill="C0C0C0"/>
          </w:tcPr>
          <w:p w14:paraId="1912EA1E" w14:textId="77777777" w:rsidR="001868BD" w:rsidRDefault="001868BD" w:rsidP="00AB4BDB">
            <w:pPr>
              <w:pStyle w:val="TAH"/>
              <w:rPr>
                <w:rFonts w:eastAsia="Batang"/>
              </w:rPr>
            </w:pPr>
            <w:r>
              <w:rPr>
                <w:rFonts w:eastAsia="Batang"/>
              </w:rPr>
              <w:t>Cardinality</w:t>
            </w:r>
          </w:p>
        </w:tc>
        <w:tc>
          <w:tcPr>
            <w:tcW w:w="3330" w:type="dxa"/>
            <w:gridSpan w:val="2"/>
            <w:shd w:val="clear" w:color="auto" w:fill="C0C0C0"/>
          </w:tcPr>
          <w:p w14:paraId="05AC3D38" w14:textId="77777777" w:rsidR="001868BD" w:rsidRDefault="001868BD" w:rsidP="00AB4BDB">
            <w:pPr>
              <w:pStyle w:val="TAH"/>
              <w:rPr>
                <w:rFonts w:cs="Arial"/>
                <w:szCs w:val="18"/>
              </w:rPr>
            </w:pPr>
            <w:r>
              <w:rPr>
                <w:rFonts w:cs="Arial"/>
                <w:szCs w:val="18"/>
              </w:rPr>
              <w:t>Description</w:t>
            </w:r>
          </w:p>
        </w:tc>
        <w:tc>
          <w:tcPr>
            <w:tcW w:w="1483" w:type="dxa"/>
            <w:gridSpan w:val="2"/>
            <w:shd w:val="clear" w:color="auto" w:fill="C0C0C0"/>
          </w:tcPr>
          <w:p w14:paraId="3BB54949" w14:textId="77777777" w:rsidR="001868BD" w:rsidRDefault="001868BD" w:rsidP="00AB4BDB">
            <w:pPr>
              <w:pStyle w:val="TAH"/>
              <w:rPr>
                <w:rFonts w:cs="Arial"/>
                <w:szCs w:val="18"/>
              </w:rPr>
            </w:pPr>
            <w:r>
              <w:rPr>
                <w:rFonts w:cs="Arial"/>
                <w:szCs w:val="18"/>
              </w:rPr>
              <w:t>Applicability</w:t>
            </w:r>
          </w:p>
        </w:tc>
      </w:tr>
      <w:tr w:rsidR="001868BD" w14:paraId="1003918B" w14:textId="77777777" w:rsidTr="00AB4BDB">
        <w:trPr>
          <w:gridAfter w:val="1"/>
          <w:wAfter w:w="33" w:type="dxa"/>
          <w:jc w:val="center"/>
        </w:trPr>
        <w:tc>
          <w:tcPr>
            <w:tcW w:w="1531" w:type="dxa"/>
            <w:gridSpan w:val="2"/>
          </w:tcPr>
          <w:p w14:paraId="2BC23967" w14:textId="77777777" w:rsidR="001868BD" w:rsidRDefault="001868BD" w:rsidP="00AB4BDB">
            <w:pPr>
              <w:pStyle w:val="TAL"/>
            </w:pPr>
            <w:proofErr w:type="spellStart"/>
            <w:r>
              <w:t>anySlice</w:t>
            </w:r>
            <w:proofErr w:type="spellEnd"/>
          </w:p>
        </w:tc>
        <w:tc>
          <w:tcPr>
            <w:tcW w:w="1474" w:type="dxa"/>
            <w:gridSpan w:val="2"/>
          </w:tcPr>
          <w:p w14:paraId="5520F69D" w14:textId="77777777" w:rsidR="001868BD" w:rsidRDefault="001868BD" w:rsidP="00AB4BDB">
            <w:pPr>
              <w:pStyle w:val="TAL"/>
            </w:pPr>
            <w:proofErr w:type="spellStart"/>
            <w:r>
              <w:t>AnySlice</w:t>
            </w:r>
            <w:proofErr w:type="spellEnd"/>
          </w:p>
        </w:tc>
        <w:tc>
          <w:tcPr>
            <w:tcW w:w="360" w:type="dxa"/>
            <w:gridSpan w:val="2"/>
          </w:tcPr>
          <w:p w14:paraId="6CA1C8D6" w14:textId="77777777" w:rsidR="001868BD" w:rsidRDefault="001868BD" w:rsidP="00AB4BDB">
            <w:pPr>
              <w:pStyle w:val="TAC"/>
            </w:pPr>
            <w:r>
              <w:t>C</w:t>
            </w:r>
          </w:p>
        </w:tc>
        <w:tc>
          <w:tcPr>
            <w:tcW w:w="1170" w:type="dxa"/>
            <w:gridSpan w:val="2"/>
          </w:tcPr>
          <w:p w14:paraId="15A2B7D9" w14:textId="77777777" w:rsidR="001868BD" w:rsidRDefault="001868BD" w:rsidP="00AB4BDB">
            <w:pPr>
              <w:pStyle w:val="TAC"/>
            </w:pPr>
            <w:r>
              <w:t>0..1</w:t>
            </w:r>
          </w:p>
        </w:tc>
        <w:tc>
          <w:tcPr>
            <w:tcW w:w="3330" w:type="dxa"/>
            <w:gridSpan w:val="2"/>
          </w:tcPr>
          <w:p w14:paraId="1E73CE49" w14:textId="77777777" w:rsidR="001868BD" w:rsidRDefault="001868BD" w:rsidP="00AB4BDB">
            <w:pPr>
              <w:pStyle w:val="TAL"/>
            </w:pPr>
            <w:r>
              <w:t>Default is "false". (NOTE </w:t>
            </w:r>
            <w:r>
              <w:rPr>
                <w:rFonts w:hint="eastAsia"/>
              </w:rPr>
              <w:t>1</w:t>
            </w:r>
            <w:r>
              <w:t>)</w:t>
            </w:r>
          </w:p>
        </w:tc>
        <w:tc>
          <w:tcPr>
            <w:tcW w:w="1483" w:type="dxa"/>
            <w:gridSpan w:val="2"/>
          </w:tcPr>
          <w:p w14:paraId="5BBD80D0" w14:textId="77777777" w:rsidR="001868BD" w:rsidRDefault="001868BD" w:rsidP="00AB4BDB">
            <w:pPr>
              <w:pStyle w:val="TAL"/>
            </w:pPr>
          </w:p>
        </w:tc>
      </w:tr>
      <w:tr w:rsidR="001868BD" w14:paraId="5B33728B" w14:textId="77777777" w:rsidTr="00AB4BDB">
        <w:trPr>
          <w:gridAfter w:val="1"/>
          <w:wAfter w:w="33" w:type="dxa"/>
          <w:jc w:val="center"/>
        </w:trPr>
        <w:tc>
          <w:tcPr>
            <w:tcW w:w="1531" w:type="dxa"/>
            <w:gridSpan w:val="2"/>
          </w:tcPr>
          <w:p w14:paraId="73F33D23" w14:textId="77777777" w:rsidR="001868BD" w:rsidRDefault="001868BD" w:rsidP="00AB4BDB">
            <w:pPr>
              <w:pStyle w:val="TAL"/>
            </w:pPr>
            <w:proofErr w:type="spellStart"/>
            <w:r>
              <w:rPr>
                <w:rFonts w:hint="eastAsia"/>
              </w:rPr>
              <w:t>a</w:t>
            </w:r>
            <w:r>
              <w:t>ppIds</w:t>
            </w:r>
            <w:proofErr w:type="spellEnd"/>
          </w:p>
        </w:tc>
        <w:tc>
          <w:tcPr>
            <w:tcW w:w="1474" w:type="dxa"/>
            <w:gridSpan w:val="2"/>
          </w:tcPr>
          <w:p w14:paraId="557D5808" w14:textId="77777777" w:rsidR="001868BD" w:rsidRDefault="001868BD" w:rsidP="00AB4BDB">
            <w:pPr>
              <w:pStyle w:val="TAL"/>
            </w:pPr>
            <w:proofErr w:type="gramStart"/>
            <w:r>
              <w:t>array(</w:t>
            </w:r>
            <w:proofErr w:type="spellStart"/>
            <w:proofErr w:type="gramEnd"/>
            <w:r>
              <w:t>ApplicationId</w:t>
            </w:r>
            <w:proofErr w:type="spellEnd"/>
            <w:r>
              <w:t>)</w:t>
            </w:r>
          </w:p>
        </w:tc>
        <w:tc>
          <w:tcPr>
            <w:tcW w:w="360" w:type="dxa"/>
            <w:gridSpan w:val="2"/>
          </w:tcPr>
          <w:p w14:paraId="44A70F89" w14:textId="77777777" w:rsidR="001868BD" w:rsidRDefault="001868BD" w:rsidP="00AB4BDB">
            <w:pPr>
              <w:pStyle w:val="TAC"/>
            </w:pPr>
            <w:r>
              <w:t>C</w:t>
            </w:r>
          </w:p>
        </w:tc>
        <w:tc>
          <w:tcPr>
            <w:tcW w:w="1170" w:type="dxa"/>
            <w:gridSpan w:val="2"/>
          </w:tcPr>
          <w:p w14:paraId="580BD26F" w14:textId="77777777" w:rsidR="001868BD" w:rsidRDefault="001868BD" w:rsidP="00AB4BDB">
            <w:pPr>
              <w:pStyle w:val="TAC"/>
            </w:pPr>
            <w:proofErr w:type="gramStart"/>
            <w:r>
              <w:t>1..N</w:t>
            </w:r>
            <w:proofErr w:type="gramEnd"/>
          </w:p>
        </w:tc>
        <w:tc>
          <w:tcPr>
            <w:tcW w:w="3330" w:type="dxa"/>
            <w:gridSpan w:val="2"/>
          </w:tcPr>
          <w:p w14:paraId="5894DA18" w14:textId="77777777" w:rsidR="001868BD" w:rsidRDefault="001868BD" w:rsidP="00AB4BDB">
            <w:pPr>
              <w:pStyle w:val="TAL"/>
              <w:rPr>
                <w:lang w:val="en-US"/>
              </w:rPr>
            </w:pPr>
            <w:r>
              <w:t xml:space="preserve">Represents the Application Identifier(s). The absence of </w:t>
            </w:r>
            <w:proofErr w:type="spellStart"/>
            <w:r>
              <w:t>appIds</w:t>
            </w:r>
            <w:proofErr w:type="spellEnd"/>
            <w:r>
              <w:t xml:space="preserve"> means applicable to all applications. (NOTE 4) (NOTE 10)</w:t>
            </w:r>
            <w:r>
              <w:rPr>
                <w:rFonts w:cs="Arial"/>
                <w:szCs w:val="18"/>
              </w:rPr>
              <w:t xml:space="preserve"> (NOTE 12)</w:t>
            </w:r>
          </w:p>
        </w:tc>
        <w:tc>
          <w:tcPr>
            <w:tcW w:w="1483" w:type="dxa"/>
            <w:gridSpan w:val="2"/>
          </w:tcPr>
          <w:p w14:paraId="617FA887" w14:textId="77777777" w:rsidR="001868BD" w:rsidRDefault="001868BD" w:rsidP="00AB4BDB">
            <w:pPr>
              <w:pStyle w:val="TAL"/>
            </w:pPr>
            <w:proofErr w:type="spellStart"/>
            <w:r>
              <w:t>ServiceExperience</w:t>
            </w:r>
            <w:proofErr w:type="spellEnd"/>
            <w:r>
              <w:t xml:space="preserve"> </w:t>
            </w:r>
          </w:p>
          <w:p w14:paraId="79712CC3" w14:textId="77777777" w:rsidR="001868BD" w:rsidRDefault="001868BD" w:rsidP="00AB4BDB">
            <w:pPr>
              <w:pStyle w:val="TAL"/>
            </w:pPr>
            <w:proofErr w:type="spellStart"/>
            <w:r>
              <w:t>UeCommunication</w:t>
            </w:r>
            <w:proofErr w:type="spellEnd"/>
            <w:r>
              <w:t xml:space="preserve"> </w:t>
            </w:r>
            <w:proofErr w:type="spellStart"/>
            <w:r>
              <w:t>AbnormalBehaviour</w:t>
            </w:r>
            <w:proofErr w:type="spellEnd"/>
          </w:p>
          <w:p w14:paraId="05CF405C" w14:textId="77777777" w:rsidR="001868BD" w:rsidRDefault="001868BD" w:rsidP="00AB4BDB">
            <w:pPr>
              <w:pStyle w:val="TAL"/>
            </w:pPr>
            <w:r>
              <w:t>Dispersion</w:t>
            </w:r>
          </w:p>
          <w:p w14:paraId="7AE4C549" w14:textId="77777777" w:rsidR="001868BD" w:rsidRDefault="001868BD" w:rsidP="00AB4BDB">
            <w:pPr>
              <w:pStyle w:val="TAL"/>
            </w:pPr>
            <w:proofErr w:type="spellStart"/>
            <w:r>
              <w:rPr>
                <w:rFonts w:hint="eastAsia"/>
                <w:lang w:eastAsia="zh-CN"/>
              </w:rPr>
              <w:t>Dn</w:t>
            </w:r>
            <w:r>
              <w:t>Performance</w:t>
            </w:r>
            <w:proofErr w:type="spellEnd"/>
          </w:p>
          <w:p w14:paraId="357186BE" w14:textId="77777777" w:rsidR="001868BD" w:rsidRDefault="001868BD" w:rsidP="00AB4BDB">
            <w:pPr>
              <w:pStyle w:val="TAL"/>
            </w:pPr>
            <w:proofErr w:type="spellStart"/>
            <w:r>
              <w:t>PfdDetermination</w:t>
            </w:r>
            <w:proofErr w:type="spellEnd"/>
          </w:p>
          <w:p w14:paraId="5F4AFF5D" w14:textId="77777777" w:rsidR="001868BD" w:rsidRDefault="001868BD" w:rsidP="00AB4BDB">
            <w:pPr>
              <w:pStyle w:val="TAL"/>
            </w:pPr>
            <w:r>
              <w:rPr>
                <w:lang w:eastAsia="zh-CN"/>
              </w:rPr>
              <w:t>E2eDataVolTransTime</w:t>
            </w:r>
          </w:p>
        </w:tc>
      </w:tr>
      <w:tr w:rsidR="001868BD" w14:paraId="61538F28" w14:textId="77777777" w:rsidTr="00AB4BDB">
        <w:trPr>
          <w:gridAfter w:val="1"/>
          <w:wAfter w:w="33" w:type="dxa"/>
          <w:jc w:val="center"/>
        </w:trPr>
        <w:tc>
          <w:tcPr>
            <w:tcW w:w="1531" w:type="dxa"/>
            <w:gridSpan w:val="2"/>
          </w:tcPr>
          <w:p w14:paraId="5FBE1D94" w14:textId="77777777" w:rsidR="001868BD" w:rsidRDefault="001868BD" w:rsidP="00AB4BDB">
            <w:pPr>
              <w:pStyle w:val="TAL"/>
            </w:pPr>
            <w:proofErr w:type="spellStart"/>
            <w:r>
              <w:rPr>
                <w:rFonts w:hint="eastAsia"/>
              </w:rPr>
              <w:t>d</w:t>
            </w:r>
            <w:r>
              <w:t>nns</w:t>
            </w:r>
            <w:proofErr w:type="spellEnd"/>
          </w:p>
        </w:tc>
        <w:tc>
          <w:tcPr>
            <w:tcW w:w="1474" w:type="dxa"/>
            <w:gridSpan w:val="2"/>
          </w:tcPr>
          <w:p w14:paraId="1B81A3DD" w14:textId="77777777" w:rsidR="001868BD" w:rsidRDefault="001868BD" w:rsidP="00AB4BDB">
            <w:pPr>
              <w:pStyle w:val="TAL"/>
            </w:pPr>
            <w:proofErr w:type="gramStart"/>
            <w:r>
              <w:rPr>
                <w:rFonts w:hint="eastAsia"/>
              </w:rPr>
              <w:t>a</w:t>
            </w:r>
            <w:r>
              <w:t>rray(</w:t>
            </w:r>
            <w:proofErr w:type="spellStart"/>
            <w:proofErr w:type="gramEnd"/>
            <w:r>
              <w:t>Dnn</w:t>
            </w:r>
            <w:proofErr w:type="spellEnd"/>
            <w:r>
              <w:t>)</w:t>
            </w:r>
          </w:p>
        </w:tc>
        <w:tc>
          <w:tcPr>
            <w:tcW w:w="360" w:type="dxa"/>
            <w:gridSpan w:val="2"/>
          </w:tcPr>
          <w:p w14:paraId="57781ABE" w14:textId="77777777" w:rsidR="001868BD" w:rsidRDefault="001868BD" w:rsidP="00AB4BDB">
            <w:pPr>
              <w:pStyle w:val="TAC"/>
            </w:pPr>
            <w:r>
              <w:rPr>
                <w:rFonts w:hint="eastAsia"/>
              </w:rPr>
              <w:t>C</w:t>
            </w:r>
          </w:p>
        </w:tc>
        <w:tc>
          <w:tcPr>
            <w:tcW w:w="1170" w:type="dxa"/>
            <w:gridSpan w:val="2"/>
          </w:tcPr>
          <w:p w14:paraId="35A6D379" w14:textId="77777777" w:rsidR="001868BD" w:rsidRDefault="001868BD" w:rsidP="00AB4BDB">
            <w:pPr>
              <w:pStyle w:val="TAC"/>
            </w:pPr>
            <w:proofErr w:type="gramStart"/>
            <w:r>
              <w:rPr>
                <w:rFonts w:hint="eastAsia"/>
              </w:rPr>
              <w:t>1</w:t>
            </w:r>
            <w:r>
              <w:t>..N</w:t>
            </w:r>
            <w:proofErr w:type="gramEnd"/>
          </w:p>
        </w:tc>
        <w:tc>
          <w:tcPr>
            <w:tcW w:w="3330" w:type="dxa"/>
            <w:gridSpan w:val="2"/>
          </w:tcPr>
          <w:p w14:paraId="5C0BAABD" w14:textId="77777777" w:rsidR="001868BD" w:rsidRDefault="001868BD" w:rsidP="00AB4BDB">
            <w:pPr>
              <w:pStyle w:val="TAL"/>
            </w:pPr>
            <w:r>
              <w:t xml:space="preserve">Represents the DNN(s). Each DNN is a full DNN with both the Network Identifier and Operator Identifier, or a DNN with the Network Identifier only. The absence of </w:t>
            </w:r>
            <w:proofErr w:type="spellStart"/>
            <w:r>
              <w:t>dnns</w:t>
            </w:r>
            <w:proofErr w:type="spellEnd"/>
            <w:r>
              <w:t xml:space="preserve"> means applicable to all DNNs. (NOTE 4) (NOTE 13)</w:t>
            </w:r>
          </w:p>
        </w:tc>
        <w:tc>
          <w:tcPr>
            <w:tcW w:w="1483" w:type="dxa"/>
            <w:gridSpan w:val="2"/>
          </w:tcPr>
          <w:p w14:paraId="46A1F013" w14:textId="77777777" w:rsidR="001868BD" w:rsidRDefault="001868BD" w:rsidP="00AB4BDB">
            <w:pPr>
              <w:pStyle w:val="TAL"/>
            </w:pPr>
            <w:proofErr w:type="spellStart"/>
            <w:r>
              <w:t>ServiceExperience</w:t>
            </w:r>
            <w:proofErr w:type="spellEnd"/>
          </w:p>
          <w:p w14:paraId="4D83D375" w14:textId="77777777" w:rsidR="001868BD" w:rsidRDefault="001868BD" w:rsidP="00AB4BDB">
            <w:pPr>
              <w:pStyle w:val="TAL"/>
            </w:pPr>
            <w:proofErr w:type="spellStart"/>
            <w:r>
              <w:t>UeCommunication</w:t>
            </w:r>
            <w:proofErr w:type="spellEnd"/>
          </w:p>
          <w:p w14:paraId="5553FF14" w14:textId="77777777" w:rsidR="001868BD" w:rsidRDefault="001868BD" w:rsidP="00AB4BDB">
            <w:pPr>
              <w:pStyle w:val="TAL"/>
            </w:pPr>
            <w:proofErr w:type="spellStart"/>
            <w:r>
              <w:t>AbnormalBehaviour</w:t>
            </w:r>
            <w:proofErr w:type="spellEnd"/>
          </w:p>
          <w:p w14:paraId="126D785D" w14:textId="77777777" w:rsidR="001868BD" w:rsidRDefault="001868BD" w:rsidP="00AB4BDB">
            <w:pPr>
              <w:pStyle w:val="TAL"/>
            </w:pPr>
            <w:r>
              <w:rPr>
                <w:rFonts w:hint="eastAsia"/>
                <w:lang w:eastAsia="zh-CN"/>
              </w:rPr>
              <w:t>S</w:t>
            </w:r>
            <w:r>
              <w:rPr>
                <w:lang w:eastAsia="zh-CN"/>
              </w:rPr>
              <w:t>MCCE</w:t>
            </w:r>
          </w:p>
          <w:p w14:paraId="0CAF2FF3" w14:textId="77777777" w:rsidR="001868BD" w:rsidRDefault="001868BD" w:rsidP="00AB4BDB">
            <w:pPr>
              <w:pStyle w:val="TAL"/>
            </w:pPr>
            <w:proofErr w:type="spellStart"/>
            <w:r>
              <w:rPr>
                <w:rFonts w:hint="eastAsia"/>
                <w:lang w:eastAsia="zh-CN"/>
              </w:rPr>
              <w:t>Dn</w:t>
            </w:r>
            <w:r>
              <w:t>Performance</w:t>
            </w:r>
            <w:proofErr w:type="spellEnd"/>
          </w:p>
          <w:p w14:paraId="37CF3E8A" w14:textId="77777777" w:rsidR="001868BD" w:rsidRDefault="001868BD" w:rsidP="00AB4BDB">
            <w:pPr>
              <w:pStyle w:val="TAL"/>
              <w:rPr>
                <w:rFonts w:cs="Arial"/>
                <w:szCs w:val="18"/>
              </w:rPr>
            </w:pPr>
            <w:proofErr w:type="spellStart"/>
            <w:r>
              <w:rPr>
                <w:rFonts w:cs="Arial"/>
                <w:szCs w:val="18"/>
              </w:rPr>
              <w:t>RedundantTransmissionExp</w:t>
            </w:r>
            <w:proofErr w:type="spellEnd"/>
          </w:p>
          <w:p w14:paraId="249F15FE" w14:textId="77777777" w:rsidR="001868BD" w:rsidRDefault="001868BD" w:rsidP="00AB4BDB">
            <w:pPr>
              <w:pStyle w:val="TAL"/>
            </w:pPr>
            <w:proofErr w:type="spellStart"/>
            <w:r>
              <w:t>PfdDetermination</w:t>
            </w:r>
            <w:proofErr w:type="spellEnd"/>
          </w:p>
          <w:p w14:paraId="061B6D4B" w14:textId="77777777" w:rsidR="001868BD" w:rsidRDefault="001868BD" w:rsidP="00AB4BDB">
            <w:pPr>
              <w:pStyle w:val="TAL"/>
            </w:pPr>
            <w:proofErr w:type="spellStart"/>
            <w:r>
              <w:t>PduSesTraffic</w:t>
            </w:r>
            <w:proofErr w:type="spellEnd"/>
          </w:p>
          <w:p w14:paraId="653C9CAD" w14:textId="77777777" w:rsidR="001868BD" w:rsidRDefault="001868BD" w:rsidP="00AB4BDB">
            <w:pPr>
              <w:pStyle w:val="TAL"/>
            </w:pPr>
            <w:r>
              <w:rPr>
                <w:lang w:eastAsia="zh-CN"/>
              </w:rPr>
              <w:t>E2eDataVolTransTime</w:t>
            </w:r>
          </w:p>
        </w:tc>
      </w:tr>
      <w:tr w:rsidR="001868BD" w14:paraId="1BC97044" w14:textId="77777777" w:rsidTr="00AB4BDB">
        <w:trPr>
          <w:gridAfter w:val="1"/>
          <w:wAfter w:w="33" w:type="dxa"/>
          <w:jc w:val="center"/>
        </w:trPr>
        <w:tc>
          <w:tcPr>
            <w:tcW w:w="1531" w:type="dxa"/>
            <w:gridSpan w:val="2"/>
          </w:tcPr>
          <w:p w14:paraId="5DA7EA77" w14:textId="77777777" w:rsidR="001868BD" w:rsidRDefault="001868BD" w:rsidP="00AB4BDB">
            <w:pPr>
              <w:pStyle w:val="TAL"/>
            </w:pPr>
            <w:proofErr w:type="spellStart"/>
            <w:r>
              <w:t>dnais</w:t>
            </w:r>
            <w:proofErr w:type="spellEnd"/>
          </w:p>
        </w:tc>
        <w:tc>
          <w:tcPr>
            <w:tcW w:w="1474" w:type="dxa"/>
            <w:gridSpan w:val="2"/>
          </w:tcPr>
          <w:p w14:paraId="0DDAB784" w14:textId="77777777" w:rsidR="001868BD" w:rsidRDefault="001868BD" w:rsidP="00AB4BDB">
            <w:pPr>
              <w:pStyle w:val="TAL"/>
            </w:pPr>
            <w:proofErr w:type="gramStart"/>
            <w:r>
              <w:t>array(</w:t>
            </w:r>
            <w:proofErr w:type="spellStart"/>
            <w:proofErr w:type="gramEnd"/>
            <w:r>
              <w:t>Dnai</w:t>
            </w:r>
            <w:proofErr w:type="spellEnd"/>
            <w:r>
              <w:t>)</w:t>
            </w:r>
          </w:p>
        </w:tc>
        <w:tc>
          <w:tcPr>
            <w:tcW w:w="360" w:type="dxa"/>
            <w:gridSpan w:val="2"/>
          </w:tcPr>
          <w:p w14:paraId="1ABF0617" w14:textId="77777777" w:rsidR="001868BD" w:rsidRDefault="001868BD" w:rsidP="00AB4BDB">
            <w:pPr>
              <w:pStyle w:val="TAC"/>
            </w:pPr>
            <w:r>
              <w:t>C</w:t>
            </w:r>
          </w:p>
        </w:tc>
        <w:tc>
          <w:tcPr>
            <w:tcW w:w="1170" w:type="dxa"/>
            <w:gridSpan w:val="2"/>
          </w:tcPr>
          <w:p w14:paraId="2D59709B" w14:textId="77777777" w:rsidR="001868BD" w:rsidRDefault="001868BD" w:rsidP="00AB4BDB">
            <w:pPr>
              <w:pStyle w:val="TAC"/>
            </w:pPr>
            <w:proofErr w:type="gramStart"/>
            <w:r>
              <w:t>1..N</w:t>
            </w:r>
            <w:proofErr w:type="gramEnd"/>
          </w:p>
        </w:tc>
        <w:tc>
          <w:tcPr>
            <w:tcW w:w="3330" w:type="dxa"/>
            <w:gridSpan w:val="2"/>
          </w:tcPr>
          <w:p w14:paraId="5B41B263" w14:textId="77777777" w:rsidR="001868BD" w:rsidRDefault="001868BD" w:rsidP="00AB4BDB">
            <w:pPr>
              <w:pStyle w:val="TAL"/>
            </w:pPr>
            <w:r>
              <w:t>Represents the Data Network Access Identifier(s) of user plane accesses to DN(s) where applications are deployed. It may be included when event-id is "SERVICE_EXPERIENCE" or "</w:t>
            </w:r>
            <w:r>
              <w:rPr>
                <w:rFonts w:hint="eastAsia"/>
                <w:lang w:eastAsia="zh-CN"/>
              </w:rPr>
              <w:t>D</w:t>
            </w:r>
            <w:r>
              <w:rPr>
                <w:lang w:eastAsia="zh-CN"/>
              </w:rPr>
              <w:t>N_PERFORMANCE</w:t>
            </w:r>
            <w:r>
              <w:t>".</w:t>
            </w:r>
          </w:p>
        </w:tc>
        <w:tc>
          <w:tcPr>
            <w:tcW w:w="1483" w:type="dxa"/>
            <w:gridSpan w:val="2"/>
          </w:tcPr>
          <w:p w14:paraId="02657621" w14:textId="77777777" w:rsidR="001868BD" w:rsidRDefault="001868BD" w:rsidP="00AB4BDB">
            <w:pPr>
              <w:pStyle w:val="TAL"/>
            </w:pPr>
            <w:proofErr w:type="spellStart"/>
            <w:r>
              <w:t>ServiceExperience</w:t>
            </w:r>
            <w:proofErr w:type="spellEnd"/>
          </w:p>
          <w:p w14:paraId="097194A0" w14:textId="77777777" w:rsidR="001868BD" w:rsidRDefault="001868BD" w:rsidP="00AB4BDB">
            <w:pPr>
              <w:pStyle w:val="TAL"/>
            </w:pPr>
            <w:proofErr w:type="spellStart"/>
            <w:r>
              <w:rPr>
                <w:rFonts w:hint="eastAsia"/>
                <w:lang w:eastAsia="zh-CN"/>
              </w:rPr>
              <w:t>Dn</w:t>
            </w:r>
            <w:r>
              <w:t>Performance</w:t>
            </w:r>
            <w:proofErr w:type="spellEnd"/>
          </w:p>
          <w:p w14:paraId="655F8049" w14:textId="77777777" w:rsidR="001868BD" w:rsidRDefault="001868BD" w:rsidP="00AB4BDB">
            <w:pPr>
              <w:pStyle w:val="TAL"/>
            </w:pPr>
            <w:r>
              <w:rPr>
                <w:lang w:eastAsia="zh-CN"/>
              </w:rPr>
              <w:t>E2eDataVolTransTime</w:t>
            </w:r>
          </w:p>
        </w:tc>
      </w:tr>
      <w:tr w:rsidR="001868BD" w14:paraId="257058C7" w14:textId="77777777" w:rsidTr="00AB4BDB">
        <w:trPr>
          <w:gridAfter w:val="1"/>
          <w:wAfter w:w="33" w:type="dxa"/>
          <w:jc w:val="center"/>
        </w:trPr>
        <w:tc>
          <w:tcPr>
            <w:tcW w:w="1531" w:type="dxa"/>
            <w:gridSpan w:val="2"/>
          </w:tcPr>
          <w:p w14:paraId="19E49FA5" w14:textId="77777777" w:rsidR="001868BD" w:rsidRDefault="001868BD" w:rsidP="00AB4BDB">
            <w:pPr>
              <w:pStyle w:val="TAL"/>
            </w:pPr>
            <w:proofErr w:type="spellStart"/>
            <w:r>
              <w:t>ladnDnns</w:t>
            </w:r>
            <w:proofErr w:type="spellEnd"/>
          </w:p>
        </w:tc>
        <w:tc>
          <w:tcPr>
            <w:tcW w:w="1474" w:type="dxa"/>
            <w:gridSpan w:val="2"/>
          </w:tcPr>
          <w:p w14:paraId="72CD4698" w14:textId="77777777" w:rsidR="001868BD" w:rsidRDefault="001868BD" w:rsidP="00AB4BDB">
            <w:pPr>
              <w:pStyle w:val="TAL"/>
            </w:pPr>
            <w:proofErr w:type="gramStart"/>
            <w:r>
              <w:t>array(</w:t>
            </w:r>
            <w:proofErr w:type="spellStart"/>
            <w:proofErr w:type="gramEnd"/>
            <w:r>
              <w:t>Dnn</w:t>
            </w:r>
            <w:proofErr w:type="spellEnd"/>
            <w:r>
              <w:t>)</w:t>
            </w:r>
          </w:p>
        </w:tc>
        <w:tc>
          <w:tcPr>
            <w:tcW w:w="360" w:type="dxa"/>
            <w:gridSpan w:val="2"/>
          </w:tcPr>
          <w:p w14:paraId="481A2443" w14:textId="77777777" w:rsidR="001868BD" w:rsidRDefault="001868BD" w:rsidP="00AB4BDB">
            <w:pPr>
              <w:pStyle w:val="TAC"/>
            </w:pPr>
            <w:r>
              <w:t>O</w:t>
            </w:r>
          </w:p>
        </w:tc>
        <w:tc>
          <w:tcPr>
            <w:tcW w:w="1170" w:type="dxa"/>
            <w:gridSpan w:val="2"/>
          </w:tcPr>
          <w:p w14:paraId="2DEDFFAC" w14:textId="77777777" w:rsidR="001868BD" w:rsidRDefault="001868BD" w:rsidP="00AB4BDB">
            <w:pPr>
              <w:pStyle w:val="TAC"/>
            </w:pPr>
            <w:proofErr w:type="gramStart"/>
            <w:r>
              <w:t>1..N</w:t>
            </w:r>
            <w:proofErr w:type="gramEnd"/>
          </w:p>
        </w:tc>
        <w:tc>
          <w:tcPr>
            <w:tcW w:w="3330" w:type="dxa"/>
            <w:gridSpan w:val="2"/>
          </w:tcPr>
          <w:p w14:paraId="1E764174" w14:textId="77777777" w:rsidR="001868BD" w:rsidRDefault="001868BD" w:rsidP="00AB4BDB">
            <w:pPr>
              <w:pStyle w:val="TAL"/>
            </w:pPr>
            <w:r>
              <w:t xml:space="preserve">Represents the LADN DNN(s) to indicate the LADN service area(s) as the </w:t>
            </w:r>
            <w:proofErr w:type="spellStart"/>
            <w:r>
              <w:t>AoI</w:t>
            </w:r>
            <w:proofErr w:type="spellEnd"/>
            <w:r>
              <w:t>(s).</w:t>
            </w:r>
          </w:p>
        </w:tc>
        <w:tc>
          <w:tcPr>
            <w:tcW w:w="1483" w:type="dxa"/>
            <w:gridSpan w:val="2"/>
          </w:tcPr>
          <w:p w14:paraId="39B9BC0F" w14:textId="77777777" w:rsidR="001868BD" w:rsidRDefault="001868BD" w:rsidP="00AB4BDB">
            <w:pPr>
              <w:pStyle w:val="TAL"/>
            </w:pPr>
            <w:proofErr w:type="spellStart"/>
            <w:r>
              <w:t>UeMobilityExt</w:t>
            </w:r>
            <w:proofErr w:type="spellEnd"/>
          </w:p>
        </w:tc>
      </w:tr>
      <w:tr w:rsidR="001868BD" w14:paraId="23308478" w14:textId="77777777" w:rsidTr="00AB4BDB">
        <w:trPr>
          <w:gridAfter w:val="1"/>
          <w:wAfter w:w="33" w:type="dxa"/>
          <w:jc w:val="center"/>
        </w:trPr>
        <w:tc>
          <w:tcPr>
            <w:tcW w:w="1531" w:type="dxa"/>
            <w:gridSpan w:val="2"/>
          </w:tcPr>
          <w:p w14:paraId="620A8F26" w14:textId="77777777" w:rsidR="001868BD" w:rsidRDefault="001868BD" w:rsidP="00AB4BDB">
            <w:pPr>
              <w:pStyle w:val="TAL"/>
            </w:pPr>
            <w:proofErr w:type="spellStart"/>
            <w:r>
              <w:t>snssais</w:t>
            </w:r>
            <w:proofErr w:type="spellEnd"/>
          </w:p>
        </w:tc>
        <w:tc>
          <w:tcPr>
            <w:tcW w:w="1474" w:type="dxa"/>
            <w:gridSpan w:val="2"/>
          </w:tcPr>
          <w:p w14:paraId="4A22A23C" w14:textId="77777777" w:rsidR="001868BD" w:rsidRDefault="001868BD" w:rsidP="00AB4BDB">
            <w:pPr>
              <w:pStyle w:val="TAL"/>
            </w:pPr>
            <w:proofErr w:type="gramStart"/>
            <w:r>
              <w:t>array(</w:t>
            </w:r>
            <w:proofErr w:type="spellStart"/>
            <w:proofErr w:type="gramEnd"/>
            <w:r>
              <w:t>Snssai</w:t>
            </w:r>
            <w:proofErr w:type="spellEnd"/>
            <w:r>
              <w:t>)</w:t>
            </w:r>
          </w:p>
        </w:tc>
        <w:tc>
          <w:tcPr>
            <w:tcW w:w="360" w:type="dxa"/>
            <w:gridSpan w:val="2"/>
          </w:tcPr>
          <w:p w14:paraId="2DB6B42F" w14:textId="77777777" w:rsidR="001868BD" w:rsidRDefault="001868BD" w:rsidP="00AB4BDB">
            <w:pPr>
              <w:pStyle w:val="TAC"/>
            </w:pPr>
            <w:r>
              <w:t>C</w:t>
            </w:r>
          </w:p>
        </w:tc>
        <w:tc>
          <w:tcPr>
            <w:tcW w:w="1170" w:type="dxa"/>
            <w:gridSpan w:val="2"/>
          </w:tcPr>
          <w:p w14:paraId="552B477D" w14:textId="77777777" w:rsidR="001868BD" w:rsidRDefault="001868BD" w:rsidP="00AB4BDB">
            <w:pPr>
              <w:pStyle w:val="TAC"/>
            </w:pPr>
            <w:proofErr w:type="gramStart"/>
            <w:r>
              <w:t>1..N</w:t>
            </w:r>
            <w:proofErr w:type="gramEnd"/>
          </w:p>
        </w:tc>
        <w:tc>
          <w:tcPr>
            <w:tcW w:w="3330" w:type="dxa"/>
            <w:gridSpan w:val="2"/>
          </w:tcPr>
          <w:p w14:paraId="78626D22" w14:textId="77777777" w:rsidR="001868BD" w:rsidRDefault="001868BD" w:rsidP="00AB4BDB">
            <w:pPr>
              <w:pStyle w:val="TAL"/>
            </w:pPr>
            <w:r>
              <w:t>Identification(s) of network slice(s). (NOTE </w:t>
            </w:r>
            <w:r>
              <w:rPr>
                <w:rFonts w:hint="eastAsia"/>
              </w:rPr>
              <w:t>1</w:t>
            </w:r>
            <w:r>
              <w:t>), (NOTE 4) (NOTE 13)</w:t>
            </w:r>
          </w:p>
        </w:tc>
        <w:tc>
          <w:tcPr>
            <w:tcW w:w="1483" w:type="dxa"/>
            <w:gridSpan w:val="2"/>
          </w:tcPr>
          <w:p w14:paraId="7301B2AD" w14:textId="77777777" w:rsidR="001868BD" w:rsidRDefault="001868BD" w:rsidP="00AB4BDB">
            <w:pPr>
              <w:pStyle w:val="TAL"/>
            </w:pPr>
          </w:p>
        </w:tc>
      </w:tr>
      <w:tr w:rsidR="001868BD" w14:paraId="1E3B1FFA" w14:textId="77777777" w:rsidTr="00AB4BDB">
        <w:trPr>
          <w:gridAfter w:val="1"/>
          <w:wAfter w:w="33" w:type="dxa"/>
          <w:jc w:val="center"/>
        </w:trPr>
        <w:tc>
          <w:tcPr>
            <w:tcW w:w="1531" w:type="dxa"/>
            <w:gridSpan w:val="2"/>
          </w:tcPr>
          <w:p w14:paraId="1756BF8C" w14:textId="77777777" w:rsidR="001868BD" w:rsidRDefault="001868BD" w:rsidP="00AB4BDB">
            <w:pPr>
              <w:pStyle w:val="TAL"/>
            </w:pPr>
            <w:proofErr w:type="spellStart"/>
            <w:r>
              <w:t>nfInstanceIds</w:t>
            </w:r>
            <w:proofErr w:type="spellEnd"/>
          </w:p>
        </w:tc>
        <w:tc>
          <w:tcPr>
            <w:tcW w:w="1474" w:type="dxa"/>
            <w:gridSpan w:val="2"/>
          </w:tcPr>
          <w:p w14:paraId="75FF0A10" w14:textId="77777777" w:rsidR="001868BD" w:rsidRDefault="001868BD" w:rsidP="00AB4BDB">
            <w:pPr>
              <w:pStyle w:val="TAL"/>
            </w:pPr>
            <w:proofErr w:type="gramStart"/>
            <w:r>
              <w:t>array(</w:t>
            </w:r>
            <w:proofErr w:type="spellStart"/>
            <w:proofErr w:type="gramEnd"/>
            <w:r>
              <w:t>NfInstanceId</w:t>
            </w:r>
            <w:proofErr w:type="spellEnd"/>
            <w:r>
              <w:t>)</w:t>
            </w:r>
          </w:p>
        </w:tc>
        <w:tc>
          <w:tcPr>
            <w:tcW w:w="360" w:type="dxa"/>
            <w:gridSpan w:val="2"/>
          </w:tcPr>
          <w:p w14:paraId="54320E75" w14:textId="77777777" w:rsidR="001868BD" w:rsidRDefault="001868BD" w:rsidP="00AB4BDB">
            <w:pPr>
              <w:pStyle w:val="TAC"/>
            </w:pPr>
            <w:r>
              <w:t>O</w:t>
            </w:r>
          </w:p>
        </w:tc>
        <w:tc>
          <w:tcPr>
            <w:tcW w:w="1170" w:type="dxa"/>
            <w:gridSpan w:val="2"/>
          </w:tcPr>
          <w:p w14:paraId="1F618815" w14:textId="77777777" w:rsidR="001868BD" w:rsidRDefault="001868BD" w:rsidP="00AB4BDB">
            <w:pPr>
              <w:pStyle w:val="TAC"/>
            </w:pPr>
            <w:proofErr w:type="gramStart"/>
            <w:r>
              <w:t>1..N</w:t>
            </w:r>
            <w:proofErr w:type="gramEnd"/>
          </w:p>
        </w:tc>
        <w:tc>
          <w:tcPr>
            <w:tcW w:w="3330" w:type="dxa"/>
            <w:gridSpan w:val="2"/>
          </w:tcPr>
          <w:p w14:paraId="7BAE3E7B" w14:textId="77777777" w:rsidR="001868BD" w:rsidRDefault="001868BD" w:rsidP="00AB4BDB">
            <w:pPr>
              <w:pStyle w:val="TAL"/>
            </w:pPr>
            <w:r>
              <w:t>Identification(s) of NF instance(s).</w:t>
            </w:r>
          </w:p>
        </w:tc>
        <w:tc>
          <w:tcPr>
            <w:tcW w:w="1483" w:type="dxa"/>
            <w:gridSpan w:val="2"/>
          </w:tcPr>
          <w:p w14:paraId="669FDF01" w14:textId="77777777" w:rsidR="001868BD" w:rsidRDefault="001868BD" w:rsidP="00AB4BDB">
            <w:pPr>
              <w:pStyle w:val="TAL"/>
            </w:pPr>
            <w:proofErr w:type="spellStart"/>
            <w:r>
              <w:t>NfLoad</w:t>
            </w:r>
            <w:proofErr w:type="spellEnd"/>
          </w:p>
        </w:tc>
      </w:tr>
      <w:tr w:rsidR="001868BD" w14:paraId="1047DF25" w14:textId="77777777" w:rsidTr="00AB4BDB">
        <w:trPr>
          <w:gridAfter w:val="1"/>
          <w:wAfter w:w="33" w:type="dxa"/>
          <w:jc w:val="center"/>
        </w:trPr>
        <w:tc>
          <w:tcPr>
            <w:tcW w:w="1531" w:type="dxa"/>
            <w:gridSpan w:val="2"/>
          </w:tcPr>
          <w:p w14:paraId="5D4681E6" w14:textId="77777777" w:rsidR="001868BD" w:rsidRDefault="001868BD" w:rsidP="00AB4BDB">
            <w:pPr>
              <w:pStyle w:val="TAL"/>
            </w:pPr>
            <w:proofErr w:type="spellStart"/>
            <w:r>
              <w:t>nfSetIds</w:t>
            </w:r>
            <w:proofErr w:type="spellEnd"/>
          </w:p>
        </w:tc>
        <w:tc>
          <w:tcPr>
            <w:tcW w:w="1474" w:type="dxa"/>
            <w:gridSpan w:val="2"/>
          </w:tcPr>
          <w:p w14:paraId="74F24AB7" w14:textId="77777777" w:rsidR="001868BD" w:rsidRDefault="001868BD" w:rsidP="00AB4BDB">
            <w:pPr>
              <w:pStyle w:val="TAL"/>
            </w:pPr>
            <w:proofErr w:type="gramStart"/>
            <w:r>
              <w:t>array(</w:t>
            </w:r>
            <w:proofErr w:type="spellStart"/>
            <w:proofErr w:type="gramEnd"/>
            <w:r>
              <w:t>NfSetId</w:t>
            </w:r>
            <w:proofErr w:type="spellEnd"/>
            <w:r>
              <w:t>)</w:t>
            </w:r>
          </w:p>
        </w:tc>
        <w:tc>
          <w:tcPr>
            <w:tcW w:w="360" w:type="dxa"/>
            <w:gridSpan w:val="2"/>
          </w:tcPr>
          <w:p w14:paraId="0E29397B" w14:textId="77777777" w:rsidR="001868BD" w:rsidRDefault="001868BD" w:rsidP="00AB4BDB">
            <w:pPr>
              <w:pStyle w:val="TAC"/>
            </w:pPr>
            <w:r>
              <w:t>O</w:t>
            </w:r>
          </w:p>
        </w:tc>
        <w:tc>
          <w:tcPr>
            <w:tcW w:w="1170" w:type="dxa"/>
            <w:gridSpan w:val="2"/>
          </w:tcPr>
          <w:p w14:paraId="5E8EE5D8" w14:textId="77777777" w:rsidR="001868BD" w:rsidRDefault="001868BD" w:rsidP="00AB4BDB">
            <w:pPr>
              <w:pStyle w:val="TAC"/>
            </w:pPr>
            <w:proofErr w:type="gramStart"/>
            <w:r>
              <w:t>1..N</w:t>
            </w:r>
            <w:proofErr w:type="gramEnd"/>
          </w:p>
        </w:tc>
        <w:tc>
          <w:tcPr>
            <w:tcW w:w="3330" w:type="dxa"/>
            <w:gridSpan w:val="2"/>
          </w:tcPr>
          <w:p w14:paraId="2B147838" w14:textId="77777777" w:rsidR="001868BD" w:rsidRDefault="001868BD" w:rsidP="00AB4BDB">
            <w:pPr>
              <w:pStyle w:val="TAL"/>
            </w:pPr>
            <w:r>
              <w:t>Identification(s) of NF instance set(s).</w:t>
            </w:r>
          </w:p>
        </w:tc>
        <w:tc>
          <w:tcPr>
            <w:tcW w:w="1483" w:type="dxa"/>
            <w:gridSpan w:val="2"/>
          </w:tcPr>
          <w:p w14:paraId="4B54D3A3" w14:textId="77777777" w:rsidR="001868BD" w:rsidRDefault="001868BD" w:rsidP="00AB4BDB">
            <w:pPr>
              <w:pStyle w:val="TAL"/>
            </w:pPr>
            <w:proofErr w:type="spellStart"/>
            <w:r>
              <w:t>NfLoad</w:t>
            </w:r>
            <w:proofErr w:type="spellEnd"/>
          </w:p>
        </w:tc>
      </w:tr>
      <w:tr w:rsidR="001868BD" w14:paraId="60CAA976" w14:textId="77777777" w:rsidTr="00AB4BDB">
        <w:trPr>
          <w:gridAfter w:val="1"/>
          <w:wAfter w:w="33" w:type="dxa"/>
          <w:jc w:val="center"/>
        </w:trPr>
        <w:tc>
          <w:tcPr>
            <w:tcW w:w="1531" w:type="dxa"/>
            <w:gridSpan w:val="2"/>
          </w:tcPr>
          <w:p w14:paraId="30485A7F" w14:textId="77777777" w:rsidR="001868BD" w:rsidRDefault="001868BD" w:rsidP="00AB4BDB">
            <w:pPr>
              <w:pStyle w:val="TAL"/>
            </w:pPr>
            <w:proofErr w:type="spellStart"/>
            <w:r>
              <w:t>nfTypes</w:t>
            </w:r>
            <w:proofErr w:type="spellEnd"/>
          </w:p>
        </w:tc>
        <w:tc>
          <w:tcPr>
            <w:tcW w:w="1474" w:type="dxa"/>
            <w:gridSpan w:val="2"/>
          </w:tcPr>
          <w:p w14:paraId="62C47B9F" w14:textId="77777777" w:rsidR="001868BD" w:rsidRDefault="001868BD" w:rsidP="00AB4BDB">
            <w:pPr>
              <w:pStyle w:val="TAL"/>
            </w:pPr>
            <w:proofErr w:type="gramStart"/>
            <w:r>
              <w:t>array(</w:t>
            </w:r>
            <w:proofErr w:type="spellStart"/>
            <w:proofErr w:type="gramEnd"/>
            <w:r>
              <w:t>NFType</w:t>
            </w:r>
            <w:proofErr w:type="spellEnd"/>
            <w:r>
              <w:t>)</w:t>
            </w:r>
          </w:p>
        </w:tc>
        <w:tc>
          <w:tcPr>
            <w:tcW w:w="360" w:type="dxa"/>
            <w:gridSpan w:val="2"/>
          </w:tcPr>
          <w:p w14:paraId="26C77986" w14:textId="77777777" w:rsidR="001868BD" w:rsidRDefault="001868BD" w:rsidP="00AB4BDB">
            <w:pPr>
              <w:pStyle w:val="TAC"/>
            </w:pPr>
            <w:r>
              <w:t>O</w:t>
            </w:r>
          </w:p>
        </w:tc>
        <w:tc>
          <w:tcPr>
            <w:tcW w:w="1170" w:type="dxa"/>
            <w:gridSpan w:val="2"/>
          </w:tcPr>
          <w:p w14:paraId="4D8DDFB2" w14:textId="77777777" w:rsidR="001868BD" w:rsidRDefault="001868BD" w:rsidP="00AB4BDB">
            <w:pPr>
              <w:pStyle w:val="TAC"/>
            </w:pPr>
            <w:proofErr w:type="gramStart"/>
            <w:r>
              <w:t>1..N</w:t>
            </w:r>
            <w:proofErr w:type="gramEnd"/>
          </w:p>
        </w:tc>
        <w:tc>
          <w:tcPr>
            <w:tcW w:w="3330" w:type="dxa"/>
            <w:gridSpan w:val="2"/>
          </w:tcPr>
          <w:p w14:paraId="56CB9D95" w14:textId="77777777" w:rsidR="001868BD" w:rsidRDefault="001868BD" w:rsidP="00AB4BDB">
            <w:pPr>
              <w:pStyle w:val="TAL"/>
            </w:pPr>
            <w:r>
              <w:t>Identification(s) of NF type(s). (NOTE 8)</w:t>
            </w:r>
          </w:p>
        </w:tc>
        <w:tc>
          <w:tcPr>
            <w:tcW w:w="1483" w:type="dxa"/>
            <w:gridSpan w:val="2"/>
          </w:tcPr>
          <w:p w14:paraId="5C6948E0" w14:textId="77777777" w:rsidR="001868BD" w:rsidRDefault="001868BD" w:rsidP="00AB4BDB">
            <w:pPr>
              <w:pStyle w:val="TAL"/>
            </w:pPr>
            <w:proofErr w:type="spellStart"/>
            <w:r>
              <w:t>NfLoad</w:t>
            </w:r>
            <w:proofErr w:type="spellEnd"/>
          </w:p>
          <w:p w14:paraId="4E1D9ADB" w14:textId="77777777" w:rsidR="001868BD" w:rsidRDefault="001868BD" w:rsidP="00AB4BDB">
            <w:pPr>
              <w:pStyle w:val="TAL"/>
            </w:pPr>
            <w:proofErr w:type="spellStart"/>
            <w:r>
              <w:t>NsiLoadExt</w:t>
            </w:r>
            <w:proofErr w:type="spellEnd"/>
          </w:p>
        </w:tc>
      </w:tr>
      <w:tr w:rsidR="001868BD" w14:paraId="402B6858" w14:textId="77777777" w:rsidTr="00AB4BDB">
        <w:trPr>
          <w:gridAfter w:val="1"/>
          <w:wAfter w:w="33" w:type="dxa"/>
          <w:jc w:val="center"/>
        </w:trPr>
        <w:tc>
          <w:tcPr>
            <w:tcW w:w="1531" w:type="dxa"/>
            <w:gridSpan w:val="2"/>
          </w:tcPr>
          <w:p w14:paraId="59D3EEE7" w14:textId="77777777" w:rsidR="001868BD" w:rsidRDefault="001868BD" w:rsidP="00AB4BDB">
            <w:pPr>
              <w:pStyle w:val="TAL"/>
            </w:pPr>
            <w:proofErr w:type="spellStart"/>
            <w:r>
              <w:lastRenderedPageBreak/>
              <w:t>networkArea</w:t>
            </w:r>
            <w:proofErr w:type="spellEnd"/>
          </w:p>
        </w:tc>
        <w:tc>
          <w:tcPr>
            <w:tcW w:w="1474" w:type="dxa"/>
            <w:gridSpan w:val="2"/>
          </w:tcPr>
          <w:p w14:paraId="3281085C" w14:textId="77777777" w:rsidR="001868BD" w:rsidRDefault="001868BD" w:rsidP="00AB4BDB">
            <w:pPr>
              <w:pStyle w:val="TAL"/>
            </w:pPr>
            <w:proofErr w:type="spellStart"/>
            <w:r>
              <w:t>NetworkAreaInfo</w:t>
            </w:r>
            <w:proofErr w:type="spellEnd"/>
          </w:p>
        </w:tc>
        <w:tc>
          <w:tcPr>
            <w:tcW w:w="360" w:type="dxa"/>
            <w:gridSpan w:val="2"/>
          </w:tcPr>
          <w:p w14:paraId="1B2A6F3E" w14:textId="77777777" w:rsidR="001868BD" w:rsidRDefault="001868BD" w:rsidP="00AB4BDB">
            <w:pPr>
              <w:pStyle w:val="TAC"/>
            </w:pPr>
            <w:r>
              <w:t>C</w:t>
            </w:r>
          </w:p>
        </w:tc>
        <w:tc>
          <w:tcPr>
            <w:tcW w:w="1170" w:type="dxa"/>
            <w:gridSpan w:val="2"/>
          </w:tcPr>
          <w:p w14:paraId="45FA4B61" w14:textId="77777777" w:rsidR="001868BD" w:rsidRDefault="001868BD" w:rsidP="00AB4BDB">
            <w:pPr>
              <w:pStyle w:val="TAC"/>
            </w:pPr>
            <w:r>
              <w:t>0..1</w:t>
            </w:r>
          </w:p>
        </w:tc>
        <w:tc>
          <w:tcPr>
            <w:tcW w:w="3330" w:type="dxa"/>
            <w:gridSpan w:val="2"/>
          </w:tcPr>
          <w:p w14:paraId="2E2AA85F" w14:textId="77777777" w:rsidR="001868BD" w:rsidRDefault="001868BD" w:rsidP="00AB4BDB">
            <w:pPr>
              <w:pStyle w:val="TAL"/>
            </w:pPr>
            <w:r>
              <w:t>This IE represents the network area where the NF service consumer wants to know the analytics result. (NOTE 2), (NOTE 4)</w:t>
            </w:r>
          </w:p>
        </w:tc>
        <w:tc>
          <w:tcPr>
            <w:tcW w:w="1483" w:type="dxa"/>
            <w:gridSpan w:val="2"/>
          </w:tcPr>
          <w:p w14:paraId="358A2013" w14:textId="77777777" w:rsidR="001868BD" w:rsidRDefault="001868BD" w:rsidP="00AB4BDB">
            <w:pPr>
              <w:pStyle w:val="TAL"/>
            </w:pPr>
            <w:proofErr w:type="spellStart"/>
            <w:r>
              <w:t>UeMobility</w:t>
            </w:r>
            <w:proofErr w:type="spellEnd"/>
            <w:r>
              <w:t xml:space="preserve"> </w:t>
            </w:r>
          </w:p>
          <w:p w14:paraId="0EFD5165" w14:textId="77777777" w:rsidR="001868BD" w:rsidRDefault="001868BD" w:rsidP="00AB4BDB">
            <w:pPr>
              <w:pStyle w:val="TAL"/>
            </w:pPr>
            <w:proofErr w:type="spellStart"/>
            <w:r>
              <w:t>UeCommunication</w:t>
            </w:r>
            <w:proofErr w:type="spellEnd"/>
          </w:p>
          <w:p w14:paraId="27285706" w14:textId="77777777" w:rsidR="001868BD" w:rsidRDefault="001868BD" w:rsidP="00AB4BDB">
            <w:pPr>
              <w:pStyle w:val="TAL"/>
            </w:pPr>
            <w:proofErr w:type="spellStart"/>
            <w:r>
              <w:t>NetworkPerformance</w:t>
            </w:r>
            <w:proofErr w:type="spellEnd"/>
          </w:p>
          <w:p w14:paraId="519F5805" w14:textId="77777777" w:rsidR="001868BD" w:rsidRDefault="001868BD" w:rsidP="00AB4BDB">
            <w:pPr>
              <w:pStyle w:val="TAL"/>
            </w:pPr>
            <w:proofErr w:type="spellStart"/>
            <w:r>
              <w:t>QoSSustainability</w:t>
            </w:r>
            <w:proofErr w:type="spellEnd"/>
          </w:p>
          <w:p w14:paraId="6900A5A9" w14:textId="77777777" w:rsidR="001868BD" w:rsidRDefault="001868BD" w:rsidP="00AB4BDB">
            <w:pPr>
              <w:pStyle w:val="TAL"/>
            </w:pPr>
            <w:proofErr w:type="spellStart"/>
            <w:r>
              <w:t>ServiceExperience</w:t>
            </w:r>
            <w:proofErr w:type="spellEnd"/>
          </w:p>
          <w:p w14:paraId="58E0292C" w14:textId="77777777" w:rsidR="001868BD" w:rsidRDefault="001868BD" w:rsidP="00AB4BDB">
            <w:pPr>
              <w:pStyle w:val="TAL"/>
            </w:pPr>
            <w:proofErr w:type="spellStart"/>
            <w:r>
              <w:t>UserDataCongestion</w:t>
            </w:r>
            <w:proofErr w:type="spellEnd"/>
          </w:p>
          <w:p w14:paraId="2A986297" w14:textId="77777777" w:rsidR="001868BD" w:rsidRDefault="001868BD" w:rsidP="00AB4BDB">
            <w:pPr>
              <w:pStyle w:val="TAL"/>
            </w:pPr>
            <w:proofErr w:type="spellStart"/>
            <w:r>
              <w:t>AbnormalBehaviour</w:t>
            </w:r>
            <w:proofErr w:type="spellEnd"/>
            <w:r>
              <w:t xml:space="preserve"> </w:t>
            </w:r>
          </w:p>
          <w:p w14:paraId="330AFA05" w14:textId="77777777" w:rsidR="001868BD" w:rsidRDefault="001868BD" w:rsidP="00AB4BDB">
            <w:pPr>
              <w:pStyle w:val="TAL"/>
            </w:pPr>
            <w:proofErr w:type="spellStart"/>
            <w:r>
              <w:t>NsiLoadExt</w:t>
            </w:r>
            <w:proofErr w:type="spellEnd"/>
          </w:p>
          <w:p w14:paraId="47267060" w14:textId="77777777" w:rsidR="001868BD" w:rsidRDefault="001868BD" w:rsidP="00AB4BDB">
            <w:pPr>
              <w:pStyle w:val="TAL"/>
            </w:pPr>
            <w:proofErr w:type="spellStart"/>
            <w:r>
              <w:t>NfLoadExt</w:t>
            </w:r>
            <w:proofErr w:type="spellEnd"/>
          </w:p>
          <w:p w14:paraId="28B1F58F" w14:textId="77777777" w:rsidR="001868BD" w:rsidRDefault="001868BD" w:rsidP="00AB4BDB">
            <w:pPr>
              <w:pStyle w:val="TAL"/>
            </w:pPr>
            <w:r>
              <w:t>Dispersion</w:t>
            </w:r>
          </w:p>
          <w:p w14:paraId="4E262AE4" w14:textId="77777777" w:rsidR="001868BD" w:rsidRDefault="001868BD" w:rsidP="00AB4BDB">
            <w:pPr>
              <w:pStyle w:val="TAL"/>
            </w:pPr>
            <w:proofErr w:type="spellStart"/>
            <w:r>
              <w:t>RedundantTransmissionExp</w:t>
            </w:r>
            <w:proofErr w:type="spellEnd"/>
          </w:p>
          <w:p w14:paraId="294852A8" w14:textId="77777777" w:rsidR="001868BD" w:rsidRDefault="001868BD" w:rsidP="00AB4BDB">
            <w:pPr>
              <w:pStyle w:val="TAL"/>
            </w:pPr>
            <w:proofErr w:type="spellStart"/>
            <w:r>
              <w:t>WlanPerformance</w:t>
            </w:r>
            <w:proofErr w:type="spellEnd"/>
          </w:p>
          <w:p w14:paraId="5697CB1A" w14:textId="77777777" w:rsidR="001868BD" w:rsidRDefault="001868BD" w:rsidP="00AB4BDB">
            <w:pPr>
              <w:pStyle w:val="TAL"/>
            </w:pPr>
            <w:proofErr w:type="spellStart"/>
            <w:r>
              <w:rPr>
                <w:rFonts w:hint="eastAsia"/>
                <w:lang w:eastAsia="zh-CN"/>
              </w:rPr>
              <w:t>Dn</w:t>
            </w:r>
            <w:r>
              <w:t>Performance</w:t>
            </w:r>
            <w:proofErr w:type="spellEnd"/>
          </w:p>
          <w:p w14:paraId="185776A5" w14:textId="77777777" w:rsidR="001868BD" w:rsidRDefault="001868BD" w:rsidP="00AB4BDB">
            <w:pPr>
              <w:pStyle w:val="TAL"/>
            </w:pPr>
            <w:proofErr w:type="spellStart"/>
            <w:r>
              <w:t>PduSesTraffic</w:t>
            </w:r>
            <w:proofErr w:type="spellEnd"/>
          </w:p>
          <w:p w14:paraId="6E6F5561" w14:textId="77777777" w:rsidR="001868BD" w:rsidRDefault="001868BD" w:rsidP="00AB4BDB">
            <w:pPr>
              <w:pStyle w:val="TAL"/>
            </w:pPr>
            <w:r>
              <w:rPr>
                <w:lang w:eastAsia="zh-CN"/>
              </w:rPr>
              <w:t>E2eDataVolTransTime</w:t>
            </w:r>
          </w:p>
        </w:tc>
      </w:tr>
      <w:tr w:rsidR="001868BD" w14:paraId="1A369DFC" w14:textId="77777777" w:rsidTr="00AB4BDB">
        <w:trPr>
          <w:gridAfter w:val="1"/>
          <w:wAfter w:w="33" w:type="dxa"/>
          <w:jc w:val="center"/>
        </w:trPr>
        <w:tc>
          <w:tcPr>
            <w:tcW w:w="1531" w:type="dxa"/>
            <w:gridSpan w:val="2"/>
          </w:tcPr>
          <w:p w14:paraId="5C4EC66B" w14:textId="77777777" w:rsidR="001868BD" w:rsidRDefault="001868BD" w:rsidP="00AB4BDB">
            <w:pPr>
              <w:pStyle w:val="TAL"/>
            </w:pPr>
            <w:proofErr w:type="spellStart"/>
            <w:r>
              <w:t>visitedAreas</w:t>
            </w:r>
            <w:proofErr w:type="spellEnd"/>
          </w:p>
        </w:tc>
        <w:tc>
          <w:tcPr>
            <w:tcW w:w="1474" w:type="dxa"/>
            <w:gridSpan w:val="2"/>
          </w:tcPr>
          <w:p w14:paraId="551ED787" w14:textId="77777777" w:rsidR="001868BD" w:rsidRDefault="001868BD" w:rsidP="00AB4BDB">
            <w:pPr>
              <w:pStyle w:val="TAL"/>
            </w:pPr>
            <w:proofErr w:type="gramStart"/>
            <w:r>
              <w:t>array(</w:t>
            </w:r>
            <w:proofErr w:type="spellStart"/>
            <w:proofErr w:type="gramEnd"/>
            <w:r>
              <w:t>NetworkAreaInfo</w:t>
            </w:r>
            <w:proofErr w:type="spellEnd"/>
            <w:r>
              <w:t>)</w:t>
            </w:r>
          </w:p>
        </w:tc>
        <w:tc>
          <w:tcPr>
            <w:tcW w:w="360" w:type="dxa"/>
            <w:gridSpan w:val="2"/>
          </w:tcPr>
          <w:p w14:paraId="1B3F3C06" w14:textId="77777777" w:rsidR="001868BD" w:rsidRDefault="001868BD" w:rsidP="00AB4BDB">
            <w:pPr>
              <w:pStyle w:val="TAC"/>
            </w:pPr>
            <w:r>
              <w:rPr>
                <w:lang w:eastAsia="zh-CN"/>
              </w:rPr>
              <w:t>O</w:t>
            </w:r>
          </w:p>
        </w:tc>
        <w:tc>
          <w:tcPr>
            <w:tcW w:w="1170" w:type="dxa"/>
            <w:gridSpan w:val="2"/>
          </w:tcPr>
          <w:p w14:paraId="63EE6DD2" w14:textId="77777777" w:rsidR="001868BD" w:rsidRDefault="001868BD" w:rsidP="00AB4BDB">
            <w:pPr>
              <w:pStyle w:val="TAC"/>
            </w:pPr>
            <w:proofErr w:type="gramStart"/>
            <w:r>
              <w:rPr>
                <w:rFonts w:hint="eastAsia"/>
                <w:lang w:eastAsia="zh-CN"/>
              </w:rPr>
              <w:t>1..N</w:t>
            </w:r>
            <w:proofErr w:type="gramEnd"/>
          </w:p>
        </w:tc>
        <w:tc>
          <w:tcPr>
            <w:tcW w:w="3330" w:type="dxa"/>
            <w:gridSpan w:val="2"/>
          </w:tcPr>
          <w:p w14:paraId="4CF8019B" w14:textId="77777777" w:rsidR="001868BD" w:rsidRDefault="001868BD" w:rsidP="00AB4BDB">
            <w:pPr>
              <w:pStyle w:val="TAL"/>
            </w:pPr>
            <w:r>
              <w:t>Identification(s) of network area(s) which the UEs had previously been in at least one of the Visited Area(s) of Interest. (NOTE 9)</w:t>
            </w:r>
          </w:p>
        </w:tc>
        <w:tc>
          <w:tcPr>
            <w:tcW w:w="1483" w:type="dxa"/>
            <w:gridSpan w:val="2"/>
          </w:tcPr>
          <w:p w14:paraId="61627BDC" w14:textId="77777777" w:rsidR="001868BD" w:rsidRDefault="001868BD" w:rsidP="00AB4BDB">
            <w:pPr>
              <w:pStyle w:val="TAL"/>
            </w:pPr>
            <w:proofErr w:type="spellStart"/>
            <w:r>
              <w:t>UeMobilityExt</w:t>
            </w:r>
            <w:proofErr w:type="spellEnd"/>
          </w:p>
        </w:tc>
      </w:tr>
      <w:tr w:rsidR="001868BD" w14:paraId="6BEFE730" w14:textId="77777777" w:rsidTr="00AB4BDB">
        <w:trPr>
          <w:gridAfter w:val="1"/>
          <w:wAfter w:w="33" w:type="dxa"/>
          <w:jc w:val="center"/>
        </w:trPr>
        <w:tc>
          <w:tcPr>
            <w:tcW w:w="1531" w:type="dxa"/>
            <w:gridSpan w:val="2"/>
          </w:tcPr>
          <w:p w14:paraId="3C579813" w14:textId="77777777" w:rsidR="001868BD" w:rsidRDefault="001868BD" w:rsidP="00AB4BDB">
            <w:pPr>
              <w:pStyle w:val="TAL"/>
            </w:pPr>
            <w:proofErr w:type="spellStart"/>
            <w:r>
              <w:rPr>
                <w:rFonts w:hint="eastAsia"/>
              </w:rPr>
              <w:t>m</w:t>
            </w:r>
            <w:r>
              <w:t>axTopAppUlNbr</w:t>
            </w:r>
            <w:proofErr w:type="spellEnd"/>
          </w:p>
        </w:tc>
        <w:tc>
          <w:tcPr>
            <w:tcW w:w="1474" w:type="dxa"/>
            <w:gridSpan w:val="2"/>
          </w:tcPr>
          <w:p w14:paraId="0771EE57" w14:textId="77777777" w:rsidR="001868BD" w:rsidRDefault="001868BD" w:rsidP="00AB4BDB">
            <w:pPr>
              <w:pStyle w:val="TAL"/>
            </w:pPr>
            <w:proofErr w:type="spellStart"/>
            <w:r>
              <w:t>Uinteger</w:t>
            </w:r>
            <w:proofErr w:type="spellEnd"/>
          </w:p>
        </w:tc>
        <w:tc>
          <w:tcPr>
            <w:tcW w:w="360" w:type="dxa"/>
            <w:gridSpan w:val="2"/>
          </w:tcPr>
          <w:p w14:paraId="38D1467D" w14:textId="77777777" w:rsidR="001868BD" w:rsidRDefault="001868BD" w:rsidP="00AB4BDB">
            <w:pPr>
              <w:pStyle w:val="TAC"/>
            </w:pPr>
            <w:r>
              <w:t>O</w:t>
            </w:r>
          </w:p>
        </w:tc>
        <w:tc>
          <w:tcPr>
            <w:tcW w:w="1170" w:type="dxa"/>
            <w:gridSpan w:val="2"/>
          </w:tcPr>
          <w:p w14:paraId="4F89FCCE" w14:textId="77777777" w:rsidR="001868BD" w:rsidRDefault="001868BD" w:rsidP="00AB4BDB">
            <w:pPr>
              <w:pStyle w:val="TAC"/>
            </w:pPr>
            <w:r>
              <w:t>0..1</w:t>
            </w:r>
          </w:p>
        </w:tc>
        <w:tc>
          <w:tcPr>
            <w:tcW w:w="3330" w:type="dxa"/>
            <w:gridSpan w:val="2"/>
          </w:tcPr>
          <w:p w14:paraId="7BB44B0A" w14:textId="77777777" w:rsidR="001868BD" w:rsidRDefault="001868BD" w:rsidP="00AB4BDB">
            <w:pPr>
              <w:pStyle w:val="TAL"/>
            </w:pPr>
            <w:r>
              <w:rPr>
                <w:rFonts w:hint="eastAsia"/>
              </w:rPr>
              <w:t>I</w:t>
            </w:r>
            <w:r>
              <w:t xml:space="preserve">ndicates the requested maximum number of top applications that contribute the most to the traffic in Uplink direction. </w:t>
            </w:r>
          </w:p>
          <w:p w14:paraId="4EAFC787" w14:textId="77777777" w:rsidR="001868BD" w:rsidRDefault="001868BD" w:rsidP="00AB4BDB">
            <w:pPr>
              <w:pStyle w:val="TAL"/>
              <w:rPr>
                <w:rFonts w:cs="Arial"/>
                <w:szCs w:val="18"/>
                <w:lang w:eastAsia="zh-CN"/>
              </w:rPr>
            </w:pPr>
            <w:r>
              <w:rPr>
                <w:rFonts w:cs="Arial"/>
                <w:szCs w:val="18"/>
                <w:lang w:eastAsia="zh-CN"/>
              </w:rPr>
              <w:t>Minimum = 1.</w:t>
            </w:r>
          </w:p>
          <w:p w14:paraId="48865A7D" w14:textId="77777777" w:rsidR="001868BD" w:rsidRDefault="001868BD" w:rsidP="00AB4BDB">
            <w:pPr>
              <w:pStyle w:val="TAL"/>
            </w:pPr>
            <w:r>
              <w:rPr>
                <w:lang w:eastAsia="zh-CN"/>
              </w:rPr>
              <w:t>May be included when one of the elements in the "</w:t>
            </w:r>
            <w:proofErr w:type="spellStart"/>
            <w:r>
              <w:rPr>
                <w:lang w:eastAsia="zh-CN"/>
              </w:rPr>
              <w:t>listOfAnaSubsets</w:t>
            </w:r>
            <w:proofErr w:type="spellEnd"/>
            <w:r>
              <w:rPr>
                <w:lang w:eastAsia="zh-CN"/>
              </w:rPr>
              <w:t>" attribute is set to LIST_OF_TOP_APP_UL.</w:t>
            </w:r>
          </w:p>
        </w:tc>
        <w:tc>
          <w:tcPr>
            <w:tcW w:w="1483" w:type="dxa"/>
            <w:gridSpan w:val="2"/>
          </w:tcPr>
          <w:p w14:paraId="654A3C15" w14:textId="77777777" w:rsidR="001868BD" w:rsidRDefault="001868BD" w:rsidP="00AB4BDB">
            <w:pPr>
              <w:pStyle w:val="TAL"/>
            </w:pPr>
            <w:proofErr w:type="spellStart"/>
            <w:r>
              <w:t>UserDataCongestionExt</w:t>
            </w:r>
            <w:proofErr w:type="spellEnd"/>
          </w:p>
        </w:tc>
      </w:tr>
      <w:tr w:rsidR="001868BD" w14:paraId="21EE3654" w14:textId="77777777" w:rsidTr="00AB4BDB">
        <w:trPr>
          <w:gridAfter w:val="1"/>
          <w:wAfter w:w="33" w:type="dxa"/>
          <w:jc w:val="center"/>
        </w:trPr>
        <w:tc>
          <w:tcPr>
            <w:tcW w:w="1531" w:type="dxa"/>
            <w:gridSpan w:val="2"/>
          </w:tcPr>
          <w:p w14:paraId="6D851C6A" w14:textId="77777777" w:rsidR="001868BD" w:rsidRDefault="001868BD" w:rsidP="00AB4BDB">
            <w:pPr>
              <w:pStyle w:val="TAL"/>
            </w:pPr>
            <w:proofErr w:type="spellStart"/>
            <w:r>
              <w:rPr>
                <w:rFonts w:hint="eastAsia"/>
              </w:rPr>
              <w:t>m</w:t>
            </w:r>
            <w:r>
              <w:t>axTopAppDlNbr</w:t>
            </w:r>
            <w:proofErr w:type="spellEnd"/>
          </w:p>
        </w:tc>
        <w:tc>
          <w:tcPr>
            <w:tcW w:w="1474" w:type="dxa"/>
            <w:gridSpan w:val="2"/>
          </w:tcPr>
          <w:p w14:paraId="269FF1A4" w14:textId="77777777" w:rsidR="001868BD" w:rsidRDefault="001868BD" w:rsidP="00AB4BDB">
            <w:pPr>
              <w:pStyle w:val="TAL"/>
            </w:pPr>
            <w:proofErr w:type="spellStart"/>
            <w:r>
              <w:t>Uinteger</w:t>
            </w:r>
            <w:proofErr w:type="spellEnd"/>
          </w:p>
        </w:tc>
        <w:tc>
          <w:tcPr>
            <w:tcW w:w="360" w:type="dxa"/>
            <w:gridSpan w:val="2"/>
          </w:tcPr>
          <w:p w14:paraId="6105E00A" w14:textId="77777777" w:rsidR="001868BD" w:rsidRDefault="001868BD" w:rsidP="00AB4BDB">
            <w:pPr>
              <w:pStyle w:val="TAC"/>
            </w:pPr>
            <w:r>
              <w:t>O</w:t>
            </w:r>
          </w:p>
        </w:tc>
        <w:tc>
          <w:tcPr>
            <w:tcW w:w="1170" w:type="dxa"/>
            <w:gridSpan w:val="2"/>
          </w:tcPr>
          <w:p w14:paraId="3970DA11" w14:textId="77777777" w:rsidR="001868BD" w:rsidRDefault="001868BD" w:rsidP="00AB4BDB">
            <w:pPr>
              <w:pStyle w:val="TAC"/>
            </w:pPr>
            <w:r>
              <w:t>0..1</w:t>
            </w:r>
          </w:p>
        </w:tc>
        <w:tc>
          <w:tcPr>
            <w:tcW w:w="3330" w:type="dxa"/>
            <w:gridSpan w:val="2"/>
          </w:tcPr>
          <w:p w14:paraId="396A905F" w14:textId="77777777" w:rsidR="001868BD" w:rsidRDefault="001868BD" w:rsidP="00AB4BDB">
            <w:pPr>
              <w:pStyle w:val="TAL"/>
            </w:pPr>
            <w:r>
              <w:rPr>
                <w:rFonts w:hint="eastAsia"/>
              </w:rPr>
              <w:t>I</w:t>
            </w:r>
            <w:r>
              <w:t xml:space="preserve">ndicates the requested maximum number of top applications that contribute the most to the traffic in Downlink direction. </w:t>
            </w:r>
          </w:p>
          <w:p w14:paraId="48317051" w14:textId="77777777" w:rsidR="001868BD" w:rsidRDefault="001868BD" w:rsidP="00AB4BDB">
            <w:pPr>
              <w:pStyle w:val="TAL"/>
              <w:rPr>
                <w:rFonts w:cs="Arial"/>
                <w:szCs w:val="18"/>
                <w:lang w:eastAsia="zh-CN"/>
              </w:rPr>
            </w:pPr>
            <w:r>
              <w:rPr>
                <w:rFonts w:cs="Arial"/>
                <w:szCs w:val="18"/>
                <w:lang w:eastAsia="zh-CN"/>
              </w:rPr>
              <w:t>Minimum = 1.</w:t>
            </w:r>
          </w:p>
          <w:p w14:paraId="2BAEAB2B" w14:textId="77777777" w:rsidR="001868BD" w:rsidRDefault="001868BD" w:rsidP="00AB4BDB">
            <w:pPr>
              <w:pStyle w:val="TAL"/>
            </w:pPr>
            <w:r>
              <w:rPr>
                <w:lang w:eastAsia="zh-CN"/>
              </w:rPr>
              <w:t>May be included when one of the elements in the "</w:t>
            </w:r>
            <w:proofErr w:type="spellStart"/>
            <w:r>
              <w:rPr>
                <w:lang w:eastAsia="zh-CN"/>
              </w:rPr>
              <w:t>listOfAnaSubsets</w:t>
            </w:r>
            <w:proofErr w:type="spellEnd"/>
            <w:r>
              <w:rPr>
                <w:lang w:eastAsia="zh-CN"/>
              </w:rPr>
              <w:t>" attribute is set to LIST_OF_TOP_APP_DL.</w:t>
            </w:r>
          </w:p>
        </w:tc>
        <w:tc>
          <w:tcPr>
            <w:tcW w:w="1483" w:type="dxa"/>
            <w:gridSpan w:val="2"/>
          </w:tcPr>
          <w:p w14:paraId="66E95EFE" w14:textId="77777777" w:rsidR="001868BD" w:rsidRDefault="001868BD" w:rsidP="00AB4BDB">
            <w:pPr>
              <w:pStyle w:val="TAL"/>
            </w:pPr>
            <w:proofErr w:type="spellStart"/>
            <w:r>
              <w:t>UserDataCongestionExt</w:t>
            </w:r>
            <w:proofErr w:type="spellEnd"/>
          </w:p>
        </w:tc>
      </w:tr>
      <w:tr w:rsidR="001868BD" w14:paraId="771B6579" w14:textId="77777777" w:rsidTr="00AB4BDB">
        <w:trPr>
          <w:gridAfter w:val="1"/>
          <w:wAfter w:w="33" w:type="dxa"/>
          <w:jc w:val="center"/>
        </w:trPr>
        <w:tc>
          <w:tcPr>
            <w:tcW w:w="1531" w:type="dxa"/>
            <w:gridSpan w:val="2"/>
          </w:tcPr>
          <w:p w14:paraId="4AA6F840" w14:textId="77777777" w:rsidR="001868BD" w:rsidRDefault="001868BD" w:rsidP="00AB4BDB">
            <w:pPr>
              <w:pStyle w:val="TAL"/>
            </w:pPr>
            <w:proofErr w:type="spellStart"/>
            <w:r>
              <w:t>nsiIdInfos</w:t>
            </w:r>
            <w:proofErr w:type="spellEnd"/>
          </w:p>
        </w:tc>
        <w:tc>
          <w:tcPr>
            <w:tcW w:w="1474" w:type="dxa"/>
            <w:gridSpan w:val="2"/>
          </w:tcPr>
          <w:p w14:paraId="028E90E3" w14:textId="77777777" w:rsidR="001868BD" w:rsidRDefault="001868BD" w:rsidP="00AB4BDB">
            <w:pPr>
              <w:pStyle w:val="TAL"/>
            </w:pPr>
            <w:proofErr w:type="gramStart"/>
            <w:r>
              <w:t>array(</w:t>
            </w:r>
            <w:proofErr w:type="spellStart"/>
            <w:proofErr w:type="gramEnd"/>
            <w:r>
              <w:t>NsiIdInfo</w:t>
            </w:r>
            <w:proofErr w:type="spellEnd"/>
            <w:r>
              <w:t>)</w:t>
            </w:r>
          </w:p>
        </w:tc>
        <w:tc>
          <w:tcPr>
            <w:tcW w:w="360" w:type="dxa"/>
            <w:gridSpan w:val="2"/>
          </w:tcPr>
          <w:p w14:paraId="3258FB94" w14:textId="77777777" w:rsidR="001868BD" w:rsidRDefault="001868BD" w:rsidP="00AB4BDB">
            <w:pPr>
              <w:pStyle w:val="TAC"/>
            </w:pPr>
            <w:r>
              <w:t>O</w:t>
            </w:r>
          </w:p>
        </w:tc>
        <w:tc>
          <w:tcPr>
            <w:tcW w:w="1170" w:type="dxa"/>
            <w:gridSpan w:val="2"/>
          </w:tcPr>
          <w:p w14:paraId="1AB82F91" w14:textId="77777777" w:rsidR="001868BD" w:rsidRDefault="001868BD" w:rsidP="00AB4BDB">
            <w:pPr>
              <w:pStyle w:val="TAC"/>
            </w:pPr>
            <w:proofErr w:type="gramStart"/>
            <w:r>
              <w:t>1..N</w:t>
            </w:r>
            <w:proofErr w:type="gramEnd"/>
          </w:p>
        </w:tc>
        <w:tc>
          <w:tcPr>
            <w:tcW w:w="3330" w:type="dxa"/>
            <w:gridSpan w:val="2"/>
          </w:tcPr>
          <w:p w14:paraId="27058D24" w14:textId="77777777" w:rsidR="001868BD" w:rsidRDefault="001868BD" w:rsidP="00AB4BDB">
            <w:pPr>
              <w:pStyle w:val="TAL"/>
            </w:pPr>
            <w:r>
              <w:t>Each element identifies the S-NSSAI and the optionally associated network slice instance(s).</w:t>
            </w:r>
          </w:p>
          <w:p w14:paraId="1B047226" w14:textId="77777777" w:rsidR="001868BD" w:rsidRDefault="001868BD" w:rsidP="00AB4BDB">
            <w:pPr>
              <w:pStyle w:val="TAL"/>
              <w:rPr>
                <w:rFonts w:eastAsia="Batang"/>
              </w:rPr>
            </w:pPr>
            <w:r>
              <w:rPr>
                <w:rFonts w:eastAsia="Batang"/>
              </w:rPr>
              <w:t xml:space="preserve">May be included when </w:t>
            </w:r>
            <w:proofErr w:type="gramStart"/>
            <w:r>
              <w:rPr>
                <w:rFonts w:eastAsia="Batang"/>
              </w:rPr>
              <w:t>the  event</w:t>
            </w:r>
            <w:proofErr w:type="gramEnd"/>
            <w:r>
              <w:rPr>
                <w:rFonts w:eastAsia="Batang"/>
              </w:rPr>
              <w:t>-id is "</w:t>
            </w:r>
            <w:r>
              <w:rPr>
                <w:lang w:eastAsia="zh-CN"/>
              </w:rPr>
              <w:t>NSI_LOAD_LEVEL"</w:t>
            </w:r>
            <w:r>
              <w:rPr>
                <w:rFonts w:eastAsia="Batang"/>
              </w:rPr>
              <w:t>,</w:t>
            </w:r>
          </w:p>
          <w:p w14:paraId="149BEE01" w14:textId="77777777" w:rsidR="001868BD" w:rsidRDefault="001868BD" w:rsidP="00AB4BDB">
            <w:pPr>
              <w:pStyle w:val="TAL"/>
              <w:rPr>
                <w:rFonts w:eastAsia="Batang"/>
              </w:rPr>
            </w:pPr>
            <w:r>
              <w:t>"SERVICE_EXPERIENCE" or "DN_PERFORMANCE"</w:t>
            </w:r>
            <w:r>
              <w:rPr>
                <w:rFonts w:eastAsia="Batang"/>
              </w:rPr>
              <w:t>.</w:t>
            </w:r>
          </w:p>
          <w:p w14:paraId="3D0659CE" w14:textId="77777777" w:rsidR="001868BD" w:rsidRDefault="001868BD" w:rsidP="00AB4BDB">
            <w:pPr>
              <w:pStyle w:val="TAL"/>
            </w:pPr>
            <w:r>
              <w:rPr>
                <w:rFonts w:eastAsia="Batang"/>
              </w:rPr>
              <w:t>(NOTE 1)</w:t>
            </w:r>
          </w:p>
        </w:tc>
        <w:tc>
          <w:tcPr>
            <w:tcW w:w="1483" w:type="dxa"/>
            <w:gridSpan w:val="2"/>
          </w:tcPr>
          <w:p w14:paraId="37B00B94" w14:textId="77777777" w:rsidR="001868BD" w:rsidRDefault="001868BD" w:rsidP="00AB4BDB">
            <w:pPr>
              <w:pStyle w:val="TAL"/>
            </w:pPr>
            <w:proofErr w:type="spellStart"/>
            <w:r>
              <w:t>ServiceExperience</w:t>
            </w:r>
            <w:proofErr w:type="spellEnd"/>
          </w:p>
          <w:p w14:paraId="77B8FB23" w14:textId="77777777" w:rsidR="001868BD" w:rsidRDefault="001868BD" w:rsidP="00AB4BDB">
            <w:pPr>
              <w:pStyle w:val="TAL"/>
            </w:pPr>
            <w:proofErr w:type="spellStart"/>
            <w:r>
              <w:rPr>
                <w:lang w:eastAsia="zh-CN"/>
              </w:rPr>
              <w:t>NsiLoad</w:t>
            </w:r>
            <w:proofErr w:type="spellEnd"/>
          </w:p>
          <w:p w14:paraId="0E876DC5" w14:textId="77777777" w:rsidR="001868BD" w:rsidRDefault="001868BD" w:rsidP="00AB4BDB">
            <w:pPr>
              <w:pStyle w:val="TAL"/>
              <w:rPr>
                <w:lang w:eastAsia="zh-CN"/>
              </w:rPr>
            </w:pPr>
            <w:proofErr w:type="spellStart"/>
            <w:r>
              <w:rPr>
                <w:rFonts w:hint="eastAsia"/>
                <w:lang w:eastAsia="zh-CN"/>
              </w:rPr>
              <w:t>Dn</w:t>
            </w:r>
            <w:r>
              <w:t>Performance</w:t>
            </w:r>
            <w:proofErr w:type="spellEnd"/>
          </w:p>
          <w:p w14:paraId="7C8AE260" w14:textId="77777777" w:rsidR="001868BD" w:rsidRDefault="001868BD" w:rsidP="00AB4BDB">
            <w:pPr>
              <w:pStyle w:val="TAL"/>
            </w:pPr>
          </w:p>
        </w:tc>
      </w:tr>
      <w:tr w:rsidR="001868BD" w14:paraId="4B87EF8B" w14:textId="77777777" w:rsidTr="00AB4BDB">
        <w:trPr>
          <w:gridAfter w:val="1"/>
          <w:wAfter w:w="33" w:type="dxa"/>
          <w:jc w:val="center"/>
        </w:trPr>
        <w:tc>
          <w:tcPr>
            <w:tcW w:w="1531" w:type="dxa"/>
            <w:gridSpan w:val="2"/>
          </w:tcPr>
          <w:p w14:paraId="7110C2AC" w14:textId="77777777" w:rsidR="001868BD" w:rsidRDefault="001868BD" w:rsidP="00AB4BDB">
            <w:pPr>
              <w:pStyle w:val="TAL"/>
            </w:pPr>
            <w:proofErr w:type="spellStart"/>
            <w:r>
              <w:rPr>
                <w:rFonts w:hint="eastAsia"/>
                <w:lang w:eastAsia="zh-CN"/>
              </w:rPr>
              <w:t>n</w:t>
            </w:r>
            <w:r>
              <w:t>wPerfReqs</w:t>
            </w:r>
            <w:proofErr w:type="spellEnd"/>
          </w:p>
        </w:tc>
        <w:tc>
          <w:tcPr>
            <w:tcW w:w="1474" w:type="dxa"/>
            <w:gridSpan w:val="2"/>
          </w:tcPr>
          <w:p w14:paraId="2B093A18" w14:textId="77777777" w:rsidR="001868BD" w:rsidRDefault="001868BD" w:rsidP="00AB4BDB">
            <w:pPr>
              <w:pStyle w:val="TAL"/>
            </w:pPr>
            <w:proofErr w:type="gramStart"/>
            <w:r>
              <w:t>array(</w:t>
            </w:r>
            <w:proofErr w:type="spellStart"/>
            <w:proofErr w:type="gramEnd"/>
            <w:r>
              <w:t>NetworkPerfReq</w:t>
            </w:r>
            <w:proofErr w:type="spellEnd"/>
            <w:r>
              <w:t>)</w:t>
            </w:r>
          </w:p>
        </w:tc>
        <w:tc>
          <w:tcPr>
            <w:tcW w:w="360" w:type="dxa"/>
            <w:gridSpan w:val="2"/>
          </w:tcPr>
          <w:p w14:paraId="1C067D11" w14:textId="77777777" w:rsidR="001868BD" w:rsidRDefault="001868BD" w:rsidP="00AB4BDB">
            <w:pPr>
              <w:pStyle w:val="TAC"/>
            </w:pPr>
            <w:r>
              <w:rPr>
                <w:rFonts w:cs="Arial"/>
                <w:szCs w:val="18"/>
                <w:lang w:eastAsia="zh-CN"/>
              </w:rPr>
              <w:t>O</w:t>
            </w:r>
          </w:p>
        </w:tc>
        <w:tc>
          <w:tcPr>
            <w:tcW w:w="1170" w:type="dxa"/>
            <w:gridSpan w:val="2"/>
          </w:tcPr>
          <w:p w14:paraId="3FF8C08E" w14:textId="77777777" w:rsidR="001868BD" w:rsidRDefault="001868BD" w:rsidP="00AB4BDB">
            <w:pPr>
              <w:pStyle w:val="TAC"/>
            </w:pPr>
            <w:proofErr w:type="gramStart"/>
            <w:r>
              <w:t>1..N</w:t>
            </w:r>
            <w:proofErr w:type="gramEnd"/>
          </w:p>
        </w:tc>
        <w:tc>
          <w:tcPr>
            <w:tcW w:w="3330" w:type="dxa"/>
            <w:gridSpan w:val="2"/>
          </w:tcPr>
          <w:p w14:paraId="44FFD716" w14:textId="77777777" w:rsidR="001868BD" w:rsidRDefault="001868BD" w:rsidP="00AB4BDB">
            <w:pPr>
              <w:pStyle w:val="TAL"/>
            </w:pPr>
            <w:r>
              <w:t>Represents the network performance requirements. This attribute may be included when the event-id is "NETWORK_PERFORMANCE".</w:t>
            </w:r>
          </w:p>
        </w:tc>
        <w:tc>
          <w:tcPr>
            <w:tcW w:w="1483" w:type="dxa"/>
            <w:gridSpan w:val="2"/>
          </w:tcPr>
          <w:p w14:paraId="25EB361E" w14:textId="77777777" w:rsidR="001868BD" w:rsidRDefault="001868BD" w:rsidP="00AB4BDB">
            <w:pPr>
              <w:pStyle w:val="TAL"/>
            </w:pPr>
            <w:proofErr w:type="spellStart"/>
            <w:r>
              <w:t>NetworkPerformanceExt_eNA</w:t>
            </w:r>
            <w:proofErr w:type="spellEnd"/>
          </w:p>
        </w:tc>
      </w:tr>
      <w:tr w:rsidR="001868BD" w14:paraId="7EE0A508" w14:textId="77777777" w:rsidTr="00AB4BDB">
        <w:trPr>
          <w:gridAfter w:val="1"/>
          <w:wAfter w:w="33" w:type="dxa"/>
          <w:jc w:val="center"/>
        </w:trPr>
        <w:tc>
          <w:tcPr>
            <w:tcW w:w="1531" w:type="dxa"/>
            <w:gridSpan w:val="2"/>
          </w:tcPr>
          <w:p w14:paraId="38FD8EBF" w14:textId="77777777" w:rsidR="001868BD" w:rsidRDefault="001868BD" w:rsidP="00AB4BDB">
            <w:pPr>
              <w:pStyle w:val="TAL"/>
            </w:pPr>
            <w:proofErr w:type="spellStart"/>
            <w:r>
              <w:t>nwPerfTypes</w:t>
            </w:r>
            <w:proofErr w:type="spellEnd"/>
          </w:p>
        </w:tc>
        <w:tc>
          <w:tcPr>
            <w:tcW w:w="1474" w:type="dxa"/>
            <w:gridSpan w:val="2"/>
          </w:tcPr>
          <w:p w14:paraId="725A1AC3" w14:textId="77777777" w:rsidR="001868BD" w:rsidRDefault="001868BD" w:rsidP="00AB4BDB">
            <w:pPr>
              <w:pStyle w:val="TAL"/>
            </w:pPr>
            <w:proofErr w:type="gramStart"/>
            <w:r>
              <w:t>array(</w:t>
            </w:r>
            <w:proofErr w:type="spellStart"/>
            <w:proofErr w:type="gramEnd"/>
            <w:r>
              <w:t>NetworkPerfType</w:t>
            </w:r>
            <w:proofErr w:type="spellEnd"/>
            <w:r>
              <w:t>)</w:t>
            </w:r>
          </w:p>
        </w:tc>
        <w:tc>
          <w:tcPr>
            <w:tcW w:w="360" w:type="dxa"/>
            <w:gridSpan w:val="2"/>
          </w:tcPr>
          <w:p w14:paraId="05C1A1D4" w14:textId="77777777" w:rsidR="001868BD" w:rsidRDefault="001868BD" w:rsidP="00AB4BDB">
            <w:pPr>
              <w:pStyle w:val="TAC"/>
            </w:pPr>
            <w:r>
              <w:t>C</w:t>
            </w:r>
          </w:p>
        </w:tc>
        <w:tc>
          <w:tcPr>
            <w:tcW w:w="1170" w:type="dxa"/>
            <w:gridSpan w:val="2"/>
          </w:tcPr>
          <w:p w14:paraId="706A0693" w14:textId="77777777" w:rsidR="001868BD" w:rsidRDefault="001868BD" w:rsidP="00AB4BDB">
            <w:pPr>
              <w:pStyle w:val="TAC"/>
            </w:pPr>
            <w:proofErr w:type="gramStart"/>
            <w:r>
              <w:t>1..N</w:t>
            </w:r>
            <w:proofErr w:type="gramEnd"/>
          </w:p>
        </w:tc>
        <w:tc>
          <w:tcPr>
            <w:tcW w:w="3330" w:type="dxa"/>
            <w:gridSpan w:val="2"/>
          </w:tcPr>
          <w:p w14:paraId="2E8B16F6" w14:textId="77777777" w:rsidR="001868BD" w:rsidRDefault="001868BD" w:rsidP="00AB4BDB">
            <w:pPr>
              <w:pStyle w:val="TAL"/>
            </w:pPr>
            <w:r>
              <w:t>Represents the network performance types. This attribute shall be included when event-id is "NETWORK_PERFORMANCE".</w:t>
            </w:r>
          </w:p>
        </w:tc>
        <w:tc>
          <w:tcPr>
            <w:tcW w:w="1483" w:type="dxa"/>
            <w:gridSpan w:val="2"/>
          </w:tcPr>
          <w:p w14:paraId="28FCA207" w14:textId="77777777" w:rsidR="001868BD" w:rsidRDefault="001868BD" w:rsidP="00AB4BDB">
            <w:pPr>
              <w:pStyle w:val="TAL"/>
            </w:pPr>
            <w:proofErr w:type="spellStart"/>
            <w:r>
              <w:t>NetworkPerformance</w:t>
            </w:r>
            <w:proofErr w:type="spellEnd"/>
          </w:p>
        </w:tc>
      </w:tr>
      <w:tr w:rsidR="001868BD" w14:paraId="43CAE96B" w14:textId="77777777" w:rsidTr="00AB4BDB">
        <w:trPr>
          <w:gridAfter w:val="1"/>
          <w:wAfter w:w="33" w:type="dxa"/>
          <w:jc w:val="center"/>
        </w:trPr>
        <w:tc>
          <w:tcPr>
            <w:tcW w:w="1531" w:type="dxa"/>
            <w:gridSpan w:val="2"/>
          </w:tcPr>
          <w:p w14:paraId="0B28107B" w14:textId="77777777" w:rsidR="001868BD" w:rsidRDefault="001868BD" w:rsidP="00AB4BDB">
            <w:pPr>
              <w:pStyle w:val="TAL"/>
            </w:pPr>
            <w:proofErr w:type="spellStart"/>
            <w:r>
              <w:t>addNwPerfReqs</w:t>
            </w:r>
            <w:proofErr w:type="spellEnd"/>
          </w:p>
        </w:tc>
        <w:tc>
          <w:tcPr>
            <w:tcW w:w="1474" w:type="dxa"/>
            <w:gridSpan w:val="2"/>
          </w:tcPr>
          <w:p w14:paraId="1B0CF9CE" w14:textId="77777777" w:rsidR="001868BD" w:rsidRDefault="001868BD" w:rsidP="00AB4BDB">
            <w:pPr>
              <w:pStyle w:val="TAL"/>
            </w:pPr>
            <w:proofErr w:type="gramStart"/>
            <w:r>
              <w:rPr>
                <w:lang w:eastAsia="zh-CN"/>
              </w:rPr>
              <w:t>array(</w:t>
            </w:r>
            <w:proofErr w:type="spellStart"/>
            <w:proofErr w:type="gramEnd"/>
            <w:r>
              <w:rPr>
                <w:lang w:eastAsia="zh-CN"/>
              </w:rPr>
              <w:t>ResourceUsageRequPerNwPerfType</w:t>
            </w:r>
            <w:proofErr w:type="spellEnd"/>
            <w:r>
              <w:rPr>
                <w:lang w:eastAsia="zh-CN"/>
              </w:rPr>
              <w:t>)</w:t>
            </w:r>
          </w:p>
        </w:tc>
        <w:tc>
          <w:tcPr>
            <w:tcW w:w="360" w:type="dxa"/>
            <w:gridSpan w:val="2"/>
          </w:tcPr>
          <w:p w14:paraId="5BD81360" w14:textId="77777777" w:rsidR="001868BD" w:rsidRDefault="001868BD" w:rsidP="00AB4BDB">
            <w:pPr>
              <w:pStyle w:val="TAC"/>
            </w:pPr>
            <w:r>
              <w:rPr>
                <w:rFonts w:hint="eastAsia"/>
                <w:lang w:eastAsia="zh-CN"/>
              </w:rPr>
              <w:t>O</w:t>
            </w:r>
          </w:p>
        </w:tc>
        <w:tc>
          <w:tcPr>
            <w:tcW w:w="1170" w:type="dxa"/>
            <w:gridSpan w:val="2"/>
          </w:tcPr>
          <w:p w14:paraId="0B6C24EB" w14:textId="77777777" w:rsidR="001868BD" w:rsidRDefault="001868BD" w:rsidP="00AB4BDB">
            <w:pPr>
              <w:pStyle w:val="TAC"/>
            </w:pPr>
            <w:proofErr w:type="gramStart"/>
            <w:r>
              <w:t>1..N</w:t>
            </w:r>
            <w:proofErr w:type="gramEnd"/>
          </w:p>
        </w:tc>
        <w:tc>
          <w:tcPr>
            <w:tcW w:w="3330" w:type="dxa"/>
            <w:gridSpan w:val="2"/>
          </w:tcPr>
          <w:p w14:paraId="4ED0F315" w14:textId="77777777" w:rsidR="001868BD" w:rsidRDefault="001868BD" w:rsidP="00AB4BDB">
            <w:pPr>
              <w:pStyle w:val="TAL"/>
            </w:pPr>
            <w:r>
              <w:rPr>
                <w:lang w:eastAsia="zh-CN"/>
              </w:rPr>
              <w:t xml:space="preserve">Each element indicates more requirement for each network performance type (by each element in the </w:t>
            </w:r>
            <w:r>
              <w:t>"</w:t>
            </w:r>
            <w:proofErr w:type="spellStart"/>
            <w:r>
              <w:t>nwPerfTypes</w:t>
            </w:r>
            <w:proofErr w:type="spellEnd"/>
            <w:r>
              <w:t>" attribute</w:t>
            </w:r>
            <w:r>
              <w:rPr>
                <w:lang w:eastAsia="zh-CN"/>
              </w:rPr>
              <w:t xml:space="preserve">) when providing resource usage information for the network performance type. </w:t>
            </w:r>
          </w:p>
        </w:tc>
        <w:tc>
          <w:tcPr>
            <w:tcW w:w="1483" w:type="dxa"/>
            <w:gridSpan w:val="2"/>
          </w:tcPr>
          <w:p w14:paraId="410A50CF" w14:textId="77777777" w:rsidR="001868BD" w:rsidRDefault="001868BD" w:rsidP="00AB4BDB">
            <w:pPr>
              <w:pStyle w:val="TAL"/>
            </w:pPr>
            <w:proofErr w:type="spellStart"/>
            <w:r>
              <w:t>NetworkPerformance</w:t>
            </w:r>
            <w:r>
              <w:rPr>
                <w:lang w:eastAsia="zh-CN"/>
              </w:rPr>
              <w:t>Ext_AIML</w:t>
            </w:r>
            <w:proofErr w:type="spellEnd"/>
          </w:p>
        </w:tc>
      </w:tr>
      <w:tr w:rsidR="001868BD" w14:paraId="2AC23625" w14:textId="77777777" w:rsidTr="00AB4BDB">
        <w:trPr>
          <w:gridAfter w:val="1"/>
          <w:wAfter w:w="33" w:type="dxa"/>
          <w:jc w:val="center"/>
        </w:trPr>
        <w:tc>
          <w:tcPr>
            <w:tcW w:w="1531" w:type="dxa"/>
            <w:gridSpan w:val="2"/>
          </w:tcPr>
          <w:p w14:paraId="5A698E01" w14:textId="77777777" w:rsidR="001868BD" w:rsidRDefault="001868BD" w:rsidP="00AB4BDB">
            <w:pPr>
              <w:pStyle w:val="TAL"/>
            </w:pPr>
            <w:proofErr w:type="spellStart"/>
            <w:r>
              <w:rPr>
                <w:lang w:eastAsia="zh-CN"/>
              </w:rPr>
              <w:lastRenderedPageBreak/>
              <w:t>userDataCon</w:t>
            </w:r>
            <w:r>
              <w:t>Reqs</w:t>
            </w:r>
            <w:proofErr w:type="spellEnd"/>
          </w:p>
        </w:tc>
        <w:tc>
          <w:tcPr>
            <w:tcW w:w="1474" w:type="dxa"/>
            <w:gridSpan w:val="2"/>
          </w:tcPr>
          <w:p w14:paraId="1E7997EE" w14:textId="77777777" w:rsidR="001868BD" w:rsidRDefault="001868BD" w:rsidP="00AB4BDB">
            <w:pPr>
              <w:pStyle w:val="TAL"/>
            </w:pPr>
            <w:proofErr w:type="gramStart"/>
            <w:r>
              <w:t>array(</w:t>
            </w:r>
            <w:proofErr w:type="spellStart"/>
            <w:proofErr w:type="gramEnd"/>
            <w:r>
              <w:t>UserDataCongestReq</w:t>
            </w:r>
            <w:proofErr w:type="spellEnd"/>
            <w:r>
              <w:t>)</w:t>
            </w:r>
          </w:p>
        </w:tc>
        <w:tc>
          <w:tcPr>
            <w:tcW w:w="360" w:type="dxa"/>
            <w:gridSpan w:val="2"/>
          </w:tcPr>
          <w:p w14:paraId="39C63797" w14:textId="77777777" w:rsidR="001868BD" w:rsidRDefault="001868BD" w:rsidP="00AB4BDB">
            <w:pPr>
              <w:pStyle w:val="TAC"/>
            </w:pPr>
            <w:r>
              <w:rPr>
                <w:rFonts w:cs="Arial"/>
                <w:szCs w:val="18"/>
                <w:lang w:eastAsia="zh-CN"/>
              </w:rPr>
              <w:t>O</w:t>
            </w:r>
          </w:p>
        </w:tc>
        <w:tc>
          <w:tcPr>
            <w:tcW w:w="1170" w:type="dxa"/>
            <w:gridSpan w:val="2"/>
          </w:tcPr>
          <w:p w14:paraId="044F6331" w14:textId="77777777" w:rsidR="001868BD" w:rsidRDefault="001868BD" w:rsidP="00AB4BDB">
            <w:pPr>
              <w:pStyle w:val="TAC"/>
            </w:pPr>
            <w:proofErr w:type="gramStart"/>
            <w:r>
              <w:t>1..N</w:t>
            </w:r>
            <w:proofErr w:type="gramEnd"/>
          </w:p>
        </w:tc>
        <w:tc>
          <w:tcPr>
            <w:tcW w:w="3330" w:type="dxa"/>
            <w:gridSpan w:val="2"/>
          </w:tcPr>
          <w:p w14:paraId="749CFF47" w14:textId="77777777" w:rsidR="001868BD" w:rsidRDefault="001868BD" w:rsidP="00AB4BDB">
            <w:pPr>
              <w:pStyle w:val="TAL"/>
            </w:pPr>
            <w:r>
              <w:t>Represents the network performance requirements. This attribute may be included when the event-id is "NETWORK_PERFORMANCE".</w:t>
            </w:r>
          </w:p>
        </w:tc>
        <w:tc>
          <w:tcPr>
            <w:tcW w:w="1483" w:type="dxa"/>
            <w:gridSpan w:val="2"/>
          </w:tcPr>
          <w:p w14:paraId="45FA34A3" w14:textId="77777777" w:rsidR="001868BD" w:rsidRDefault="001868BD" w:rsidP="00AB4BDB">
            <w:pPr>
              <w:pStyle w:val="TAL"/>
            </w:pPr>
            <w:r>
              <w:t>UserDataCongestionExt2_eNA</w:t>
            </w:r>
          </w:p>
        </w:tc>
      </w:tr>
      <w:tr w:rsidR="001868BD" w14:paraId="2E74C537" w14:textId="77777777" w:rsidTr="00AB4BDB">
        <w:trPr>
          <w:gridAfter w:val="1"/>
          <w:wAfter w:w="33" w:type="dxa"/>
          <w:jc w:val="center"/>
        </w:trPr>
        <w:tc>
          <w:tcPr>
            <w:tcW w:w="1531" w:type="dxa"/>
            <w:gridSpan w:val="2"/>
          </w:tcPr>
          <w:p w14:paraId="77A3F69D" w14:textId="77777777" w:rsidR="001868BD" w:rsidRDefault="001868BD" w:rsidP="00AB4BDB">
            <w:pPr>
              <w:pStyle w:val="TAL"/>
            </w:pPr>
            <w:proofErr w:type="spellStart"/>
            <w:r>
              <w:t>qosRequ</w:t>
            </w:r>
            <w:proofErr w:type="spellEnd"/>
          </w:p>
        </w:tc>
        <w:tc>
          <w:tcPr>
            <w:tcW w:w="1474" w:type="dxa"/>
            <w:gridSpan w:val="2"/>
          </w:tcPr>
          <w:p w14:paraId="6838E8AF" w14:textId="77777777" w:rsidR="001868BD" w:rsidRDefault="001868BD" w:rsidP="00AB4BDB">
            <w:pPr>
              <w:pStyle w:val="TAL"/>
            </w:pPr>
            <w:proofErr w:type="spellStart"/>
            <w:r>
              <w:t>QoSRequirement</w:t>
            </w:r>
            <w:proofErr w:type="spellEnd"/>
          </w:p>
        </w:tc>
        <w:tc>
          <w:tcPr>
            <w:tcW w:w="360" w:type="dxa"/>
            <w:gridSpan w:val="2"/>
          </w:tcPr>
          <w:p w14:paraId="6A4360F5" w14:textId="77777777" w:rsidR="001868BD" w:rsidRDefault="001868BD" w:rsidP="00AB4BDB">
            <w:pPr>
              <w:pStyle w:val="TAC"/>
            </w:pPr>
            <w:r>
              <w:t>C</w:t>
            </w:r>
          </w:p>
        </w:tc>
        <w:tc>
          <w:tcPr>
            <w:tcW w:w="1170" w:type="dxa"/>
            <w:gridSpan w:val="2"/>
          </w:tcPr>
          <w:p w14:paraId="35EB799C" w14:textId="77777777" w:rsidR="001868BD" w:rsidRDefault="001868BD" w:rsidP="00AB4BDB">
            <w:pPr>
              <w:pStyle w:val="TAC"/>
            </w:pPr>
            <w:r>
              <w:t>0..1</w:t>
            </w:r>
          </w:p>
        </w:tc>
        <w:tc>
          <w:tcPr>
            <w:tcW w:w="3330" w:type="dxa"/>
            <w:gridSpan w:val="2"/>
          </w:tcPr>
          <w:p w14:paraId="25A53103" w14:textId="77777777" w:rsidR="001868BD" w:rsidRDefault="001868BD" w:rsidP="00AB4BDB">
            <w:pPr>
              <w:pStyle w:val="TAL"/>
            </w:pPr>
            <w:r>
              <w:t xml:space="preserve">Represents the QoS requirements. This attribute shall be included when event-id is "QOS_SUSTAINABILITY" or </w:t>
            </w:r>
            <w:r>
              <w:rPr>
                <w:lang w:eastAsia="zh-CN"/>
              </w:rPr>
              <w:t>E2E_DATA_VOL_TRANS_TIME</w:t>
            </w:r>
            <w:r>
              <w:t>.</w:t>
            </w:r>
          </w:p>
        </w:tc>
        <w:tc>
          <w:tcPr>
            <w:tcW w:w="1483" w:type="dxa"/>
            <w:gridSpan w:val="2"/>
          </w:tcPr>
          <w:p w14:paraId="4D5603AD" w14:textId="77777777" w:rsidR="001868BD" w:rsidRDefault="001868BD" w:rsidP="00AB4BDB">
            <w:pPr>
              <w:pStyle w:val="TAL"/>
            </w:pPr>
            <w:proofErr w:type="spellStart"/>
            <w:r>
              <w:t>QoSSustainability</w:t>
            </w:r>
            <w:proofErr w:type="spellEnd"/>
          </w:p>
          <w:p w14:paraId="77D7D78A" w14:textId="77777777" w:rsidR="001868BD" w:rsidRDefault="001868BD" w:rsidP="00AB4BDB">
            <w:pPr>
              <w:pStyle w:val="TAL"/>
            </w:pPr>
            <w:r>
              <w:rPr>
                <w:lang w:eastAsia="zh-CN"/>
              </w:rPr>
              <w:t>E2eDataVolTransTime</w:t>
            </w:r>
          </w:p>
        </w:tc>
      </w:tr>
      <w:tr w:rsidR="001868BD" w14:paraId="5C4E94A1" w14:textId="77777777" w:rsidTr="00AB4BDB">
        <w:trPr>
          <w:gridAfter w:val="1"/>
          <w:wAfter w:w="33" w:type="dxa"/>
          <w:jc w:val="center"/>
        </w:trPr>
        <w:tc>
          <w:tcPr>
            <w:tcW w:w="1531" w:type="dxa"/>
            <w:gridSpan w:val="2"/>
          </w:tcPr>
          <w:p w14:paraId="50BEA107" w14:textId="77777777" w:rsidR="001868BD" w:rsidRDefault="001868BD" w:rsidP="00AB4BDB">
            <w:pPr>
              <w:pStyle w:val="TAL"/>
            </w:pPr>
            <w:proofErr w:type="spellStart"/>
            <w:r>
              <w:t>bwRequs</w:t>
            </w:r>
            <w:proofErr w:type="spellEnd"/>
          </w:p>
        </w:tc>
        <w:tc>
          <w:tcPr>
            <w:tcW w:w="1474" w:type="dxa"/>
            <w:gridSpan w:val="2"/>
          </w:tcPr>
          <w:p w14:paraId="3C345F69" w14:textId="77777777" w:rsidR="001868BD" w:rsidRDefault="001868BD" w:rsidP="00AB4BDB">
            <w:pPr>
              <w:pStyle w:val="TAL"/>
            </w:pPr>
            <w:proofErr w:type="gramStart"/>
            <w:r>
              <w:t>array(</w:t>
            </w:r>
            <w:proofErr w:type="spellStart"/>
            <w:proofErr w:type="gramEnd"/>
            <w:r>
              <w:t>BwRequirement</w:t>
            </w:r>
            <w:proofErr w:type="spellEnd"/>
            <w:r>
              <w:t>)</w:t>
            </w:r>
          </w:p>
        </w:tc>
        <w:tc>
          <w:tcPr>
            <w:tcW w:w="360" w:type="dxa"/>
            <w:gridSpan w:val="2"/>
          </w:tcPr>
          <w:p w14:paraId="403D1F21" w14:textId="77777777" w:rsidR="001868BD" w:rsidRDefault="001868BD" w:rsidP="00AB4BDB">
            <w:pPr>
              <w:pStyle w:val="TAC"/>
            </w:pPr>
            <w:r>
              <w:rPr>
                <w:rFonts w:cs="Arial"/>
                <w:szCs w:val="18"/>
                <w:lang w:eastAsia="zh-CN"/>
              </w:rPr>
              <w:t>O</w:t>
            </w:r>
          </w:p>
        </w:tc>
        <w:tc>
          <w:tcPr>
            <w:tcW w:w="1170" w:type="dxa"/>
            <w:gridSpan w:val="2"/>
          </w:tcPr>
          <w:p w14:paraId="03E0029E" w14:textId="77777777" w:rsidR="001868BD" w:rsidRDefault="001868BD" w:rsidP="00AB4BDB">
            <w:pPr>
              <w:pStyle w:val="TAC"/>
            </w:pPr>
            <w:proofErr w:type="gramStart"/>
            <w:r>
              <w:rPr>
                <w:rFonts w:cs="Arial"/>
                <w:szCs w:val="18"/>
                <w:lang w:eastAsia="zh-CN"/>
              </w:rPr>
              <w:t>1..N</w:t>
            </w:r>
            <w:proofErr w:type="gramEnd"/>
          </w:p>
        </w:tc>
        <w:tc>
          <w:tcPr>
            <w:tcW w:w="3330" w:type="dxa"/>
            <w:gridSpan w:val="2"/>
          </w:tcPr>
          <w:p w14:paraId="43D121C5" w14:textId="77777777" w:rsidR="001868BD" w:rsidRDefault="001868BD" w:rsidP="00AB4BDB">
            <w:pPr>
              <w:pStyle w:val="TAL"/>
            </w:pPr>
            <w:r>
              <w:t>Represents the media/application bandwidth requirement for each application.</w:t>
            </w:r>
          </w:p>
          <w:p w14:paraId="49094926" w14:textId="77777777" w:rsidR="001868BD" w:rsidRDefault="001868BD" w:rsidP="00AB4BDB">
            <w:pPr>
              <w:pStyle w:val="TAL"/>
            </w:pPr>
            <w:r>
              <w:t>It may only be present if "</w:t>
            </w:r>
            <w:proofErr w:type="spellStart"/>
            <w:r>
              <w:t>appIds</w:t>
            </w:r>
            <w:proofErr w:type="spellEnd"/>
            <w:r>
              <w:t>" attribute is provided.</w:t>
            </w:r>
          </w:p>
        </w:tc>
        <w:tc>
          <w:tcPr>
            <w:tcW w:w="1483" w:type="dxa"/>
            <w:gridSpan w:val="2"/>
          </w:tcPr>
          <w:p w14:paraId="044814B2" w14:textId="77777777" w:rsidR="001868BD" w:rsidRDefault="001868BD" w:rsidP="00AB4BDB">
            <w:pPr>
              <w:pStyle w:val="TAL"/>
            </w:pPr>
            <w:proofErr w:type="spellStart"/>
            <w:r>
              <w:t>ServiceExperience</w:t>
            </w:r>
            <w:proofErr w:type="spellEnd"/>
          </w:p>
        </w:tc>
      </w:tr>
      <w:tr w:rsidR="001868BD" w14:paraId="0F648EEB" w14:textId="77777777" w:rsidTr="00AB4BDB">
        <w:trPr>
          <w:gridAfter w:val="1"/>
          <w:wAfter w:w="33" w:type="dxa"/>
          <w:jc w:val="center"/>
        </w:trPr>
        <w:tc>
          <w:tcPr>
            <w:tcW w:w="1531" w:type="dxa"/>
            <w:gridSpan w:val="2"/>
          </w:tcPr>
          <w:p w14:paraId="4DA8C585" w14:textId="77777777" w:rsidR="001868BD" w:rsidRDefault="001868BD" w:rsidP="00AB4BDB">
            <w:pPr>
              <w:pStyle w:val="TAL"/>
            </w:pPr>
            <w:proofErr w:type="spellStart"/>
            <w:r>
              <w:t>excepIds</w:t>
            </w:r>
            <w:proofErr w:type="spellEnd"/>
          </w:p>
        </w:tc>
        <w:tc>
          <w:tcPr>
            <w:tcW w:w="1474" w:type="dxa"/>
            <w:gridSpan w:val="2"/>
          </w:tcPr>
          <w:p w14:paraId="5EAE61C5" w14:textId="77777777" w:rsidR="001868BD" w:rsidRDefault="001868BD" w:rsidP="00AB4BDB">
            <w:pPr>
              <w:pStyle w:val="TAL"/>
            </w:pPr>
            <w:proofErr w:type="gramStart"/>
            <w:r>
              <w:t>array(</w:t>
            </w:r>
            <w:proofErr w:type="spellStart"/>
            <w:proofErr w:type="gramEnd"/>
            <w:r>
              <w:t>ExceptionId</w:t>
            </w:r>
            <w:proofErr w:type="spellEnd"/>
            <w:r>
              <w:t>)</w:t>
            </w:r>
          </w:p>
        </w:tc>
        <w:tc>
          <w:tcPr>
            <w:tcW w:w="360" w:type="dxa"/>
            <w:gridSpan w:val="2"/>
          </w:tcPr>
          <w:p w14:paraId="62E9B654" w14:textId="77777777" w:rsidR="001868BD" w:rsidRDefault="001868BD" w:rsidP="00AB4BDB">
            <w:pPr>
              <w:pStyle w:val="TAC"/>
              <w:rPr>
                <w:rFonts w:cs="Arial"/>
                <w:szCs w:val="18"/>
                <w:lang w:eastAsia="zh-CN"/>
              </w:rPr>
            </w:pPr>
            <w:r>
              <w:rPr>
                <w:rFonts w:cs="Arial"/>
                <w:szCs w:val="18"/>
                <w:lang w:eastAsia="zh-CN"/>
              </w:rPr>
              <w:t>C</w:t>
            </w:r>
          </w:p>
        </w:tc>
        <w:tc>
          <w:tcPr>
            <w:tcW w:w="1170" w:type="dxa"/>
            <w:gridSpan w:val="2"/>
          </w:tcPr>
          <w:p w14:paraId="3B04A6B5" w14:textId="77777777" w:rsidR="001868BD" w:rsidRDefault="001868BD" w:rsidP="00AB4BDB">
            <w:pPr>
              <w:pStyle w:val="TAC"/>
              <w:rPr>
                <w:rFonts w:cs="Arial"/>
                <w:szCs w:val="18"/>
                <w:lang w:eastAsia="zh-CN"/>
              </w:rPr>
            </w:pPr>
            <w:proofErr w:type="gramStart"/>
            <w:r>
              <w:rPr>
                <w:rFonts w:cs="Arial"/>
                <w:szCs w:val="18"/>
                <w:lang w:eastAsia="zh-CN"/>
              </w:rPr>
              <w:t>1..N</w:t>
            </w:r>
            <w:proofErr w:type="gramEnd"/>
          </w:p>
        </w:tc>
        <w:tc>
          <w:tcPr>
            <w:tcW w:w="3330" w:type="dxa"/>
            <w:gridSpan w:val="2"/>
          </w:tcPr>
          <w:p w14:paraId="3C7C40B3" w14:textId="77777777" w:rsidR="001868BD" w:rsidRDefault="001868BD" w:rsidP="00AB4BDB">
            <w:pPr>
              <w:pStyle w:val="TAL"/>
              <w:rPr>
                <w:rFonts w:cs="Arial"/>
                <w:szCs w:val="18"/>
              </w:rPr>
            </w:pPr>
            <w:r>
              <w:rPr>
                <w:rFonts w:cs="Arial"/>
                <w:szCs w:val="18"/>
              </w:rPr>
              <w:t>Represents a list of Exception Ids.</w:t>
            </w:r>
          </w:p>
          <w:p w14:paraId="05CAEFCB" w14:textId="77777777" w:rsidR="001868BD" w:rsidRDefault="001868BD" w:rsidP="00AB4BDB">
            <w:pPr>
              <w:pStyle w:val="TAL"/>
            </w:pPr>
            <w:r>
              <w:rPr>
                <w:rFonts w:cs="Arial"/>
                <w:szCs w:val="18"/>
              </w:rPr>
              <w:t>(NOTE 3), (NOTE 4)</w:t>
            </w:r>
          </w:p>
        </w:tc>
        <w:tc>
          <w:tcPr>
            <w:tcW w:w="1483" w:type="dxa"/>
            <w:gridSpan w:val="2"/>
          </w:tcPr>
          <w:p w14:paraId="555DED47" w14:textId="77777777" w:rsidR="001868BD" w:rsidRDefault="001868BD" w:rsidP="00AB4BDB">
            <w:pPr>
              <w:pStyle w:val="TAL"/>
            </w:pPr>
            <w:proofErr w:type="spellStart"/>
            <w:r>
              <w:rPr>
                <w:rFonts w:cs="Arial"/>
                <w:szCs w:val="18"/>
              </w:rPr>
              <w:t>AbnormalBehaviour</w:t>
            </w:r>
            <w:proofErr w:type="spellEnd"/>
          </w:p>
        </w:tc>
      </w:tr>
      <w:tr w:rsidR="001868BD" w14:paraId="2A57BB22" w14:textId="77777777" w:rsidTr="00AB4BDB">
        <w:trPr>
          <w:gridAfter w:val="1"/>
          <w:wAfter w:w="33" w:type="dxa"/>
          <w:jc w:val="center"/>
        </w:trPr>
        <w:tc>
          <w:tcPr>
            <w:tcW w:w="1531" w:type="dxa"/>
            <w:gridSpan w:val="2"/>
          </w:tcPr>
          <w:p w14:paraId="1FCB83D9" w14:textId="77777777" w:rsidR="001868BD" w:rsidRDefault="001868BD" w:rsidP="00AB4BDB">
            <w:pPr>
              <w:pStyle w:val="TAL"/>
            </w:pPr>
            <w:proofErr w:type="spellStart"/>
            <w:r>
              <w:t>exptAnaType</w:t>
            </w:r>
            <w:proofErr w:type="spellEnd"/>
          </w:p>
        </w:tc>
        <w:tc>
          <w:tcPr>
            <w:tcW w:w="1474" w:type="dxa"/>
            <w:gridSpan w:val="2"/>
          </w:tcPr>
          <w:p w14:paraId="5D8DD154" w14:textId="77777777" w:rsidR="001868BD" w:rsidRDefault="001868BD" w:rsidP="00AB4BDB">
            <w:pPr>
              <w:pStyle w:val="TAL"/>
            </w:pPr>
            <w:proofErr w:type="spellStart"/>
            <w:r>
              <w:t>ExpectedAnalyticsType</w:t>
            </w:r>
            <w:proofErr w:type="spellEnd"/>
          </w:p>
        </w:tc>
        <w:tc>
          <w:tcPr>
            <w:tcW w:w="360" w:type="dxa"/>
            <w:gridSpan w:val="2"/>
          </w:tcPr>
          <w:p w14:paraId="24A477E2" w14:textId="77777777" w:rsidR="001868BD" w:rsidRDefault="001868BD" w:rsidP="00AB4BDB">
            <w:pPr>
              <w:pStyle w:val="TAC"/>
              <w:rPr>
                <w:rFonts w:cs="Arial"/>
                <w:szCs w:val="18"/>
                <w:lang w:eastAsia="zh-CN"/>
              </w:rPr>
            </w:pPr>
            <w:r>
              <w:rPr>
                <w:rFonts w:cs="Arial"/>
                <w:szCs w:val="18"/>
                <w:lang w:eastAsia="zh-CN"/>
              </w:rPr>
              <w:t>C</w:t>
            </w:r>
          </w:p>
        </w:tc>
        <w:tc>
          <w:tcPr>
            <w:tcW w:w="1170" w:type="dxa"/>
            <w:gridSpan w:val="2"/>
          </w:tcPr>
          <w:p w14:paraId="5497CFF3" w14:textId="77777777" w:rsidR="001868BD" w:rsidRDefault="001868BD" w:rsidP="00AB4BDB">
            <w:pPr>
              <w:pStyle w:val="TAC"/>
              <w:rPr>
                <w:rFonts w:cs="Arial"/>
                <w:szCs w:val="18"/>
                <w:lang w:eastAsia="zh-CN"/>
              </w:rPr>
            </w:pPr>
            <w:r>
              <w:rPr>
                <w:rFonts w:cs="Arial"/>
                <w:szCs w:val="18"/>
                <w:lang w:eastAsia="zh-CN"/>
              </w:rPr>
              <w:t>0..1</w:t>
            </w:r>
          </w:p>
        </w:tc>
        <w:tc>
          <w:tcPr>
            <w:tcW w:w="3330" w:type="dxa"/>
            <w:gridSpan w:val="2"/>
          </w:tcPr>
          <w:p w14:paraId="5F11759E" w14:textId="77777777" w:rsidR="001868BD" w:rsidRDefault="001868BD" w:rsidP="00AB4BDB">
            <w:pPr>
              <w:pStyle w:val="TAL"/>
              <w:rPr>
                <w:rFonts w:cs="Arial"/>
                <w:szCs w:val="18"/>
              </w:rPr>
            </w:pPr>
            <w:r>
              <w:rPr>
                <w:rFonts w:cs="Arial"/>
                <w:szCs w:val="18"/>
              </w:rPr>
              <w:t>Represents expected UE analytics type.</w:t>
            </w:r>
          </w:p>
          <w:p w14:paraId="3BDA0E28" w14:textId="77777777" w:rsidR="001868BD" w:rsidRDefault="001868BD" w:rsidP="00AB4BDB">
            <w:pPr>
              <w:pStyle w:val="TAL"/>
            </w:pPr>
            <w:r>
              <w:rPr>
                <w:rFonts w:cs="Arial"/>
                <w:szCs w:val="18"/>
              </w:rPr>
              <w:t>(NOTE 3), (NOTE 4)</w:t>
            </w:r>
          </w:p>
        </w:tc>
        <w:tc>
          <w:tcPr>
            <w:tcW w:w="1483" w:type="dxa"/>
            <w:gridSpan w:val="2"/>
          </w:tcPr>
          <w:p w14:paraId="375DF39E" w14:textId="77777777" w:rsidR="001868BD" w:rsidRDefault="001868BD" w:rsidP="00AB4BDB">
            <w:pPr>
              <w:pStyle w:val="TAL"/>
            </w:pPr>
            <w:proofErr w:type="spellStart"/>
            <w:r>
              <w:rPr>
                <w:rFonts w:cs="Arial"/>
                <w:szCs w:val="18"/>
              </w:rPr>
              <w:t>AbnormalBehaviour</w:t>
            </w:r>
            <w:proofErr w:type="spellEnd"/>
          </w:p>
        </w:tc>
      </w:tr>
      <w:tr w:rsidR="001868BD" w14:paraId="7F2FDA44" w14:textId="77777777" w:rsidTr="00AB4BDB">
        <w:trPr>
          <w:gridAfter w:val="1"/>
          <w:wAfter w:w="33" w:type="dxa"/>
          <w:jc w:val="center"/>
        </w:trPr>
        <w:tc>
          <w:tcPr>
            <w:tcW w:w="1531" w:type="dxa"/>
            <w:gridSpan w:val="2"/>
          </w:tcPr>
          <w:p w14:paraId="02B2CCD0" w14:textId="77777777" w:rsidR="001868BD" w:rsidRDefault="001868BD" w:rsidP="00AB4BDB">
            <w:pPr>
              <w:pStyle w:val="TAL"/>
            </w:pPr>
            <w:proofErr w:type="spellStart"/>
            <w:r>
              <w:t>exptUeBehav</w:t>
            </w:r>
            <w:proofErr w:type="spellEnd"/>
          </w:p>
        </w:tc>
        <w:tc>
          <w:tcPr>
            <w:tcW w:w="1474" w:type="dxa"/>
            <w:gridSpan w:val="2"/>
          </w:tcPr>
          <w:p w14:paraId="206809A7" w14:textId="77777777" w:rsidR="001868BD" w:rsidRDefault="001868BD" w:rsidP="00AB4BDB">
            <w:pPr>
              <w:pStyle w:val="TAL"/>
            </w:pPr>
            <w:proofErr w:type="spellStart"/>
            <w:r>
              <w:t>ExpectedUeBehaviourData</w:t>
            </w:r>
            <w:proofErr w:type="spellEnd"/>
          </w:p>
        </w:tc>
        <w:tc>
          <w:tcPr>
            <w:tcW w:w="360" w:type="dxa"/>
            <w:gridSpan w:val="2"/>
          </w:tcPr>
          <w:p w14:paraId="52470716" w14:textId="77777777" w:rsidR="001868BD" w:rsidRDefault="001868BD" w:rsidP="00AB4BDB">
            <w:pPr>
              <w:pStyle w:val="TAC"/>
              <w:rPr>
                <w:rFonts w:cs="Arial"/>
                <w:szCs w:val="18"/>
                <w:lang w:eastAsia="zh-CN"/>
              </w:rPr>
            </w:pPr>
            <w:r>
              <w:rPr>
                <w:rFonts w:cs="Arial"/>
                <w:szCs w:val="18"/>
                <w:lang w:eastAsia="zh-CN"/>
              </w:rPr>
              <w:t>O</w:t>
            </w:r>
          </w:p>
        </w:tc>
        <w:tc>
          <w:tcPr>
            <w:tcW w:w="1170" w:type="dxa"/>
            <w:gridSpan w:val="2"/>
          </w:tcPr>
          <w:p w14:paraId="09E7C969" w14:textId="77777777" w:rsidR="001868BD" w:rsidRDefault="001868BD" w:rsidP="00AB4BDB">
            <w:pPr>
              <w:pStyle w:val="TAC"/>
              <w:rPr>
                <w:rFonts w:cs="Arial"/>
                <w:szCs w:val="18"/>
                <w:lang w:eastAsia="zh-CN"/>
              </w:rPr>
            </w:pPr>
            <w:r>
              <w:rPr>
                <w:rFonts w:cs="Arial"/>
                <w:szCs w:val="18"/>
                <w:lang w:eastAsia="zh-CN"/>
              </w:rPr>
              <w:t>0..1</w:t>
            </w:r>
          </w:p>
        </w:tc>
        <w:tc>
          <w:tcPr>
            <w:tcW w:w="3330" w:type="dxa"/>
            <w:gridSpan w:val="2"/>
          </w:tcPr>
          <w:p w14:paraId="1C2682A2" w14:textId="77777777" w:rsidR="001868BD" w:rsidRDefault="001868BD" w:rsidP="00AB4BDB">
            <w:pPr>
              <w:pStyle w:val="TAL"/>
            </w:pPr>
            <w:r>
              <w:rPr>
                <w:rFonts w:cs="Arial"/>
                <w:szCs w:val="18"/>
              </w:rPr>
              <w:t>Represents expected UE behaviour.</w:t>
            </w:r>
          </w:p>
        </w:tc>
        <w:tc>
          <w:tcPr>
            <w:tcW w:w="1483" w:type="dxa"/>
            <w:gridSpan w:val="2"/>
          </w:tcPr>
          <w:p w14:paraId="0C6E5141" w14:textId="77777777" w:rsidR="001868BD" w:rsidRDefault="001868BD" w:rsidP="00AB4BDB">
            <w:pPr>
              <w:pStyle w:val="TAL"/>
            </w:pPr>
            <w:proofErr w:type="spellStart"/>
            <w:r>
              <w:rPr>
                <w:rFonts w:cs="Arial"/>
                <w:szCs w:val="18"/>
              </w:rPr>
              <w:t>AbnormalBehaviour</w:t>
            </w:r>
            <w:proofErr w:type="spellEnd"/>
          </w:p>
        </w:tc>
      </w:tr>
      <w:tr w:rsidR="001868BD" w14:paraId="1D2D4E20" w14:textId="77777777" w:rsidTr="00AB4BDB">
        <w:trPr>
          <w:gridAfter w:val="1"/>
          <w:wAfter w:w="33" w:type="dxa"/>
          <w:jc w:val="center"/>
        </w:trPr>
        <w:tc>
          <w:tcPr>
            <w:tcW w:w="1531" w:type="dxa"/>
            <w:gridSpan w:val="2"/>
          </w:tcPr>
          <w:p w14:paraId="69D5509F" w14:textId="77777777" w:rsidR="001868BD" w:rsidRDefault="001868BD" w:rsidP="00AB4BDB">
            <w:pPr>
              <w:pStyle w:val="TAL"/>
              <w:rPr>
                <w:lang w:eastAsia="zh-CN"/>
              </w:rPr>
            </w:pPr>
            <w:proofErr w:type="spellStart"/>
            <w:r>
              <w:t>ratFreqs</w:t>
            </w:r>
            <w:proofErr w:type="spellEnd"/>
          </w:p>
        </w:tc>
        <w:tc>
          <w:tcPr>
            <w:tcW w:w="1474" w:type="dxa"/>
            <w:gridSpan w:val="2"/>
          </w:tcPr>
          <w:p w14:paraId="3782CF96" w14:textId="77777777" w:rsidR="001868BD" w:rsidRDefault="001868BD" w:rsidP="00AB4BDB">
            <w:pPr>
              <w:pStyle w:val="TAL"/>
              <w:rPr>
                <w:lang w:eastAsia="zh-CN"/>
              </w:rPr>
            </w:pPr>
            <w:proofErr w:type="gramStart"/>
            <w:r>
              <w:t>array(</w:t>
            </w:r>
            <w:proofErr w:type="spellStart"/>
            <w:proofErr w:type="gramEnd"/>
            <w:r>
              <w:t>RatFreqInformation</w:t>
            </w:r>
            <w:proofErr w:type="spellEnd"/>
            <w:r>
              <w:t>)</w:t>
            </w:r>
          </w:p>
        </w:tc>
        <w:tc>
          <w:tcPr>
            <w:tcW w:w="360" w:type="dxa"/>
            <w:gridSpan w:val="2"/>
          </w:tcPr>
          <w:p w14:paraId="30626F95" w14:textId="77777777" w:rsidR="001868BD" w:rsidRDefault="001868BD" w:rsidP="00AB4BDB">
            <w:pPr>
              <w:pStyle w:val="TAC"/>
              <w:rPr>
                <w:rFonts w:cs="Arial"/>
                <w:szCs w:val="18"/>
                <w:lang w:eastAsia="zh-CN"/>
              </w:rPr>
            </w:pPr>
            <w:r>
              <w:rPr>
                <w:rFonts w:cs="Arial"/>
                <w:szCs w:val="18"/>
                <w:lang w:eastAsia="zh-CN"/>
              </w:rPr>
              <w:t>O</w:t>
            </w:r>
          </w:p>
        </w:tc>
        <w:tc>
          <w:tcPr>
            <w:tcW w:w="1170" w:type="dxa"/>
            <w:gridSpan w:val="2"/>
          </w:tcPr>
          <w:p w14:paraId="4B5F628C" w14:textId="77777777" w:rsidR="001868BD" w:rsidRDefault="001868BD" w:rsidP="00AB4BDB">
            <w:pPr>
              <w:pStyle w:val="TAC"/>
              <w:rPr>
                <w:rFonts w:cs="Arial"/>
                <w:szCs w:val="18"/>
                <w:lang w:eastAsia="zh-CN"/>
              </w:rPr>
            </w:pPr>
            <w:proofErr w:type="gramStart"/>
            <w:r>
              <w:rPr>
                <w:rFonts w:cs="Arial"/>
                <w:szCs w:val="18"/>
                <w:lang w:eastAsia="zh-CN"/>
              </w:rPr>
              <w:t>1..N</w:t>
            </w:r>
            <w:proofErr w:type="gramEnd"/>
          </w:p>
        </w:tc>
        <w:tc>
          <w:tcPr>
            <w:tcW w:w="3330" w:type="dxa"/>
            <w:gridSpan w:val="2"/>
          </w:tcPr>
          <w:p w14:paraId="25547046" w14:textId="77777777" w:rsidR="001868BD" w:rsidRDefault="001868BD" w:rsidP="00AB4BDB">
            <w:pPr>
              <w:pStyle w:val="TAL"/>
              <w:rPr>
                <w:rFonts w:cs="Arial"/>
                <w:szCs w:val="18"/>
                <w:lang w:eastAsia="zh-CN"/>
              </w:rPr>
            </w:pPr>
            <w:r>
              <w:rPr>
                <w:rFonts w:cs="Arial" w:hint="eastAsia"/>
                <w:szCs w:val="18"/>
              </w:rPr>
              <w:t>I</w:t>
            </w:r>
            <w:r>
              <w:rPr>
                <w:rFonts w:cs="Arial"/>
                <w:szCs w:val="18"/>
              </w:rPr>
              <w:t>dentification(s) of the RAT type(s) and/or frequency(</w:t>
            </w:r>
            <w:proofErr w:type="spellStart"/>
            <w:r>
              <w:rPr>
                <w:rFonts w:cs="Arial"/>
                <w:szCs w:val="18"/>
              </w:rPr>
              <w:t>ies</w:t>
            </w:r>
            <w:proofErr w:type="spellEnd"/>
            <w:r>
              <w:rPr>
                <w:rFonts w:cs="Arial"/>
                <w:szCs w:val="18"/>
              </w:rPr>
              <w:t>) of UE's serving cell(s) which the request applies. (NOTE 5)</w:t>
            </w:r>
          </w:p>
        </w:tc>
        <w:tc>
          <w:tcPr>
            <w:tcW w:w="1483" w:type="dxa"/>
            <w:gridSpan w:val="2"/>
          </w:tcPr>
          <w:p w14:paraId="3363F7FC" w14:textId="77777777" w:rsidR="001868BD" w:rsidRDefault="001868BD" w:rsidP="00AB4BDB">
            <w:pPr>
              <w:pStyle w:val="TAL"/>
            </w:pPr>
            <w:proofErr w:type="spellStart"/>
            <w:r>
              <w:rPr>
                <w:rFonts w:cs="Arial"/>
                <w:szCs w:val="18"/>
              </w:rPr>
              <w:t>ServiceExperienceExt</w:t>
            </w:r>
            <w:proofErr w:type="spellEnd"/>
          </w:p>
        </w:tc>
      </w:tr>
      <w:tr w:rsidR="001868BD" w14:paraId="1E0B7010" w14:textId="77777777" w:rsidTr="00AB4BDB">
        <w:trPr>
          <w:gridAfter w:val="1"/>
          <w:wAfter w:w="33" w:type="dxa"/>
          <w:jc w:val="center"/>
        </w:trPr>
        <w:tc>
          <w:tcPr>
            <w:tcW w:w="1531" w:type="dxa"/>
            <w:gridSpan w:val="2"/>
          </w:tcPr>
          <w:p w14:paraId="6E1AD15A" w14:textId="77777777" w:rsidR="001868BD" w:rsidRDefault="001868BD" w:rsidP="00AB4BDB">
            <w:pPr>
              <w:pStyle w:val="TAL"/>
              <w:rPr>
                <w:lang w:eastAsia="zh-CN"/>
              </w:rPr>
            </w:pPr>
            <w:proofErr w:type="spellStart"/>
            <w:r>
              <w:t>disperReqs</w:t>
            </w:r>
            <w:proofErr w:type="spellEnd"/>
          </w:p>
        </w:tc>
        <w:tc>
          <w:tcPr>
            <w:tcW w:w="1474" w:type="dxa"/>
            <w:gridSpan w:val="2"/>
          </w:tcPr>
          <w:p w14:paraId="15DE5E96" w14:textId="77777777" w:rsidR="001868BD" w:rsidRDefault="001868BD" w:rsidP="00AB4BDB">
            <w:pPr>
              <w:pStyle w:val="TAL"/>
              <w:rPr>
                <w:lang w:eastAsia="zh-CN"/>
              </w:rPr>
            </w:pPr>
            <w:proofErr w:type="gramStart"/>
            <w:r>
              <w:t>array(</w:t>
            </w:r>
            <w:proofErr w:type="spellStart"/>
            <w:proofErr w:type="gramEnd"/>
            <w:r>
              <w:t>DispersionRequirement</w:t>
            </w:r>
            <w:proofErr w:type="spellEnd"/>
            <w:r>
              <w:t>)</w:t>
            </w:r>
          </w:p>
        </w:tc>
        <w:tc>
          <w:tcPr>
            <w:tcW w:w="360" w:type="dxa"/>
            <w:gridSpan w:val="2"/>
          </w:tcPr>
          <w:p w14:paraId="0EDF61C2" w14:textId="77777777" w:rsidR="001868BD" w:rsidRDefault="001868BD" w:rsidP="00AB4BDB">
            <w:pPr>
              <w:pStyle w:val="TAC"/>
              <w:rPr>
                <w:rFonts w:cs="Arial"/>
                <w:szCs w:val="18"/>
                <w:lang w:eastAsia="zh-CN"/>
              </w:rPr>
            </w:pPr>
            <w:r>
              <w:rPr>
                <w:rFonts w:cs="Arial"/>
                <w:szCs w:val="18"/>
                <w:lang w:eastAsia="zh-CN"/>
              </w:rPr>
              <w:t>O</w:t>
            </w:r>
          </w:p>
        </w:tc>
        <w:tc>
          <w:tcPr>
            <w:tcW w:w="1170" w:type="dxa"/>
            <w:gridSpan w:val="2"/>
          </w:tcPr>
          <w:p w14:paraId="2AB60AF9" w14:textId="77777777" w:rsidR="001868BD" w:rsidRDefault="001868BD" w:rsidP="00AB4BDB">
            <w:pPr>
              <w:pStyle w:val="TAC"/>
              <w:rPr>
                <w:rFonts w:cs="Arial"/>
                <w:szCs w:val="18"/>
                <w:lang w:eastAsia="zh-CN"/>
              </w:rPr>
            </w:pPr>
            <w:proofErr w:type="gramStart"/>
            <w:r>
              <w:rPr>
                <w:rFonts w:cs="Arial"/>
                <w:szCs w:val="18"/>
                <w:lang w:eastAsia="zh-CN"/>
              </w:rPr>
              <w:t>1..N</w:t>
            </w:r>
            <w:proofErr w:type="gramEnd"/>
          </w:p>
        </w:tc>
        <w:tc>
          <w:tcPr>
            <w:tcW w:w="3330" w:type="dxa"/>
            <w:gridSpan w:val="2"/>
          </w:tcPr>
          <w:p w14:paraId="24CFAE7A" w14:textId="77777777" w:rsidR="001868BD" w:rsidRDefault="001868BD" w:rsidP="00AB4BDB">
            <w:pPr>
              <w:pStyle w:val="TAL"/>
              <w:rPr>
                <w:rFonts w:cs="Arial"/>
                <w:szCs w:val="18"/>
                <w:lang w:eastAsia="zh-CN"/>
              </w:rPr>
            </w:pPr>
            <w:r>
              <w:rPr>
                <w:rFonts w:cs="Arial"/>
                <w:szCs w:val="18"/>
              </w:rPr>
              <w:t>Represents the dispersion analytics requirements.</w:t>
            </w:r>
          </w:p>
        </w:tc>
        <w:tc>
          <w:tcPr>
            <w:tcW w:w="1483" w:type="dxa"/>
            <w:gridSpan w:val="2"/>
          </w:tcPr>
          <w:p w14:paraId="4E6544C1" w14:textId="77777777" w:rsidR="001868BD" w:rsidRDefault="001868BD" w:rsidP="00AB4BDB">
            <w:pPr>
              <w:pStyle w:val="TAL"/>
            </w:pPr>
            <w:r>
              <w:rPr>
                <w:rFonts w:cs="Arial"/>
                <w:szCs w:val="18"/>
              </w:rPr>
              <w:t>Dispersion</w:t>
            </w:r>
          </w:p>
        </w:tc>
      </w:tr>
      <w:tr w:rsidR="001868BD" w14:paraId="35741050" w14:textId="77777777" w:rsidTr="00AB4BDB">
        <w:trPr>
          <w:gridAfter w:val="1"/>
          <w:wAfter w:w="33" w:type="dxa"/>
          <w:jc w:val="center"/>
        </w:trPr>
        <w:tc>
          <w:tcPr>
            <w:tcW w:w="1531" w:type="dxa"/>
            <w:gridSpan w:val="2"/>
          </w:tcPr>
          <w:p w14:paraId="37D6E862" w14:textId="77777777" w:rsidR="001868BD" w:rsidRDefault="001868BD" w:rsidP="00AB4BDB">
            <w:pPr>
              <w:pStyle w:val="TAL"/>
            </w:pPr>
            <w:proofErr w:type="spellStart"/>
            <w:r>
              <w:t>redTransReqs</w:t>
            </w:r>
            <w:proofErr w:type="spellEnd"/>
          </w:p>
        </w:tc>
        <w:tc>
          <w:tcPr>
            <w:tcW w:w="1474" w:type="dxa"/>
            <w:gridSpan w:val="2"/>
          </w:tcPr>
          <w:p w14:paraId="4A9DD7E2" w14:textId="77777777" w:rsidR="001868BD" w:rsidRDefault="001868BD" w:rsidP="00AB4BDB">
            <w:pPr>
              <w:pStyle w:val="TAL"/>
            </w:pPr>
            <w:proofErr w:type="gramStart"/>
            <w:r>
              <w:t>array(</w:t>
            </w:r>
            <w:proofErr w:type="spellStart"/>
            <w:proofErr w:type="gramEnd"/>
            <w:r>
              <w:t>RedundantTransmissionExpReq</w:t>
            </w:r>
            <w:proofErr w:type="spellEnd"/>
            <w:r>
              <w:t>)</w:t>
            </w:r>
          </w:p>
        </w:tc>
        <w:tc>
          <w:tcPr>
            <w:tcW w:w="360" w:type="dxa"/>
            <w:gridSpan w:val="2"/>
          </w:tcPr>
          <w:p w14:paraId="246FE29A" w14:textId="77777777" w:rsidR="001868BD" w:rsidRDefault="001868BD" w:rsidP="00AB4BDB">
            <w:pPr>
              <w:pStyle w:val="TAC"/>
              <w:rPr>
                <w:rFonts w:cs="Arial"/>
                <w:szCs w:val="18"/>
                <w:lang w:eastAsia="zh-CN"/>
              </w:rPr>
            </w:pPr>
            <w:r>
              <w:rPr>
                <w:rFonts w:cs="Arial"/>
                <w:szCs w:val="18"/>
                <w:lang w:eastAsia="zh-CN"/>
              </w:rPr>
              <w:t>O</w:t>
            </w:r>
          </w:p>
        </w:tc>
        <w:tc>
          <w:tcPr>
            <w:tcW w:w="1170" w:type="dxa"/>
            <w:gridSpan w:val="2"/>
          </w:tcPr>
          <w:p w14:paraId="7354FE31" w14:textId="77777777" w:rsidR="001868BD" w:rsidRDefault="001868BD" w:rsidP="00AB4BDB">
            <w:pPr>
              <w:pStyle w:val="TAC"/>
              <w:rPr>
                <w:rFonts w:cs="Arial"/>
                <w:szCs w:val="18"/>
                <w:lang w:eastAsia="zh-CN"/>
              </w:rPr>
            </w:pPr>
            <w:proofErr w:type="gramStart"/>
            <w:r>
              <w:rPr>
                <w:rFonts w:cs="Arial"/>
                <w:szCs w:val="18"/>
                <w:lang w:eastAsia="zh-CN"/>
              </w:rPr>
              <w:t>1..N</w:t>
            </w:r>
            <w:proofErr w:type="gramEnd"/>
          </w:p>
        </w:tc>
        <w:tc>
          <w:tcPr>
            <w:tcW w:w="3330" w:type="dxa"/>
            <w:gridSpan w:val="2"/>
          </w:tcPr>
          <w:p w14:paraId="1EA88C3F" w14:textId="77777777" w:rsidR="001868BD" w:rsidRDefault="001868BD" w:rsidP="00AB4BDB">
            <w:pPr>
              <w:pStyle w:val="TAL"/>
              <w:rPr>
                <w:rFonts w:cs="Arial"/>
                <w:szCs w:val="18"/>
              </w:rPr>
            </w:pPr>
            <w:r>
              <w:rPr>
                <w:rFonts w:cs="Arial"/>
                <w:szCs w:val="18"/>
              </w:rPr>
              <w:t>Represents the redundant transmission experience analytics requirements.</w:t>
            </w:r>
          </w:p>
        </w:tc>
        <w:tc>
          <w:tcPr>
            <w:tcW w:w="1483" w:type="dxa"/>
            <w:gridSpan w:val="2"/>
          </w:tcPr>
          <w:p w14:paraId="43191CD6" w14:textId="77777777" w:rsidR="001868BD" w:rsidRDefault="001868BD" w:rsidP="00AB4BDB">
            <w:pPr>
              <w:pStyle w:val="TAL"/>
              <w:rPr>
                <w:rFonts w:cs="Arial"/>
                <w:szCs w:val="18"/>
              </w:rPr>
            </w:pPr>
            <w:proofErr w:type="spellStart"/>
            <w:r>
              <w:rPr>
                <w:rFonts w:cs="Arial"/>
                <w:szCs w:val="18"/>
              </w:rPr>
              <w:t>RedundantTransmissionExp</w:t>
            </w:r>
            <w:proofErr w:type="spellEnd"/>
          </w:p>
        </w:tc>
      </w:tr>
      <w:tr w:rsidR="001868BD" w14:paraId="464C9216" w14:textId="77777777" w:rsidTr="00AB4BDB">
        <w:trPr>
          <w:gridAfter w:val="1"/>
          <w:wAfter w:w="33" w:type="dxa"/>
          <w:jc w:val="center"/>
        </w:trPr>
        <w:tc>
          <w:tcPr>
            <w:tcW w:w="1531" w:type="dxa"/>
            <w:gridSpan w:val="2"/>
          </w:tcPr>
          <w:p w14:paraId="40A2AD58" w14:textId="77777777" w:rsidR="001868BD" w:rsidRDefault="001868BD" w:rsidP="00AB4BDB">
            <w:pPr>
              <w:pStyle w:val="TAL"/>
            </w:pPr>
            <w:proofErr w:type="spellStart"/>
            <w:r>
              <w:t>wlanReqs</w:t>
            </w:r>
            <w:proofErr w:type="spellEnd"/>
          </w:p>
        </w:tc>
        <w:tc>
          <w:tcPr>
            <w:tcW w:w="1474" w:type="dxa"/>
            <w:gridSpan w:val="2"/>
          </w:tcPr>
          <w:p w14:paraId="3BE0F278" w14:textId="77777777" w:rsidR="001868BD" w:rsidRDefault="001868BD" w:rsidP="00AB4BDB">
            <w:pPr>
              <w:pStyle w:val="TAL"/>
            </w:pPr>
            <w:proofErr w:type="gramStart"/>
            <w:r>
              <w:t>array(</w:t>
            </w:r>
            <w:proofErr w:type="spellStart"/>
            <w:proofErr w:type="gramEnd"/>
            <w:r>
              <w:t>WlanPerformanceReq</w:t>
            </w:r>
            <w:proofErr w:type="spellEnd"/>
            <w:r>
              <w:t>)</w:t>
            </w:r>
          </w:p>
        </w:tc>
        <w:tc>
          <w:tcPr>
            <w:tcW w:w="360" w:type="dxa"/>
            <w:gridSpan w:val="2"/>
          </w:tcPr>
          <w:p w14:paraId="3FC2B5D8" w14:textId="77777777" w:rsidR="001868BD" w:rsidRDefault="001868BD" w:rsidP="00AB4BDB">
            <w:pPr>
              <w:pStyle w:val="TAC"/>
              <w:rPr>
                <w:rFonts w:cs="Arial"/>
                <w:szCs w:val="18"/>
                <w:lang w:eastAsia="zh-CN"/>
              </w:rPr>
            </w:pPr>
            <w:r>
              <w:rPr>
                <w:rFonts w:cs="Arial"/>
                <w:szCs w:val="18"/>
                <w:lang w:eastAsia="zh-CN"/>
              </w:rPr>
              <w:t>O</w:t>
            </w:r>
          </w:p>
        </w:tc>
        <w:tc>
          <w:tcPr>
            <w:tcW w:w="1170" w:type="dxa"/>
            <w:gridSpan w:val="2"/>
          </w:tcPr>
          <w:p w14:paraId="2BC6E78D" w14:textId="77777777" w:rsidR="001868BD" w:rsidRDefault="001868BD" w:rsidP="00AB4BDB">
            <w:pPr>
              <w:pStyle w:val="TAC"/>
              <w:rPr>
                <w:rFonts w:cs="Arial"/>
                <w:szCs w:val="18"/>
                <w:lang w:eastAsia="zh-CN"/>
              </w:rPr>
            </w:pPr>
            <w:proofErr w:type="gramStart"/>
            <w:r>
              <w:rPr>
                <w:rFonts w:cs="Arial"/>
                <w:szCs w:val="18"/>
                <w:lang w:eastAsia="zh-CN"/>
              </w:rPr>
              <w:t>1..N</w:t>
            </w:r>
            <w:proofErr w:type="gramEnd"/>
          </w:p>
        </w:tc>
        <w:tc>
          <w:tcPr>
            <w:tcW w:w="3330" w:type="dxa"/>
            <w:gridSpan w:val="2"/>
          </w:tcPr>
          <w:p w14:paraId="08ADDC06" w14:textId="77777777" w:rsidR="001868BD" w:rsidRDefault="001868BD" w:rsidP="00AB4BDB">
            <w:pPr>
              <w:pStyle w:val="TAL"/>
              <w:rPr>
                <w:rFonts w:cs="Arial"/>
                <w:szCs w:val="18"/>
              </w:rPr>
            </w:pPr>
            <w:r>
              <w:rPr>
                <w:rFonts w:cs="Arial"/>
                <w:szCs w:val="18"/>
              </w:rPr>
              <w:t>Represents other WLAN performance analytics requirements. If the attribute contains no content, may take default handling action.</w:t>
            </w:r>
          </w:p>
        </w:tc>
        <w:tc>
          <w:tcPr>
            <w:tcW w:w="1483" w:type="dxa"/>
            <w:gridSpan w:val="2"/>
          </w:tcPr>
          <w:p w14:paraId="10DE96D1" w14:textId="77777777" w:rsidR="001868BD" w:rsidRDefault="001868BD" w:rsidP="00AB4BDB">
            <w:pPr>
              <w:pStyle w:val="TAL"/>
              <w:rPr>
                <w:rFonts w:cs="Arial"/>
                <w:szCs w:val="18"/>
              </w:rPr>
            </w:pPr>
            <w:proofErr w:type="spellStart"/>
            <w:r>
              <w:rPr>
                <w:rFonts w:cs="Arial"/>
                <w:szCs w:val="18"/>
              </w:rPr>
              <w:t>WlanPerformance</w:t>
            </w:r>
            <w:proofErr w:type="spellEnd"/>
          </w:p>
        </w:tc>
      </w:tr>
      <w:tr w:rsidR="001868BD" w14:paraId="7B7A5E39" w14:textId="77777777" w:rsidTr="00AB4BDB">
        <w:trPr>
          <w:gridAfter w:val="1"/>
          <w:wAfter w:w="33" w:type="dxa"/>
          <w:jc w:val="center"/>
        </w:trPr>
        <w:tc>
          <w:tcPr>
            <w:tcW w:w="1531" w:type="dxa"/>
            <w:gridSpan w:val="2"/>
          </w:tcPr>
          <w:p w14:paraId="028D3EBF" w14:textId="77777777" w:rsidR="001868BD" w:rsidRDefault="001868BD" w:rsidP="00AB4BDB">
            <w:pPr>
              <w:pStyle w:val="TAL"/>
            </w:pPr>
            <w:proofErr w:type="spellStart"/>
            <w:r>
              <w:t>listOfAnaSubsets</w:t>
            </w:r>
            <w:proofErr w:type="spellEnd"/>
          </w:p>
        </w:tc>
        <w:tc>
          <w:tcPr>
            <w:tcW w:w="1474" w:type="dxa"/>
            <w:gridSpan w:val="2"/>
          </w:tcPr>
          <w:p w14:paraId="7FACD650" w14:textId="77777777" w:rsidR="001868BD" w:rsidRDefault="001868BD" w:rsidP="00AB4BDB">
            <w:pPr>
              <w:pStyle w:val="TAL"/>
            </w:pPr>
            <w:proofErr w:type="gramStart"/>
            <w:r>
              <w:rPr>
                <w:rFonts w:eastAsia="DengXian"/>
              </w:rPr>
              <w:t>array(</w:t>
            </w:r>
            <w:proofErr w:type="spellStart"/>
            <w:proofErr w:type="gramEnd"/>
            <w:r>
              <w:rPr>
                <w:lang w:eastAsia="zh-CN"/>
              </w:rPr>
              <w:t>AnalyticsSubset</w:t>
            </w:r>
            <w:proofErr w:type="spellEnd"/>
            <w:r>
              <w:rPr>
                <w:lang w:eastAsia="zh-CN"/>
              </w:rPr>
              <w:t>)</w:t>
            </w:r>
          </w:p>
        </w:tc>
        <w:tc>
          <w:tcPr>
            <w:tcW w:w="360" w:type="dxa"/>
            <w:gridSpan w:val="2"/>
          </w:tcPr>
          <w:p w14:paraId="24A6AC5C" w14:textId="77777777" w:rsidR="001868BD" w:rsidRDefault="001868BD" w:rsidP="00AB4BDB">
            <w:pPr>
              <w:pStyle w:val="TAC"/>
              <w:rPr>
                <w:rFonts w:cs="Arial"/>
                <w:szCs w:val="18"/>
                <w:lang w:eastAsia="zh-CN"/>
              </w:rPr>
            </w:pPr>
            <w:r>
              <w:rPr>
                <w:rFonts w:cs="Arial"/>
                <w:szCs w:val="18"/>
                <w:lang w:eastAsia="zh-CN"/>
              </w:rPr>
              <w:t>O</w:t>
            </w:r>
          </w:p>
        </w:tc>
        <w:tc>
          <w:tcPr>
            <w:tcW w:w="1170" w:type="dxa"/>
            <w:gridSpan w:val="2"/>
          </w:tcPr>
          <w:p w14:paraId="292F0231" w14:textId="77777777" w:rsidR="001868BD" w:rsidRDefault="001868BD" w:rsidP="00AB4BDB">
            <w:pPr>
              <w:pStyle w:val="TAC"/>
              <w:rPr>
                <w:rFonts w:cs="Arial"/>
                <w:szCs w:val="18"/>
                <w:lang w:eastAsia="zh-CN"/>
              </w:rPr>
            </w:pPr>
            <w:proofErr w:type="gramStart"/>
            <w:r>
              <w:rPr>
                <w:rFonts w:cs="Arial"/>
                <w:szCs w:val="18"/>
                <w:lang w:eastAsia="zh-CN"/>
              </w:rPr>
              <w:t>1..N</w:t>
            </w:r>
            <w:proofErr w:type="gramEnd"/>
          </w:p>
        </w:tc>
        <w:tc>
          <w:tcPr>
            <w:tcW w:w="3330" w:type="dxa"/>
            <w:gridSpan w:val="2"/>
          </w:tcPr>
          <w:p w14:paraId="0B73D132" w14:textId="77777777" w:rsidR="001868BD" w:rsidRDefault="001868BD" w:rsidP="00AB4BDB">
            <w:pPr>
              <w:pStyle w:val="TAL"/>
              <w:rPr>
                <w:rFonts w:cs="Arial"/>
                <w:szCs w:val="18"/>
              </w:rPr>
            </w:pPr>
            <w:r>
              <w:rPr>
                <w:lang w:eastAsia="zh-CN"/>
              </w:rPr>
              <w:t>The list of analytics subsets used to indicate the content of the analytics.</w:t>
            </w:r>
            <w:r>
              <w:rPr>
                <w:rFonts w:cs="Arial"/>
                <w:szCs w:val="18"/>
              </w:rPr>
              <w:t xml:space="preserve"> (NOTE 11) (NOTE 14)</w:t>
            </w:r>
          </w:p>
        </w:tc>
        <w:tc>
          <w:tcPr>
            <w:tcW w:w="1483" w:type="dxa"/>
            <w:gridSpan w:val="2"/>
          </w:tcPr>
          <w:p w14:paraId="752D11E6" w14:textId="77777777" w:rsidR="001868BD" w:rsidRDefault="001868BD" w:rsidP="00AB4BDB">
            <w:pPr>
              <w:pStyle w:val="TAL"/>
              <w:rPr>
                <w:rFonts w:cs="Arial"/>
                <w:szCs w:val="18"/>
              </w:rPr>
            </w:pPr>
            <w:proofErr w:type="spellStart"/>
            <w:r>
              <w:rPr>
                <w:rFonts w:cs="Arial"/>
                <w:szCs w:val="18"/>
              </w:rPr>
              <w:t>EneNA</w:t>
            </w:r>
            <w:proofErr w:type="spellEnd"/>
          </w:p>
          <w:p w14:paraId="5D14A13C" w14:textId="77777777" w:rsidR="001868BD" w:rsidRDefault="001868BD" w:rsidP="00AB4BDB">
            <w:pPr>
              <w:pStyle w:val="TAL"/>
              <w:rPr>
                <w:rFonts w:cs="Arial"/>
                <w:szCs w:val="18"/>
              </w:rPr>
            </w:pPr>
            <w:r>
              <w:t>UeMobility</w:t>
            </w:r>
            <w:r>
              <w:rPr>
                <w:lang w:eastAsia="zh-CN"/>
              </w:rPr>
              <w:t>Ext2_eNA</w:t>
            </w:r>
          </w:p>
        </w:tc>
      </w:tr>
      <w:tr w:rsidR="001868BD" w14:paraId="1F1D65AB" w14:textId="77777777" w:rsidTr="00AB4BDB">
        <w:trPr>
          <w:gridAfter w:val="1"/>
          <w:wAfter w:w="33" w:type="dxa"/>
          <w:jc w:val="center"/>
        </w:trPr>
        <w:tc>
          <w:tcPr>
            <w:tcW w:w="1531" w:type="dxa"/>
            <w:gridSpan w:val="2"/>
          </w:tcPr>
          <w:p w14:paraId="207DB256" w14:textId="77777777" w:rsidR="001868BD" w:rsidRDefault="001868BD" w:rsidP="00AB4BDB">
            <w:pPr>
              <w:pStyle w:val="TAL"/>
            </w:pPr>
            <w:proofErr w:type="spellStart"/>
            <w:r>
              <w:t>upfInfo</w:t>
            </w:r>
            <w:proofErr w:type="spellEnd"/>
          </w:p>
        </w:tc>
        <w:tc>
          <w:tcPr>
            <w:tcW w:w="1474" w:type="dxa"/>
            <w:gridSpan w:val="2"/>
          </w:tcPr>
          <w:p w14:paraId="112F4A03" w14:textId="77777777" w:rsidR="001868BD" w:rsidRDefault="001868BD" w:rsidP="00AB4BDB">
            <w:pPr>
              <w:pStyle w:val="TAL"/>
              <w:rPr>
                <w:rFonts w:eastAsia="DengXian"/>
              </w:rPr>
            </w:pPr>
            <w:proofErr w:type="spellStart"/>
            <w:r>
              <w:t>UpfInformation</w:t>
            </w:r>
            <w:proofErr w:type="spellEnd"/>
          </w:p>
        </w:tc>
        <w:tc>
          <w:tcPr>
            <w:tcW w:w="360" w:type="dxa"/>
            <w:gridSpan w:val="2"/>
          </w:tcPr>
          <w:p w14:paraId="5E37147A" w14:textId="77777777" w:rsidR="001868BD" w:rsidRDefault="001868BD" w:rsidP="00AB4BDB">
            <w:pPr>
              <w:pStyle w:val="TAC"/>
              <w:rPr>
                <w:rFonts w:cs="Arial"/>
                <w:szCs w:val="18"/>
                <w:lang w:eastAsia="zh-CN"/>
              </w:rPr>
            </w:pPr>
            <w:r>
              <w:rPr>
                <w:rFonts w:cs="Arial"/>
                <w:szCs w:val="18"/>
                <w:lang w:eastAsia="zh-CN"/>
              </w:rPr>
              <w:t>O</w:t>
            </w:r>
          </w:p>
        </w:tc>
        <w:tc>
          <w:tcPr>
            <w:tcW w:w="1170" w:type="dxa"/>
            <w:gridSpan w:val="2"/>
          </w:tcPr>
          <w:p w14:paraId="02197FCA" w14:textId="77777777" w:rsidR="001868BD" w:rsidRDefault="001868BD" w:rsidP="00AB4BDB">
            <w:pPr>
              <w:pStyle w:val="TAC"/>
              <w:rPr>
                <w:rFonts w:cs="Arial"/>
                <w:szCs w:val="18"/>
                <w:lang w:eastAsia="zh-CN"/>
              </w:rPr>
            </w:pPr>
            <w:r>
              <w:rPr>
                <w:rFonts w:cs="Arial"/>
                <w:szCs w:val="18"/>
                <w:lang w:eastAsia="zh-CN"/>
              </w:rPr>
              <w:t>0..1</w:t>
            </w:r>
          </w:p>
        </w:tc>
        <w:tc>
          <w:tcPr>
            <w:tcW w:w="3330" w:type="dxa"/>
            <w:gridSpan w:val="2"/>
          </w:tcPr>
          <w:p w14:paraId="27481857" w14:textId="77777777" w:rsidR="001868BD" w:rsidRDefault="001868BD" w:rsidP="00AB4BDB">
            <w:pPr>
              <w:pStyle w:val="TAL"/>
              <w:rPr>
                <w:rFonts w:cs="Arial"/>
                <w:szCs w:val="18"/>
              </w:rPr>
            </w:pPr>
            <w:r>
              <w:rPr>
                <w:lang w:eastAsia="zh-CN"/>
              </w:rPr>
              <w:t>Identifies the UPF. (NOTE</w:t>
            </w:r>
            <w:r>
              <w:rPr>
                <w:rFonts w:cs="Arial"/>
                <w:szCs w:val="18"/>
              </w:rPr>
              <w:t> </w:t>
            </w:r>
            <w:r>
              <w:rPr>
                <w:lang w:eastAsia="zh-CN"/>
              </w:rPr>
              <w:t>7)</w:t>
            </w:r>
          </w:p>
        </w:tc>
        <w:tc>
          <w:tcPr>
            <w:tcW w:w="1483" w:type="dxa"/>
            <w:gridSpan w:val="2"/>
          </w:tcPr>
          <w:p w14:paraId="13DA7EAD" w14:textId="77777777" w:rsidR="001868BD" w:rsidRDefault="001868BD" w:rsidP="00AB4BDB">
            <w:pPr>
              <w:pStyle w:val="TAL"/>
            </w:pPr>
            <w:proofErr w:type="spellStart"/>
            <w:r>
              <w:t>ServiceExperienceExt</w:t>
            </w:r>
            <w:proofErr w:type="spellEnd"/>
          </w:p>
          <w:p w14:paraId="403A7EC0" w14:textId="77777777" w:rsidR="001868BD" w:rsidRDefault="001868BD" w:rsidP="00AB4BDB">
            <w:pPr>
              <w:pStyle w:val="TAL"/>
            </w:pPr>
            <w:proofErr w:type="spellStart"/>
            <w:r>
              <w:rPr>
                <w:lang w:eastAsia="zh-CN"/>
              </w:rPr>
              <w:t>DnPerformance</w:t>
            </w:r>
            <w:proofErr w:type="spellEnd"/>
          </w:p>
        </w:tc>
      </w:tr>
      <w:tr w:rsidR="001868BD" w14:paraId="0020B5EF" w14:textId="77777777" w:rsidTr="00AB4BDB">
        <w:trPr>
          <w:gridAfter w:val="1"/>
          <w:wAfter w:w="33" w:type="dxa"/>
          <w:jc w:val="center"/>
        </w:trPr>
        <w:tc>
          <w:tcPr>
            <w:tcW w:w="1531" w:type="dxa"/>
            <w:gridSpan w:val="2"/>
          </w:tcPr>
          <w:p w14:paraId="45D20366" w14:textId="77777777" w:rsidR="001868BD" w:rsidRDefault="001868BD" w:rsidP="00AB4BDB">
            <w:pPr>
              <w:pStyle w:val="TAL"/>
            </w:pPr>
            <w:proofErr w:type="spellStart"/>
            <w:r>
              <w:rPr>
                <w:lang w:eastAsia="zh-CN"/>
              </w:rPr>
              <w:t>appServerAddrs</w:t>
            </w:r>
            <w:proofErr w:type="spellEnd"/>
          </w:p>
        </w:tc>
        <w:tc>
          <w:tcPr>
            <w:tcW w:w="1474" w:type="dxa"/>
            <w:gridSpan w:val="2"/>
          </w:tcPr>
          <w:p w14:paraId="24D93553" w14:textId="77777777" w:rsidR="001868BD" w:rsidRDefault="001868BD" w:rsidP="00AB4BDB">
            <w:pPr>
              <w:pStyle w:val="TAL"/>
            </w:pPr>
            <w:proofErr w:type="gramStart"/>
            <w:r>
              <w:rPr>
                <w:rFonts w:eastAsia="DengXian"/>
              </w:rPr>
              <w:t>array(</w:t>
            </w:r>
            <w:proofErr w:type="spellStart"/>
            <w:proofErr w:type="gramEnd"/>
            <w:r>
              <w:rPr>
                <w:rFonts w:hint="eastAsia"/>
                <w:lang w:eastAsia="zh-CN"/>
              </w:rPr>
              <w:t>A</w:t>
            </w:r>
            <w:r>
              <w:rPr>
                <w:lang w:eastAsia="zh-CN"/>
              </w:rPr>
              <w:t>ddrFqdn</w:t>
            </w:r>
            <w:proofErr w:type="spellEnd"/>
            <w:r>
              <w:rPr>
                <w:lang w:eastAsia="zh-CN"/>
              </w:rPr>
              <w:t>)</w:t>
            </w:r>
          </w:p>
        </w:tc>
        <w:tc>
          <w:tcPr>
            <w:tcW w:w="360" w:type="dxa"/>
            <w:gridSpan w:val="2"/>
          </w:tcPr>
          <w:p w14:paraId="3BDF7FC1" w14:textId="77777777" w:rsidR="001868BD" w:rsidRDefault="001868BD" w:rsidP="00AB4BDB">
            <w:pPr>
              <w:pStyle w:val="TAC"/>
              <w:rPr>
                <w:rFonts w:cs="Arial"/>
                <w:szCs w:val="18"/>
                <w:lang w:eastAsia="zh-CN"/>
              </w:rPr>
            </w:pPr>
            <w:r>
              <w:rPr>
                <w:rFonts w:cs="Arial"/>
                <w:szCs w:val="18"/>
                <w:lang w:eastAsia="zh-CN"/>
              </w:rPr>
              <w:t>C</w:t>
            </w:r>
          </w:p>
        </w:tc>
        <w:tc>
          <w:tcPr>
            <w:tcW w:w="1170" w:type="dxa"/>
            <w:gridSpan w:val="2"/>
          </w:tcPr>
          <w:p w14:paraId="0834D759" w14:textId="77777777" w:rsidR="001868BD" w:rsidRDefault="001868BD" w:rsidP="00AB4BDB">
            <w:pPr>
              <w:pStyle w:val="TAC"/>
              <w:rPr>
                <w:rFonts w:cs="Arial"/>
                <w:szCs w:val="18"/>
                <w:lang w:eastAsia="zh-CN"/>
              </w:rPr>
            </w:pPr>
            <w:proofErr w:type="gramStart"/>
            <w:r>
              <w:rPr>
                <w:rFonts w:cs="Arial" w:hint="eastAsia"/>
                <w:szCs w:val="18"/>
                <w:lang w:eastAsia="zh-CN"/>
              </w:rPr>
              <w:t>1</w:t>
            </w:r>
            <w:r>
              <w:rPr>
                <w:rFonts w:cs="Arial"/>
                <w:szCs w:val="18"/>
                <w:lang w:eastAsia="zh-CN"/>
              </w:rPr>
              <w:t>..N</w:t>
            </w:r>
            <w:proofErr w:type="gramEnd"/>
          </w:p>
        </w:tc>
        <w:tc>
          <w:tcPr>
            <w:tcW w:w="3330" w:type="dxa"/>
            <w:gridSpan w:val="2"/>
          </w:tcPr>
          <w:p w14:paraId="6E3628B4" w14:textId="77777777" w:rsidR="001868BD" w:rsidRDefault="001868BD" w:rsidP="00AB4BDB">
            <w:pPr>
              <w:pStyle w:val="TAL"/>
              <w:rPr>
                <w:rFonts w:cs="Arial"/>
                <w:szCs w:val="18"/>
              </w:rPr>
            </w:pPr>
            <w:r>
              <w:rPr>
                <w:lang w:eastAsia="zh-CN"/>
              </w:rPr>
              <w:t>Each element r</w:t>
            </w:r>
            <w:r>
              <w:rPr>
                <w:rFonts w:hint="eastAsia"/>
                <w:lang w:eastAsia="zh-CN"/>
              </w:rPr>
              <w:t>epresents</w:t>
            </w:r>
            <w:r>
              <w:t xml:space="preserve"> the Application Server Instance (IP address/FQDN of the Application Server). (NOTE 6)</w:t>
            </w:r>
          </w:p>
        </w:tc>
        <w:tc>
          <w:tcPr>
            <w:tcW w:w="1483" w:type="dxa"/>
            <w:gridSpan w:val="2"/>
          </w:tcPr>
          <w:p w14:paraId="2EC46426" w14:textId="77777777" w:rsidR="001868BD" w:rsidRDefault="001868BD" w:rsidP="00AB4BDB">
            <w:pPr>
              <w:pStyle w:val="TAL"/>
            </w:pPr>
            <w:proofErr w:type="spellStart"/>
            <w:r>
              <w:t>ServiceExperienceExt</w:t>
            </w:r>
            <w:proofErr w:type="spellEnd"/>
          </w:p>
          <w:p w14:paraId="3F42C8DE" w14:textId="77777777" w:rsidR="001868BD" w:rsidRDefault="001868BD" w:rsidP="00AB4BDB">
            <w:pPr>
              <w:pStyle w:val="TAL"/>
            </w:pPr>
            <w:proofErr w:type="spellStart"/>
            <w:r>
              <w:t>DnPerformance</w:t>
            </w:r>
            <w:proofErr w:type="spellEnd"/>
          </w:p>
        </w:tc>
      </w:tr>
      <w:tr w:rsidR="001868BD" w14:paraId="297E00A9" w14:textId="77777777" w:rsidTr="00AB4BDB">
        <w:trPr>
          <w:gridAfter w:val="1"/>
          <w:wAfter w:w="33" w:type="dxa"/>
          <w:jc w:val="center"/>
        </w:trPr>
        <w:tc>
          <w:tcPr>
            <w:tcW w:w="1531" w:type="dxa"/>
            <w:gridSpan w:val="2"/>
          </w:tcPr>
          <w:p w14:paraId="01F037AB" w14:textId="77777777" w:rsidR="001868BD" w:rsidRDefault="001868BD" w:rsidP="00AB4BDB">
            <w:pPr>
              <w:pStyle w:val="TAL"/>
              <w:rPr>
                <w:lang w:eastAsia="zh-CN"/>
              </w:rPr>
            </w:pPr>
            <w:proofErr w:type="spellStart"/>
            <w:r>
              <w:t>dnPerfReqs</w:t>
            </w:r>
            <w:proofErr w:type="spellEnd"/>
          </w:p>
        </w:tc>
        <w:tc>
          <w:tcPr>
            <w:tcW w:w="1474" w:type="dxa"/>
            <w:gridSpan w:val="2"/>
          </w:tcPr>
          <w:p w14:paraId="7794442E" w14:textId="77777777" w:rsidR="001868BD" w:rsidRDefault="001868BD" w:rsidP="00AB4BDB">
            <w:pPr>
              <w:pStyle w:val="TAL"/>
              <w:rPr>
                <w:rFonts w:eastAsia="DengXian"/>
              </w:rPr>
            </w:pPr>
            <w:proofErr w:type="gramStart"/>
            <w:r>
              <w:t>array(</w:t>
            </w:r>
            <w:proofErr w:type="spellStart"/>
            <w:proofErr w:type="gramEnd"/>
            <w:r>
              <w:t>DnPerformanceReq</w:t>
            </w:r>
            <w:proofErr w:type="spellEnd"/>
            <w:r>
              <w:t>)</w:t>
            </w:r>
          </w:p>
        </w:tc>
        <w:tc>
          <w:tcPr>
            <w:tcW w:w="360" w:type="dxa"/>
            <w:gridSpan w:val="2"/>
          </w:tcPr>
          <w:p w14:paraId="0E08959C" w14:textId="77777777" w:rsidR="001868BD" w:rsidRDefault="001868BD" w:rsidP="00AB4BDB">
            <w:pPr>
              <w:pStyle w:val="TAC"/>
              <w:rPr>
                <w:rFonts w:cs="Arial"/>
                <w:szCs w:val="18"/>
                <w:lang w:eastAsia="zh-CN"/>
              </w:rPr>
            </w:pPr>
            <w:r>
              <w:rPr>
                <w:rFonts w:cs="Arial" w:hint="eastAsia"/>
                <w:szCs w:val="18"/>
                <w:lang w:eastAsia="ja-JP"/>
              </w:rPr>
              <w:t>O</w:t>
            </w:r>
          </w:p>
        </w:tc>
        <w:tc>
          <w:tcPr>
            <w:tcW w:w="1170" w:type="dxa"/>
            <w:gridSpan w:val="2"/>
          </w:tcPr>
          <w:p w14:paraId="7A602D80" w14:textId="77777777" w:rsidR="001868BD" w:rsidRDefault="001868BD" w:rsidP="00AB4BDB">
            <w:pPr>
              <w:pStyle w:val="TAC"/>
              <w:rPr>
                <w:rFonts w:cs="Arial"/>
                <w:szCs w:val="18"/>
                <w:lang w:eastAsia="zh-CN"/>
              </w:rPr>
            </w:pPr>
            <w:proofErr w:type="gramStart"/>
            <w:r>
              <w:t>1..N</w:t>
            </w:r>
            <w:proofErr w:type="gramEnd"/>
          </w:p>
        </w:tc>
        <w:tc>
          <w:tcPr>
            <w:tcW w:w="3330" w:type="dxa"/>
            <w:gridSpan w:val="2"/>
          </w:tcPr>
          <w:p w14:paraId="56BE91AB" w14:textId="77777777" w:rsidR="001868BD" w:rsidRDefault="001868BD" w:rsidP="00AB4BDB">
            <w:pPr>
              <w:pStyle w:val="TAL"/>
              <w:rPr>
                <w:lang w:eastAsia="zh-CN"/>
              </w:rPr>
            </w:pPr>
            <w:r>
              <w:t>Represents the DN performance requirements. This attribute shall be included when event-id is "DN_PERFORMANCE".</w:t>
            </w:r>
          </w:p>
        </w:tc>
        <w:tc>
          <w:tcPr>
            <w:tcW w:w="1483" w:type="dxa"/>
            <w:gridSpan w:val="2"/>
          </w:tcPr>
          <w:p w14:paraId="67E724DC" w14:textId="77777777" w:rsidR="001868BD" w:rsidRDefault="001868BD" w:rsidP="00AB4BDB">
            <w:pPr>
              <w:pStyle w:val="TAL"/>
            </w:pPr>
            <w:proofErr w:type="spellStart"/>
            <w:r>
              <w:rPr>
                <w:rFonts w:hint="eastAsia"/>
                <w:lang w:eastAsia="zh-CN"/>
              </w:rPr>
              <w:t>Dn</w:t>
            </w:r>
            <w:r>
              <w:t>Performance</w:t>
            </w:r>
            <w:proofErr w:type="spellEnd"/>
          </w:p>
        </w:tc>
      </w:tr>
      <w:tr w:rsidR="001868BD" w14:paraId="7AA6B2CB" w14:textId="77777777" w:rsidTr="00AB4BDB">
        <w:trPr>
          <w:gridAfter w:val="1"/>
          <w:wAfter w:w="33" w:type="dxa"/>
          <w:jc w:val="center"/>
        </w:trPr>
        <w:tc>
          <w:tcPr>
            <w:tcW w:w="1531" w:type="dxa"/>
            <w:gridSpan w:val="2"/>
          </w:tcPr>
          <w:p w14:paraId="61EC2D15" w14:textId="77777777" w:rsidR="001868BD" w:rsidRDefault="001868BD" w:rsidP="00AB4BDB">
            <w:pPr>
              <w:pStyle w:val="TAL"/>
              <w:rPr>
                <w:lang w:eastAsia="zh-CN"/>
              </w:rPr>
            </w:pPr>
            <w:r>
              <w:rPr>
                <w:lang w:eastAsia="zh-CN"/>
              </w:rPr>
              <w:t>e2eDataVolTransTimeReqs</w:t>
            </w:r>
          </w:p>
        </w:tc>
        <w:tc>
          <w:tcPr>
            <w:tcW w:w="1474" w:type="dxa"/>
            <w:gridSpan w:val="2"/>
          </w:tcPr>
          <w:p w14:paraId="3C8A68BA" w14:textId="77777777" w:rsidR="001868BD" w:rsidRDefault="001868BD" w:rsidP="00AB4BDB">
            <w:pPr>
              <w:pStyle w:val="TAL"/>
            </w:pPr>
            <w:r>
              <w:rPr>
                <w:lang w:eastAsia="zh-CN"/>
              </w:rPr>
              <w:t>array(E2eDataVolTransTimeReq)</w:t>
            </w:r>
          </w:p>
        </w:tc>
        <w:tc>
          <w:tcPr>
            <w:tcW w:w="360" w:type="dxa"/>
            <w:gridSpan w:val="2"/>
          </w:tcPr>
          <w:p w14:paraId="24E08934" w14:textId="77777777" w:rsidR="001868BD" w:rsidRDefault="001868BD" w:rsidP="00AB4BDB">
            <w:pPr>
              <w:pStyle w:val="TAC"/>
              <w:rPr>
                <w:rFonts w:cs="Arial"/>
                <w:szCs w:val="18"/>
                <w:lang w:eastAsia="zh-CN"/>
              </w:rPr>
            </w:pPr>
            <w:r>
              <w:rPr>
                <w:rFonts w:cs="Arial"/>
                <w:szCs w:val="18"/>
                <w:lang w:eastAsia="ja-JP"/>
              </w:rPr>
              <w:t>O</w:t>
            </w:r>
          </w:p>
        </w:tc>
        <w:tc>
          <w:tcPr>
            <w:tcW w:w="1170" w:type="dxa"/>
            <w:gridSpan w:val="2"/>
          </w:tcPr>
          <w:p w14:paraId="54FC5D5E" w14:textId="77777777" w:rsidR="001868BD" w:rsidRDefault="001868BD" w:rsidP="00AB4BDB">
            <w:pPr>
              <w:pStyle w:val="TAC"/>
            </w:pPr>
            <w:proofErr w:type="gramStart"/>
            <w:r>
              <w:t>1..N</w:t>
            </w:r>
            <w:proofErr w:type="gramEnd"/>
          </w:p>
        </w:tc>
        <w:tc>
          <w:tcPr>
            <w:tcW w:w="3330" w:type="dxa"/>
            <w:gridSpan w:val="2"/>
          </w:tcPr>
          <w:p w14:paraId="7096B1F1" w14:textId="77777777" w:rsidR="001868BD" w:rsidRDefault="001868BD" w:rsidP="00AB4BDB">
            <w:pPr>
              <w:pStyle w:val="TAL"/>
            </w:pPr>
            <w:r>
              <w:t>Represents the list of E2E data volume transfer time requirement. This attribute may be included when event-id is "</w:t>
            </w:r>
            <w:r>
              <w:rPr>
                <w:lang w:eastAsia="zh-CN"/>
              </w:rPr>
              <w:t>E2E_DATA_VOL_TRANS_TIME</w:t>
            </w:r>
            <w:r>
              <w:t>".</w:t>
            </w:r>
          </w:p>
        </w:tc>
        <w:tc>
          <w:tcPr>
            <w:tcW w:w="1483" w:type="dxa"/>
            <w:gridSpan w:val="2"/>
          </w:tcPr>
          <w:p w14:paraId="60355FBD" w14:textId="77777777" w:rsidR="001868BD" w:rsidRDefault="001868BD" w:rsidP="00AB4BDB">
            <w:pPr>
              <w:pStyle w:val="TAL"/>
            </w:pPr>
            <w:r>
              <w:rPr>
                <w:lang w:eastAsia="zh-CN"/>
              </w:rPr>
              <w:t>E2eDataVolTransTime</w:t>
            </w:r>
          </w:p>
        </w:tc>
      </w:tr>
      <w:tr w:rsidR="001868BD" w14:paraId="11436857" w14:textId="77777777" w:rsidTr="00AB4BDB">
        <w:trPr>
          <w:gridAfter w:val="1"/>
          <w:wAfter w:w="33" w:type="dxa"/>
          <w:jc w:val="center"/>
        </w:trPr>
        <w:tc>
          <w:tcPr>
            <w:tcW w:w="1531" w:type="dxa"/>
            <w:gridSpan w:val="2"/>
          </w:tcPr>
          <w:p w14:paraId="68260D7B" w14:textId="77777777" w:rsidR="001868BD" w:rsidRDefault="001868BD" w:rsidP="00AB4BDB">
            <w:pPr>
              <w:pStyle w:val="TAL"/>
            </w:pPr>
            <w:proofErr w:type="spellStart"/>
            <w:r>
              <w:rPr>
                <w:rFonts w:hint="eastAsia"/>
                <w:lang w:eastAsia="zh-CN"/>
              </w:rPr>
              <w:t>u</w:t>
            </w:r>
            <w:r>
              <w:rPr>
                <w:lang w:eastAsia="zh-CN"/>
              </w:rPr>
              <w:t>eMobilityReqs</w:t>
            </w:r>
            <w:proofErr w:type="spellEnd"/>
          </w:p>
        </w:tc>
        <w:tc>
          <w:tcPr>
            <w:tcW w:w="1474" w:type="dxa"/>
            <w:gridSpan w:val="2"/>
          </w:tcPr>
          <w:p w14:paraId="16E00BB7" w14:textId="77777777" w:rsidR="001868BD" w:rsidRDefault="001868BD" w:rsidP="00AB4BDB">
            <w:pPr>
              <w:pStyle w:val="TAL"/>
            </w:pPr>
            <w:proofErr w:type="gramStart"/>
            <w:r>
              <w:t>array(</w:t>
            </w:r>
            <w:proofErr w:type="spellStart"/>
            <w:proofErr w:type="gramEnd"/>
            <w:r>
              <w:t>UeMobilityReq</w:t>
            </w:r>
            <w:proofErr w:type="spellEnd"/>
            <w:r>
              <w:t>)</w:t>
            </w:r>
          </w:p>
        </w:tc>
        <w:tc>
          <w:tcPr>
            <w:tcW w:w="360" w:type="dxa"/>
            <w:gridSpan w:val="2"/>
          </w:tcPr>
          <w:p w14:paraId="2C2E31C4" w14:textId="77777777" w:rsidR="001868BD" w:rsidRDefault="001868BD" w:rsidP="00AB4BDB">
            <w:pPr>
              <w:pStyle w:val="TAC"/>
              <w:rPr>
                <w:rFonts w:cs="Arial"/>
                <w:szCs w:val="18"/>
                <w:lang w:eastAsia="ja-JP"/>
              </w:rPr>
            </w:pPr>
            <w:r>
              <w:rPr>
                <w:rFonts w:cs="Arial"/>
                <w:szCs w:val="18"/>
                <w:lang w:eastAsia="zh-CN"/>
              </w:rPr>
              <w:t>O</w:t>
            </w:r>
          </w:p>
        </w:tc>
        <w:tc>
          <w:tcPr>
            <w:tcW w:w="1170" w:type="dxa"/>
            <w:gridSpan w:val="2"/>
          </w:tcPr>
          <w:p w14:paraId="0337EE38" w14:textId="77777777" w:rsidR="001868BD" w:rsidRDefault="001868BD" w:rsidP="00AB4BDB">
            <w:pPr>
              <w:pStyle w:val="TAC"/>
            </w:pPr>
            <w:proofErr w:type="gramStart"/>
            <w:r>
              <w:t>1..N</w:t>
            </w:r>
            <w:proofErr w:type="gramEnd"/>
          </w:p>
        </w:tc>
        <w:tc>
          <w:tcPr>
            <w:tcW w:w="3330" w:type="dxa"/>
            <w:gridSpan w:val="2"/>
          </w:tcPr>
          <w:p w14:paraId="13BA8ECC" w14:textId="77777777" w:rsidR="001868BD" w:rsidRDefault="001868BD" w:rsidP="00AB4BDB">
            <w:pPr>
              <w:pStyle w:val="TAL"/>
            </w:pPr>
            <w:r>
              <w:t>Represents the UE mobility requirements. This attribute may be included when the event-id is "UE_MOBILITY".</w:t>
            </w:r>
          </w:p>
        </w:tc>
        <w:tc>
          <w:tcPr>
            <w:tcW w:w="1483" w:type="dxa"/>
            <w:gridSpan w:val="2"/>
          </w:tcPr>
          <w:p w14:paraId="7704E147" w14:textId="77777777" w:rsidR="001868BD" w:rsidRDefault="001868BD" w:rsidP="00AB4BDB">
            <w:pPr>
              <w:pStyle w:val="TAL"/>
              <w:rPr>
                <w:lang w:eastAsia="zh-CN"/>
              </w:rPr>
            </w:pPr>
            <w:r>
              <w:t>UeMobility</w:t>
            </w:r>
            <w:r>
              <w:rPr>
                <w:lang w:eastAsia="zh-CN"/>
              </w:rPr>
              <w:t>Ext2_eNA</w:t>
            </w:r>
          </w:p>
        </w:tc>
      </w:tr>
      <w:tr w:rsidR="001868BD" w14:paraId="1CFAC5F2" w14:textId="77777777" w:rsidTr="00AB4BDB">
        <w:trPr>
          <w:gridAfter w:val="1"/>
          <w:wAfter w:w="33" w:type="dxa"/>
          <w:jc w:val="center"/>
        </w:trPr>
        <w:tc>
          <w:tcPr>
            <w:tcW w:w="1531" w:type="dxa"/>
            <w:gridSpan w:val="2"/>
          </w:tcPr>
          <w:p w14:paraId="62069BB5" w14:textId="77777777" w:rsidR="001868BD" w:rsidRDefault="001868BD" w:rsidP="00AB4BDB">
            <w:pPr>
              <w:pStyle w:val="TAL"/>
              <w:rPr>
                <w:lang w:eastAsia="zh-CN"/>
              </w:rPr>
            </w:pPr>
            <w:proofErr w:type="spellStart"/>
            <w:r>
              <w:rPr>
                <w:rFonts w:hint="eastAsia"/>
                <w:lang w:eastAsia="zh-CN"/>
              </w:rPr>
              <w:t>u</w:t>
            </w:r>
            <w:r>
              <w:rPr>
                <w:lang w:eastAsia="zh-CN"/>
              </w:rPr>
              <w:t>eCommReqs</w:t>
            </w:r>
            <w:proofErr w:type="spellEnd"/>
          </w:p>
        </w:tc>
        <w:tc>
          <w:tcPr>
            <w:tcW w:w="1474" w:type="dxa"/>
            <w:gridSpan w:val="2"/>
          </w:tcPr>
          <w:p w14:paraId="3290613F" w14:textId="77777777" w:rsidR="001868BD" w:rsidRDefault="001868BD" w:rsidP="00AB4BDB">
            <w:pPr>
              <w:pStyle w:val="TAL"/>
            </w:pPr>
            <w:proofErr w:type="gramStart"/>
            <w:r>
              <w:t>array(</w:t>
            </w:r>
            <w:proofErr w:type="spellStart"/>
            <w:proofErr w:type="gramEnd"/>
            <w:r>
              <w:t>UeCommReq</w:t>
            </w:r>
            <w:proofErr w:type="spellEnd"/>
            <w:r>
              <w:t>)</w:t>
            </w:r>
          </w:p>
        </w:tc>
        <w:tc>
          <w:tcPr>
            <w:tcW w:w="360" w:type="dxa"/>
            <w:gridSpan w:val="2"/>
          </w:tcPr>
          <w:p w14:paraId="67EF7657" w14:textId="77777777" w:rsidR="001868BD" w:rsidRDefault="001868BD" w:rsidP="00AB4BDB">
            <w:pPr>
              <w:pStyle w:val="TAC"/>
              <w:rPr>
                <w:rFonts w:cs="Arial"/>
                <w:szCs w:val="18"/>
                <w:lang w:eastAsia="zh-CN"/>
              </w:rPr>
            </w:pPr>
            <w:r>
              <w:rPr>
                <w:rFonts w:cs="Arial"/>
                <w:szCs w:val="18"/>
                <w:lang w:eastAsia="zh-CN"/>
              </w:rPr>
              <w:t>O</w:t>
            </w:r>
          </w:p>
        </w:tc>
        <w:tc>
          <w:tcPr>
            <w:tcW w:w="1170" w:type="dxa"/>
            <w:gridSpan w:val="2"/>
          </w:tcPr>
          <w:p w14:paraId="689BDA3E" w14:textId="77777777" w:rsidR="001868BD" w:rsidRDefault="001868BD" w:rsidP="00AB4BDB">
            <w:pPr>
              <w:pStyle w:val="TAC"/>
            </w:pPr>
            <w:proofErr w:type="gramStart"/>
            <w:r>
              <w:t>1..N</w:t>
            </w:r>
            <w:proofErr w:type="gramEnd"/>
          </w:p>
        </w:tc>
        <w:tc>
          <w:tcPr>
            <w:tcW w:w="3330" w:type="dxa"/>
            <w:gridSpan w:val="2"/>
          </w:tcPr>
          <w:p w14:paraId="3E107948" w14:textId="77777777" w:rsidR="001868BD" w:rsidRDefault="001868BD" w:rsidP="00AB4BDB">
            <w:pPr>
              <w:pStyle w:val="TAL"/>
            </w:pPr>
            <w:r>
              <w:t>Represents the UE communication requirements. This attribute may be included when the event-id is "UE_MOBILITY".</w:t>
            </w:r>
          </w:p>
        </w:tc>
        <w:tc>
          <w:tcPr>
            <w:tcW w:w="1483" w:type="dxa"/>
            <w:gridSpan w:val="2"/>
          </w:tcPr>
          <w:p w14:paraId="19098332" w14:textId="77777777" w:rsidR="001868BD" w:rsidRDefault="001868BD" w:rsidP="00AB4BDB">
            <w:pPr>
              <w:pStyle w:val="TAL"/>
            </w:pPr>
            <w:proofErr w:type="spellStart"/>
            <w:r>
              <w:t>UeCommunicationExt_eNA</w:t>
            </w:r>
            <w:proofErr w:type="spellEnd"/>
          </w:p>
        </w:tc>
      </w:tr>
      <w:tr w:rsidR="001868BD" w14:paraId="147F5785" w14:textId="77777777" w:rsidTr="00AB4BDB">
        <w:trPr>
          <w:gridAfter w:val="1"/>
          <w:wAfter w:w="33" w:type="dxa"/>
          <w:jc w:val="center"/>
        </w:trPr>
        <w:tc>
          <w:tcPr>
            <w:tcW w:w="1531" w:type="dxa"/>
            <w:gridSpan w:val="2"/>
          </w:tcPr>
          <w:p w14:paraId="5B8891E8" w14:textId="77777777" w:rsidR="001868BD" w:rsidRDefault="001868BD" w:rsidP="00AB4BDB">
            <w:pPr>
              <w:pStyle w:val="TAL"/>
              <w:rPr>
                <w:lang w:eastAsia="zh-CN"/>
              </w:rPr>
            </w:pPr>
            <w:proofErr w:type="spellStart"/>
            <w:r>
              <w:t>pduSesInfos</w:t>
            </w:r>
            <w:proofErr w:type="spellEnd"/>
          </w:p>
        </w:tc>
        <w:tc>
          <w:tcPr>
            <w:tcW w:w="1474" w:type="dxa"/>
            <w:gridSpan w:val="2"/>
          </w:tcPr>
          <w:p w14:paraId="21524594" w14:textId="77777777" w:rsidR="001868BD" w:rsidRDefault="001868BD" w:rsidP="00AB4BDB">
            <w:pPr>
              <w:pStyle w:val="TAL"/>
            </w:pPr>
            <w:proofErr w:type="gramStart"/>
            <w:r>
              <w:t>array(</w:t>
            </w:r>
            <w:proofErr w:type="spellStart"/>
            <w:proofErr w:type="gramEnd"/>
            <w:r>
              <w:t>PduSessionInfo</w:t>
            </w:r>
            <w:proofErr w:type="spellEnd"/>
            <w:r>
              <w:t>)</w:t>
            </w:r>
          </w:p>
        </w:tc>
        <w:tc>
          <w:tcPr>
            <w:tcW w:w="360" w:type="dxa"/>
            <w:gridSpan w:val="2"/>
          </w:tcPr>
          <w:p w14:paraId="6C43FF80" w14:textId="77777777" w:rsidR="001868BD" w:rsidRDefault="001868BD" w:rsidP="00AB4BDB">
            <w:pPr>
              <w:pStyle w:val="TAC"/>
              <w:rPr>
                <w:rFonts w:cs="Arial"/>
                <w:szCs w:val="18"/>
                <w:lang w:eastAsia="zh-CN"/>
              </w:rPr>
            </w:pPr>
            <w:r>
              <w:rPr>
                <w:rFonts w:cs="Arial"/>
                <w:szCs w:val="18"/>
                <w:lang w:eastAsia="zh-CN"/>
              </w:rPr>
              <w:t>O</w:t>
            </w:r>
          </w:p>
        </w:tc>
        <w:tc>
          <w:tcPr>
            <w:tcW w:w="1170" w:type="dxa"/>
            <w:gridSpan w:val="2"/>
          </w:tcPr>
          <w:p w14:paraId="07ADCF4F" w14:textId="77777777" w:rsidR="001868BD" w:rsidRDefault="001868BD" w:rsidP="00AB4BDB">
            <w:pPr>
              <w:pStyle w:val="TAC"/>
            </w:pPr>
            <w:proofErr w:type="gramStart"/>
            <w:r>
              <w:rPr>
                <w:rFonts w:cs="Arial"/>
                <w:szCs w:val="18"/>
                <w:lang w:eastAsia="zh-CN"/>
              </w:rPr>
              <w:t>1..N</w:t>
            </w:r>
            <w:proofErr w:type="gramEnd"/>
          </w:p>
        </w:tc>
        <w:tc>
          <w:tcPr>
            <w:tcW w:w="3330" w:type="dxa"/>
            <w:gridSpan w:val="2"/>
          </w:tcPr>
          <w:p w14:paraId="31F6BC47" w14:textId="77777777" w:rsidR="001868BD" w:rsidRDefault="001868BD" w:rsidP="00AB4BDB">
            <w:pPr>
              <w:pStyle w:val="TAL"/>
            </w:pPr>
            <w:r>
              <w:rPr>
                <w:rFonts w:cs="Arial"/>
                <w:szCs w:val="18"/>
              </w:rPr>
              <w:t>Represents combination of PDU Session parameters. (NOTE 12)</w:t>
            </w:r>
          </w:p>
        </w:tc>
        <w:tc>
          <w:tcPr>
            <w:tcW w:w="1483" w:type="dxa"/>
            <w:gridSpan w:val="2"/>
          </w:tcPr>
          <w:p w14:paraId="61A1BA92" w14:textId="77777777" w:rsidR="001868BD" w:rsidRDefault="001868BD" w:rsidP="00AB4BDB">
            <w:pPr>
              <w:pStyle w:val="TAL"/>
            </w:pPr>
            <w:r>
              <w:rPr>
                <w:rFonts w:cs="Arial"/>
                <w:szCs w:val="18"/>
              </w:rPr>
              <w:t>ServiceExperienceExt2_eNA</w:t>
            </w:r>
          </w:p>
        </w:tc>
      </w:tr>
      <w:tr w:rsidR="001868BD" w14:paraId="507A8118" w14:textId="77777777" w:rsidTr="00AB4BDB">
        <w:trPr>
          <w:gridAfter w:val="1"/>
          <w:wAfter w:w="33" w:type="dxa"/>
          <w:jc w:val="center"/>
        </w:trPr>
        <w:tc>
          <w:tcPr>
            <w:tcW w:w="1531" w:type="dxa"/>
            <w:gridSpan w:val="2"/>
          </w:tcPr>
          <w:p w14:paraId="744D530B" w14:textId="77777777" w:rsidR="001868BD" w:rsidRDefault="001868BD" w:rsidP="00AB4BDB">
            <w:pPr>
              <w:pStyle w:val="TAL"/>
            </w:pPr>
            <w:proofErr w:type="spellStart"/>
            <w:r>
              <w:rPr>
                <w:lang w:eastAsia="zh-CN"/>
              </w:rPr>
              <w:t>pduSesTrafReqs</w:t>
            </w:r>
            <w:proofErr w:type="spellEnd"/>
          </w:p>
        </w:tc>
        <w:tc>
          <w:tcPr>
            <w:tcW w:w="1474" w:type="dxa"/>
            <w:gridSpan w:val="2"/>
          </w:tcPr>
          <w:p w14:paraId="5577C302" w14:textId="77777777" w:rsidR="001868BD" w:rsidRDefault="001868BD" w:rsidP="00AB4BDB">
            <w:pPr>
              <w:pStyle w:val="TAL"/>
            </w:pPr>
            <w:proofErr w:type="gramStart"/>
            <w:r>
              <w:rPr>
                <w:rFonts w:eastAsia="DengXian"/>
              </w:rPr>
              <w:t>array(</w:t>
            </w:r>
            <w:proofErr w:type="spellStart"/>
            <w:proofErr w:type="gramEnd"/>
            <w:r>
              <w:rPr>
                <w:lang w:eastAsia="zh-CN"/>
              </w:rPr>
              <w:t>PduSesTrafficReq</w:t>
            </w:r>
            <w:proofErr w:type="spellEnd"/>
            <w:r>
              <w:rPr>
                <w:rFonts w:eastAsia="DengXian"/>
              </w:rPr>
              <w:t>)</w:t>
            </w:r>
          </w:p>
        </w:tc>
        <w:tc>
          <w:tcPr>
            <w:tcW w:w="360" w:type="dxa"/>
            <w:gridSpan w:val="2"/>
          </w:tcPr>
          <w:p w14:paraId="6E8100DC" w14:textId="77777777" w:rsidR="001868BD" w:rsidRDefault="001868BD" w:rsidP="00AB4BDB">
            <w:pPr>
              <w:pStyle w:val="TAC"/>
              <w:rPr>
                <w:rFonts w:cs="Arial"/>
                <w:szCs w:val="18"/>
                <w:lang w:eastAsia="zh-CN"/>
              </w:rPr>
            </w:pPr>
            <w:r>
              <w:rPr>
                <w:rFonts w:cs="Arial"/>
                <w:szCs w:val="18"/>
                <w:lang w:eastAsia="zh-CN"/>
              </w:rPr>
              <w:t>C</w:t>
            </w:r>
          </w:p>
        </w:tc>
        <w:tc>
          <w:tcPr>
            <w:tcW w:w="1170" w:type="dxa"/>
            <w:gridSpan w:val="2"/>
          </w:tcPr>
          <w:p w14:paraId="660AEFA8" w14:textId="77777777" w:rsidR="001868BD" w:rsidRDefault="001868BD" w:rsidP="00AB4BDB">
            <w:pPr>
              <w:pStyle w:val="TAC"/>
              <w:rPr>
                <w:rFonts w:cs="Arial"/>
                <w:szCs w:val="18"/>
                <w:lang w:eastAsia="zh-CN"/>
              </w:rPr>
            </w:pPr>
            <w:proofErr w:type="gramStart"/>
            <w:r>
              <w:rPr>
                <w:rFonts w:cs="Arial"/>
                <w:szCs w:val="18"/>
                <w:lang w:eastAsia="zh-CN"/>
              </w:rPr>
              <w:t>1..N</w:t>
            </w:r>
            <w:proofErr w:type="gramEnd"/>
          </w:p>
        </w:tc>
        <w:tc>
          <w:tcPr>
            <w:tcW w:w="3330" w:type="dxa"/>
            <w:gridSpan w:val="2"/>
          </w:tcPr>
          <w:p w14:paraId="4C98E40F" w14:textId="77777777" w:rsidR="001868BD" w:rsidRDefault="001868BD" w:rsidP="00AB4BDB">
            <w:pPr>
              <w:pStyle w:val="TAL"/>
              <w:rPr>
                <w:rFonts w:cs="Arial"/>
                <w:szCs w:val="18"/>
              </w:rPr>
            </w:pPr>
            <w:r>
              <w:rPr>
                <w:lang w:val="en-US" w:eastAsia="zh-CN"/>
              </w:rPr>
              <w:t xml:space="preserve">Represents the </w:t>
            </w:r>
            <w:r>
              <w:rPr>
                <w:rFonts w:eastAsia="DengXian"/>
              </w:rPr>
              <w:t>PDU Session traffic</w:t>
            </w:r>
            <w:r>
              <w:rPr>
                <w:lang w:val="en-US" w:eastAsia="zh-CN"/>
              </w:rPr>
              <w:t xml:space="preserve"> analytics requirements. </w:t>
            </w:r>
            <w:r>
              <w:t>This attribute shall be included when subscribed event is "PDU_SESSION_TRAFFIC". (NOTE 13)</w:t>
            </w:r>
          </w:p>
        </w:tc>
        <w:tc>
          <w:tcPr>
            <w:tcW w:w="1483" w:type="dxa"/>
            <w:gridSpan w:val="2"/>
          </w:tcPr>
          <w:p w14:paraId="20720019" w14:textId="77777777" w:rsidR="001868BD" w:rsidRDefault="001868BD" w:rsidP="00AB4BDB">
            <w:pPr>
              <w:pStyle w:val="TAL"/>
              <w:rPr>
                <w:rFonts w:cs="Arial"/>
                <w:szCs w:val="18"/>
              </w:rPr>
            </w:pPr>
            <w:proofErr w:type="spellStart"/>
            <w:r>
              <w:t>PduSesTraffic</w:t>
            </w:r>
            <w:proofErr w:type="spellEnd"/>
          </w:p>
        </w:tc>
      </w:tr>
      <w:tr w:rsidR="001868BD" w14:paraId="08E320BC" w14:textId="77777777" w:rsidTr="00AB4BDB">
        <w:trPr>
          <w:gridAfter w:val="1"/>
          <w:wAfter w:w="33" w:type="dxa"/>
          <w:jc w:val="center"/>
        </w:trPr>
        <w:tc>
          <w:tcPr>
            <w:tcW w:w="1531" w:type="dxa"/>
            <w:gridSpan w:val="2"/>
          </w:tcPr>
          <w:p w14:paraId="06B75089" w14:textId="77777777" w:rsidR="001868BD" w:rsidRDefault="001868BD" w:rsidP="00AB4BDB">
            <w:pPr>
              <w:pStyle w:val="TAL"/>
              <w:rPr>
                <w:lang w:eastAsia="zh-CN"/>
              </w:rPr>
            </w:pPr>
            <w:proofErr w:type="spellStart"/>
            <w:r>
              <w:rPr>
                <w:rFonts w:hint="eastAsia"/>
                <w:lang w:eastAsia="zh-CN"/>
              </w:rPr>
              <w:lastRenderedPageBreak/>
              <w:t>l</w:t>
            </w:r>
            <w:r>
              <w:rPr>
                <w:lang w:eastAsia="zh-CN"/>
              </w:rPr>
              <w:t>ocGranularity</w:t>
            </w:r>
            <w:proofErr w:type="spellEnd"/>
          </w:p>
        </w:tc>
        <w:tc>
          <w:tcPr>
            <w:tcW w:w="1474" w:type="dxa"/>
            <w:gridSpan w:val="2"/>
          </w:tcPr>
          <w:p w14:paraId="419950F1" w14:textId="77777777" w:rsidR="001868BD" w:rsidRDefault="001868BD" w:rsidP="00AB4BDB">
            <w:pPr>
              <w:pStyle w:val="TAL"/>
              <w:rPr>
                <w:rFonts w:eastAsia="DengXian"/>
              </w:rPr>
            </w:pPr>
            <w:proofErr w:type="spellStart"/>
            <w:r>
              <w:rPr>
                <w:lang w:eastAsia="zh-CN"/>
              </w:rPr>
              <w:t>LocInfoGranularity</w:t>
            </w:r>
            <w:proofErr w:type="spellEnd"/>
          </w:p>
        </w:tc>
        <w:tc>
          <w:tcPr>
            <w:tcW w:w="360" w:type="dxa"/>
            <w:gridSpan w:val="2"/>
          </w:tcPr>
          <w:p w14:paraId="31C2F7BB" w14:textId="77777777" w:rsidR="001868BD" w:rsidRDefault="001868BD" w:rsidP="00AB4BDB">
            <w:pPr>
              <w:pStyle w:val="TAC"/>
              <w:rPr>
                <w:rFonts w:cs="Arial"/>
                <w:szCs w:val="18"/>
                <w:lang w:eastAsia="zh-CN"/>
              </w:rPr>
            </w:pPr>
            <w:r>
              <w:rPr>
                <w:rFonts w:hint="eastAsia"/>
                <w:lang w:eastAsia="zh-CN"/>
              </w:rPr>
              <w:t>O</w:t>
            </w:r>
          </w:p>
        </w:tc>
        <w:tc>
          <w:tcPr>
            <w:tcW w:w="1170" w:type="dxa"/>
            <w:gridSpan w:val="2"/>
          </w:tcPr>
          <w:p w14:paraId="1FA69408" w14:textId="77777777" w:rsidR="001868BD" w:rsidRDefault="001868BD" w:rsidP="00AB4BDB">
            <w:pPr>
              <w:pStyle w:val="TAC"/>
              <w:rPr>
                <w:rFonts w:cs="Arial"/>
                <w:szCs w:val="18"/>
                <w:lang w:eastAsia="zh-CN"/>
              </w:rPr>
            </w:pPr>
            <w:r>
              <w:t>0..1</w:t>
            </w:r>
          </w:p>
        </w:tc>
        <w:tc>
          <w:tcPr>
            <w:tcW w:w="3330" w:type="dxa"/>
            <w:gridSpan w:val="2"/>
          </w:tcPr>
          <w:p w14:paraId="5489BB3D" w14:textId="77777777" w:rsidR="001868BD" w:rsidRDefault="001868BD" w:rsidP="00AB4BDB">
            <w:pPr>
              <w:pStyle w:val="TAL"/>
              <w:rPr>
                <w:lang w:eastAsia="zh-CN"/>
              </w:rPr>
            </w:pPr>
            <w:r>
              <w:rPr>
                <w:rFonts w:hint="eastAsia"/>
                <w:lang w:eastAsia="zh-CN"/>
              </w:rPr>
              <w:t>T</w:t>
            </w:r>
            <w:r>
              <w:rPr>
                <w:lang w:eastAsia="zh-CN"/>
              </w:rPr>
              <w:t xml:space="preserve">he </w:t>
            </w:r>
            <w:r>
              <w:t>preferred granularity of UE location information.</w:t>
            </w:r>
          </w:p>
        </w:tc>
        <w:tc>
          <w:tcPr>
            <w:tcW w:w="1483" w:type="dxa"/>
            <w:gridSpan w:val="2"/>
          </w:tcPr>
          <w:p w14:paraId="42E1062D" w14:textId="77777777" w:rsidR="001868BD" w:rsidRDefault="001868BD" w:rsidP="00AB4BDB">
            <w:pPr>
              <w:pStyle w:val="TAL"/>
              <w:rPr>
                <w:lang w:eastAsia="zh-CN"/>
              </w:rPr>
            </w:pPr>
            <w:r>
              <w:rPr>
                <w:rFonts w:hint="eastAsia"/>
              </w:rPr>
              <w:t>S</w:t>
            </w:r>
            <w:r>
              <w:t>erviceExperienceExt</w:t>
            </w:r>
            <w:r>
              <w:rPr>
                <w:lang w:eastAsia="zh-CN"/>
              </w:rPr>
              <w:t>2_eNA</w:t>
            </w:r>
          </w:p>
          <w:p w14:paraId="4DB6BF38" w14:textId="77777777" w:rsidR="001868BD" w:rsidRDefault="001868BD" w:rsidP="00AB4BDB">
            <w:pPr>
              <w:pStyle w:val="TAL"/>
              <w:rPr>
                <w:lang w:eastAsia="zh-CN"/>
              </w:rPr>
            </w:pPr>
            <w:r>
              <w:t>UeMobility</w:t>
            </w:r>
            <w:r>
              <w:rPr>
                <w:lang w:eastAsia="zh-CN"/>
              </w:rPr>
              <w:t>Ext2_eNA</w:t>
            </w:r>
          </w:p>
          <w:p w14:paraId="76D29D22" w14:textId="77777777" w:rsidR="001868BD" w:rsidRDefault="001868BD" w:rsidP="00AB4BDB">
            <w:pPr>
              <w:pStyle w:val="TAL"/>
              <w:rPr>
                <w:lang w:eastAsia="zh-CN"/>
              </w:rPr>
            </w:pPr>
            <w:proofErr w:type="spellStart"/>
            <w:r>
              <w:t>DispersionExt</w:t>
            </w:r>
            <w:r>
              <w:rPr>
                <w:lang w:eastAsia="zh-CN"/>
              </w:rPr>
              <w:t>_eNA</w:t>
            </w:r>
            <w:proofErr w:type="spellEnd"/>
          </w:p>
        </w:tc>
      </w:tr>
      <w:tr w:rsidR="001868BD" w14:paraId="7992CEF3" w14:textId="77777777" w:rsidTr="00AB4BDB">
        <w:trPr>
          <w:gridBefore w:val="1"/>
          <w:wBefore w:w="36" w:type="dxa"/>
          <w:jc w:val="center"/>
        </w:trPr>
        <w:tc>
          <w:tcPr>
            <w:tcW w:w="1529" w:type="dxa"/>
            <w:gridSpan w:val="2"/>
            <w:tcBorders>
              <w:top w:val="single" w:sz="6" w:space="0" w:color="auto"/>
              <w:left w:val="single" w:sz="6" w:space="0" w:color="auto"/>
              <w:bottom w:val="single" w:sz="6" w:space="0" w:color="auto"/>
              <w:right w:val="single" w:sz="6" w:space="0" w:color="auto"/>
            </w:tcBorders>
          </w:tcPr>
          <w:p w14:paraId="0C6B77AF" w14:textId="77777777" w:rsidR="001868BD" w:rsidRDefault="001868BD" w:rsidP="00AB4BDB">
            <w:pPr>
              <w:pStyle w:val="TAL"/>
            </w:pPr>
            <w:proofErr w:type="spellStart"/>
            <w:r>
              <w:t>useCaseCxt</w:t>
            </w:r>
            <w:proofErr w:type="spellEnd"/>
          </w:p>
        </w:tc>
        <w:tc>
          <w:tcPr>
            <w:tcW w:w="1474" w:type="dxa"/>
            <w:gridSpan w:val="2"/>
            <w:tcBorders>
              <w:top w:val="single" w:sz="6" w:space="0" w:color="auto"/>
              <w:left w:val="single" w:sz="6" w:space="0" w:color="auto"/>
              <w:bottom w:val="single" w:sz="6" w:space="0" w:color="auto"/>
              <w:right w:val="single" w:sz="6" w:space="0" w:color="auto"/>
            </w:tcBorders>
          </w:tcPr>
          <w:p w14:paraId="11DB2E92" w14:textId="77777777" w:rsidR="001868BD" w:rsidRDefault="001868BD" w:rsidP="00AB4BDB">
            <w:pPr>
              <w:pStyle w:val="TAL"/>
            </w:pPr>
            <w:r>
              <w:t>string</w:t>
            </w:r>
          </w:p>
        </w:tc>
        <w:tc>
          <w:tcPr>
            <w:tcW w:w="360" w:type="dxa"/>
            <w:gridSpan w:val="2"/>
            <w:tcBorders>
              <w:top w:val="single" w:sz="6" w:space="0" w:color="auto"/>
              <w:left w:val="single" w:sz="6" w:space="0" w:color="auto"/>
              <w:bottom w:val="single" w:sz="6" w:space="0" w:color="auto"/>
              <w:right w:val="single" w:sz="6" w:space="0" w:color="auto"/>
            </w:tcBorders>
          </w:tcPr>
          <w:p w14:paraId="20966125" w14:textId="77777777" w:rsidR="001868BD" w:rsidRDefault="001868BD" w:rsidP="00AB4BDB">
            <w:pPr>
              <w:pStyle w:val="TAC"/>
              <w:rPr>
                <w:rFonts w:cs="Arial"/>
                <w:szCs w:val="18"/>
                <w:lang w:eastAsia="zh-CN"/>
              </w:rPr>
            </w:pPr>
            <w:r>
              <w:rPr>
                <w:rFonts w:cs="Arial"/>
                <w:szCs w:val="18"/>
                <w:lang w:eastAsia="zh-CN"/>
              </w:rPr>
              <w:t>O</w:t>
            </w:r>
          </w:p>
        </w:tc>
        <w:tc>
          <w:tcPr>
            <w:tcW w:w="1170" w:type="dxa"/>
            <w:gridSpan w:val="2"/>
            <w:tcBorders>
              <w:top w:val="single" w:sz="6" w:space="0" w:color="auto"/>
              <w:left w:val="single" w:sz="6" w:space="0" w:color="auto"/>
              <w:bottom w:val="single" w:sz="6" w:space="0" w:color="auto"/>
              <w:right w:val="single" w:sz="6" w:space="0" w:color="auto"/>
            </w:tcBorders>
          </w:tcPr>
          <w:p w14:paraId="44199492" w14:textId="77777777" w:rsidR="001868BD" w:rsidRDefault="001868BD" w:rsidP="00AB4BDB">
            <w:pPr>
              <w:pStyle w:val="TAC"/>
              <w:rPr>
                <w:rFonts w:cs="Arial"/>
                <w:szCs w:val="18"/>
                <w:lang w:eastAsia="zh-CN"/>
              </w:rPr>
            </w:pPr>
            <w:r>
              <w:rPr>
                <w:rFonts w:cs="Arial"/>
                <w:szCs w:val="18"/>
                <w:lang w:eastAsia="zh-CN"/>
              </w:rPr>
              <w:t>0..1</w:t>
            </w:r>
          </w:p>
        </w:tc>
        <w:tc>
          <w:tcPr>
            <w:tcW w:w="3329" w:type="dxa"/>
            <w:gridSpan w:val="2"/>
            <w:tcBorders>
              <w:top w:val="single" w:sz="6" w:space="0" w:color="auto"/>
              <w:left w:val="single" w:sz="6" w:space="0" w:color="auto"/>
              <w:bottom w:val="single" w:sz="6" w:space="0" w:color="auto"/>
              <w:right w:val="single" w:sz="6" w:space="0" w:color="auto"/>
            </w:tcBorders>
          </w:tcPr>
          <w:p w14:paraId="24656D7F" w14:textId="77777777" w:rsidR="001868BD" w:rsidRDefault="001868BD" w:rsidP="00AB4BDB">
            <w:pPr>
              <w:pStyle w:val="TAL"/>
              <w:rPr>
                <w:rFonts w:cs="Arial"/>
                <w:szCs w:val="18"/>
              </w:rPr>
            </w:pPr>
            <w:r>
              <w:rPr>
                <w:rFonts w:cs="Arial"/>
                <w:szCs w:val="18"/>
              </w:rPr>
              <w:t>Indicates the context of usage of the analytics.</w:t>
            </w:r>
          </w:p>
          <w:p w14:paraId="62266D69" w14:textId="77777777" w:rsidR="001868BD" w:rsidRDefault="001868BD" w:rsidP="00AB4BDB">
            <w:pPr>
              <w:pStyle w:val="TAL"/>
              <w:rPr>
                <w:rFonts w:cs="Arial"/>
                <w:szCs w:val="18"/>
              </w:rPr>
            </w:pPr>
            <w:r>
              <w:rPr>
                <w:rFonts w:cs="Arial"/>
                <w:szCs w:val="18"/>
              </w:rPr>
              <w:t>The value and format of this parameter are not standardized.</w:t>
            </w:r>
          </w:p>
        </w:tc>
        <w:tc>
          <w:tcPr>
            <w:tcW w:w="1483" w:type="dxa"/>
            <w:gridSpan w:val="2"/>
            <w:tcBorders>
              <w:top w:val="single" w:sz="6" w:space="0" w:color="auto"/>
              <w:left w:val="single" w:sz="6" w:space="0" w:color="auto"/>
              <w:bottom w:val="single" w:sz="6" w:space="0" w:color="auto"/>
              <w:right w:val="single" w:sz="6" w:space="0" w:color="auto"/>
            </w:tcBorders>
          </w:tcPr>
          <w:p w14:paraId="774051E6" w14:textId="77777777" w:rsidR="001868BD" w:rsidRDefault="001868BD" w:rsidP="00AB4BDB">
            <w:pPr>
              <w:pStyle w:val="TAL"/>
              <w:rPr>
                <w:rFonts w:cs="Arial"/>
                <w:szCs w:val="18"/>
              </w:rPr>
            </w:pPr>
            <w:proofErr w:type="spellStart"/>
            <w:r>
              <w:rPr>
                <w:rFonts w:cs="Arial"/>
                <w:szCs w:val="18"/>
              </w:rPr>
              <w:t>ENAExt</w:t>
            </w:r>
            <w:proofErr w:type="spellEnd"/>
          </w:p>
        </w:tc>
      </w:tr>
      <w:tr w:rsidR="001868BD" w14:paraId="1029819B" w14:textId="77777777" w:rsidTr="00AB4BDB">
        <w:trPr>
          <w:gridBefore w:val="1"/>
          <w:wBefore w:w="36" w:type="dxa"/>
          <w:jc w:val="center"/>
        </w:trPr>
        <w:tc>
          <w:tcPr>
            <w:tcW w:w="1529" w:type="dxa"/>
            <w:gridSpan w:val="2"/>
            <w:tcBorders>
              <w:top w:val="single" w:sz="6" w:space="0" w:color="auto"/>
              <w:left w:val="single" w:sz="6" w:space="0" w:color="auto"/>
              <w:bottom w:val="single" w:sz="6" w:space="0" w:color="auto"/>
              <w:right w:val="single" w:sz="6" w:space="0" w:color="auto"/>
            </w:tcBorders>
          </w:tcPr>
          <w:p w14:paraId="101A3DC9" w14:textId="77777777" w:rsidR="001868BD" w:rsidRDefault="001868BD" w:rsidP="00AB4BDB">
            <w:pPr>
              <w:pStyle w:val="TAL"/>
            </w:pPr>
            <w:proofErr w:type="spellStart"/>
            <w:r>
              <w:rPr>
                <w:lang w:eastAsia="zh-CN"/>
              </w:rPr>
              <w:t>accuReq</w:t>
            </w:r>
            <w:proofErr w:type="spellEnd"/>
          </w:p>
        </w:tc>
        <w:tc>
          <w:tcPr>
            <w:tcW w:w="1474" w:type="dxa"/>
            <w:gridSpan w:val="2"/>
            <w:tcBorders>
              <w:top w:val="single" w:sz="6" w:space="0" w:color="auto"/>
              <w:left w:val="single" w:sz="6" w:space="0" w:color="auto"/>
              <w:bottom w:val="single" w:sz="6" w:space="0" w:color="auto"/>
              <w:right w:val="single" w:sz="6" w:space="0" w:color="auto"/>
            </w:tcBorders>
          </w:tcPr>
          <w:p w14:paraId="59C10516" w14:textId="77777777" w:rsidR="001868BD" w:rsidRDefault="001868BD" w:rsidP="00AB4BDB">
            <w:pPr>
              <w:pStyle w:val="TAL"/>
            </w:pPr>
            <w:proofErr w:type="spellStart"/>
            <w:r>
              <w:t>AccuracyReq</w:t>
            </w:r>
            <w:proofErr w:type="spellEnd"/>
          </w:p>
        </w:tc>
        <w:tc>
          <w:tcPr>
            <w:tcW w:w="360" w:type="dxa"/>
            <w:gridSpan w:val="2"/>
            <w:tcBorders>
              <w:top w:val="single" w:sz="6" w:space="0" w:color="auto"/>
              <w:left w:val="single" w:sz="6" w:space="0" w:color="auto"/>
              <w:bottom w:val="single" w:sz="6" w:space="0" w:color="auto"/>
              <w:right w:val="single" w:sz="6" w:space="0" w:color="auto"/>
            </w:tcBorders>
          </w:tcPr>
          <w:p w14:paraId="5CECF841" w14:textId="77777777" w:rsidR="001868BD" w:rsidRDefault="001868BD" w:rsidP="00AB4BDB">
            <w:pPr>
              <w:pStyle w:val="TAC"/>
              <w:rPr>
                <w:rFonts w:cs="Arial"/>
                <w:szCs w:val="18"/>
                <w:lang w:eastAsia="zh-CN"/>
              </w:rPr>
            </w:pPr>
            <w:r>
              <w:rPr>
                <w:lang w:eastAsia="zh-CN"/>
              </w:rPr>
              <w:t>O</w:t>
            </w:r>
          </w:p>
        </w:tc>
        <w:tc>
          <w:tcPr>
            <w:tcW w:w="1170" w:type="dxa"/>
            <w:gridSpan w:val="2"/>
            <w:tcBorders>
              <w:top w:val="single" w:sz="6" w:space="0" w:color="auto"/>
              <w:left w:val="single" w:sz="6" w:space="0" w:color="auto"/>
              <w:bottom w:val="single" w:sz="6" w:space="0" w:color="auto"/>
              <w:right w:val="single" w:sz="6" w:space="0" w:color="auto"/>
            </w:tcBorders>
          </w:tcPr>
          <w:p w14:paraId="09FCB899" w14:textId="77777777" w:rsidR="001868BD" w:rsidRDefault="001868BD" w:rsidP="00AB4BDB">
            <w:pPr>
              <w:pStyle w:val="TAC"/>
              <w:rPr>
                <w:rFonts w:cs="Arial"/>
                <w:szCs w:val="18"/>
                <w:lang w:eastAsia="zh-CN"/>
              </w:rPr>
            </w:pPr>
            <w:r>
              <w:t>0..1</w:t>
            </w:r>
          </w:p>
        </w:tc>
        <w:tc>
          <w:tcPr>
            <w:tcW w:w="3329" w:type="dxa"/>
            <w:gridSpan w:val="2"/>
            <w:tcBorders>
              <w:top w:val="single" w:sz="6" w:space="0" w:color="auto"/>
              <w:left w:val="single" w:sz="6" w:space="0" w:color="auto"/>
              <w:bottom w:val="single" w:sz="6" w:space="0" w:color="auto"/>
              <w:right w:val="single" w:sz="6" w:space="0" w:color="auto"/>
            </w:tcBorders>
          </w:tcPr>
          <w:p w14:paraId="66189A36" w14:textId="77777777" w:rsidR="00B91309" w:rsidRPr="00B91309" w:rsidRDefault="001868BD" w:rsidP="00B91309">
            <w:pPr>
              <w:pStyle w:val="TAL"/>
              <w:rPr>
                <w:ins w:id="209" w:author="Ericsson_Maria Liang" w:date="2023-08-14T00:09:00Z"/>
                <w:lang w:val="en-US" w:eastAsia="zh-CN"/>
              </w:rPr>
            </w:pPr>
            <w:r>
              <w:rPr>
                <w:lang w:val="en-US" w:eastAsia="zh-CN"/>
              </w:rPr>
              <w:t xml:space="preserve">Represents the </w:t>
            </w:r>
            <w:r>
              <w:t>analytics accuracy requirement information</w:t>
            </w:r>
            <w:r>
              <w:rPr>
                <w:lang w:val="en-US" w:eastAsia="zh-CN"/>
              </w:rPr>
              <w:t>.</w:t>
            </w:r>
          </w:p>
          <w:p w14:paraId="3F427709" w14:textId="58E0E4F4" w:rsidR="001868BD" w:rsidRDefault="00B91309" w:rsidP="00B91309">
            <w:pPr>
              <w:pStyle w:val="TAL"/>
              <w:rPr>
                <w:rFonts w:cs="Arial"/>
                <w:szCs w:val="18"/>
              </w:rPr>
            </w:pPr>
            <w:ins w:id="210" w:author="Ericsson_Maria Liang" w:date="2023-08-14T00:09:00Z">
              <w:r w:rsidRPr="00B91309">
                <w:rPr>
                  <w:lang w:val="en-US" w:eastAsia="zh-CN"/>
                </w:rPr>
                <w:t xml:space="preserve">May be included as indication to the NWDAF (containing an </w:t>
              </w:r>
              <w:proofErr w:type="spellStart"/>
              <w:r w:rsidRPr="00B91309">
                <w:rPr>
                  <w:lang w:val="en-US" w:eastAsia="zh-CN"/>
                </w:rPr>
                <w:t>AnLF</w:t>
              </w:r>
              <w:proofErr w:type="spellEnd"/>
              <w:r w:rsidRPr="00B91309">
                <w:rPr>
                  <w:lang w:val="en-US" w:eastAsia="zh-CN"/>
                </w:rPr>
                <w:t xml:space="preserve"> supporting Accuracy checking capability) to activate checking the analytics accuracy information of the event.</w:t>
              </w:r>
            </w:ins>
          </w:p>
        </w:tc>
        <w:tc>
          <w:tcPr>
            <w:tcW w:w="1483" w:type="dxa"/>
            <w:gridSpan w:val="2"/>
            <w:tcBorders>
              <w:top w:val="single" w:sz="6" w:space="0" w:color="auto"/>
              <w:left w:val="single" w:sz="6" w:space="0" w:color="auto"/>
              <w:bottom w:val="single" w:sz="6" w:space="0" w:color="auto"/>
              <w:right w:val="single" w:sz="6" w:space="0" w:color="auto"/>
            </w:tcBorders>
          </w:tcPr>
          <w:p w14:paraId="73DD699C" w14:textId="77777777" w:rsidR="001868BD" w:rsidRDefault="001868BD" w:rsidP="00AB4BDB">
            <w:pPr>
              <w:pStyle w:val="TAL"/>
              <w:rPr>
                <w:rFonts w:cs="Arial"/>
                <w:szCs w:val="18"/>
              </w:rPr>
            </w:pPr>
            <w:proofErr w:type="spellStart"/>
            <w:r>
              <w:rPr>
                <w:lang w:eastAsia="zh-CN"/>
              </w:rPr>
              <w:t>AnalyticsAccuracy</w:t>
            </w:r>
            <w:proofErr w:type="spellEnd"/>
          </w:p>
        </w:tc>
      </w:tr>
      <w:tr w:rsidR="001868BD" w14:paraId="7292B8C0" w14:textId="77777777" w:rsidTr="00AB4BDB">
        <w:trPr>
          <w:gridAfter w:val="1"/>
          <w:wAfter w:w="33" w:type="dxa"/>
          <w:jc w:val="center"/>
        </w:trPr>
        <w:tc>
          <w:tcPr>
            <w:tcW w:w="9348" w:type="dxa"/>
            <w:gridSpan w:val="12"/>
          </w:tcPr>
          <w:p w14:paraId="235DDB92" w14:textId="77777777" w:rsidR="001868BD" w:rsidRDefault="001868BD" w:rsidP="00AB4BDB">
            <w:pPr>
              <w:pStyle w:val="TAN"/>
            </w:pPr>
            <w:r>
              <w:t>NOTE 1:</w:t>
            </w:r>
            <w:r>
              <w:tab/>
              <w:t>The "</w:t>
            </w:r>
            <w:proofErr w:type="spellStart"/>
            <w:r>
              <w:t>anySlice</w:t>
            </w:r>
            <w:proofErr w:type="spellEnd"/>
            <w:r>
              <w:t>" attribute is not applicable to features "</w:t>
            </w:r>
            <w:proofErr w:type="spellStart"/>
            <w:r>
              <w:t>UeMobility</w:t>
            </w:r>
            <w:proofErr w:type="spellEnd"/>
            <w:r>
              <w:t>" and "</w:t>
            </w:r>
            <w:proofErr w:type="spellStart"/>
            <w:r>
              <w:t>NetworkPerformance</w:t>
            </w:r>
            <w:proofErr w:type="spellEnd"/>
            <w:r>
              <w:t>". The "</w:t>
            </w:r>
            <w:proofErr w:type="spellStart"/>
            <w:r>
              <w:t>snssais</w:t>
            </w:r>
            <w:proofErr w:type="spellEnd"/>
            <w:r>
              <w:t>" attribute is not applicable to features "</w:t>
            </w:r>
            <w:proofErr w:type="spellStart"/>
            <w:r>
              <w:t>ServiceExperience</w:t>
            </w:r>
            <w:proofErr w:type="spellEnd"/>
            <w:r>
              <w:t>", "</w:t>
            </w:r>
            <w:proofErr w:type="spellStart"/>
            <w:r>
              <w:t>NsiLoad</w:t>
            </w:r>
            <w:proofErr w:type="spellEnd"/>
            <w:r>
              <w:t>", "</w:t>
            </w:r>
            <w:proofErr w:type="spellStart"/>
            <w:r>
              <w:t>UeMobility</w:t>
            </w:r>
            <w:proofErr w:type="spellEnd"/>
            <w:r>
              <w:t>" and "</w:t>
            </w:r>
            <w:proofErr w:type="spellStart"/>
            <w:r>
              <w:t>NetworkPerformance</w:t>
            </w:r>
            <w:proofErr w:type="spellEnd"/>
            <w:r>
              <w:t>". When event-id in the request is "LOAD_LEVEL_INFORMATION", the identifications of network slices, either information about slice(s) identified by the "</w:t>
            </w:r>
            <w:proofErr w:type="spellStart"/>
            <w:r>
              <w:t>snssais</w:t>
            </w:r>
            <w:proofErr w:type="spellEnd"/>
            <w:r>
              <w:t>" attribute, or "</w:t>
            </w:r>
            <w:proofErr w:type="spellStart"/>
            <w:r>
              <w:t>anySlice</w:t>
            </w:r>
            <w:proofErr w:type="spellEnd"/>
            <w:r>
              <w:t>" set to "true", shall be included. When the requested event</w:t>
            </w:r>
            <w:r>
              <w:rPr>
                <w:rFonts w:eastAsia="Batang"/>
              </w:rPr>
              <w:t>-id</w:t>
            </w:r>
            <w:r>
              <w:t xml:space="preserve"> is "NSI_LOAD_LEVEL" or "SERVICE_EXPERIENCE", either the "</w:t>
            </w:r>
            <w:proofErr w:type="spellStart"/>
            <w:r>
              <w:t>nsiIdInfos</w:t>
            </w:r>
            <w:proofErr w:type="spellEnd"/>
            <w:r>
              <w:t xml:space="preserve">" attribute or </w:t>
            </w:r>
            <w:proofErr w:type="spellStart"/>
            <w:r>
              <w:t>anySlice</w:t>
            </w:r>
            <w:proofErr w:type="spellEnd"/>
            <w:r>
              <w:t xml:space="preserve"> set to "true" shall be included. When the requested event</w:t>
            </w:r>
            <w:r>
              <w:rPr>
                <w:rFonts w:eastAsia="Batang"/>
              </w:rPr>
              <w:t>-id</w:t>
            </w:r>
            <w:r>
              <w:t xml:space="preserve"> is "QOS_SUSTAINABILITY", "NF_LOAD", "UE_COMM", "ABNORMAL_BEHAVIOUR", "USER_DATA_CONGESTION", "DISPERSION" "RED_TRANS_EXP", "PFD_DETERMINATION", or "PDU_SESSION_TRAFFIC", the identifications of network slices identified by the "</w:t>
            </w:r>
            <w:proofErr w:type="spellStart"/>
            <w:r>
              <w:t>snssais</w:t>
            </w:r>
            <w:proofErr w:type="spellEnd"/>
            <w:r>
              <w:t>" attribute is optional.</w:t>
            </w:r>
          </w:p>
          <w:p w14:paraId="62BD35B8" w14:textId="77777777" w:rsidR="001868BD" w:rsidRDefault="001868BD" w:rsidP="00AB4BDB">
            <w:pPr>
              <w:pStyle w:val="TAN"/>
              <w:rPr>
                <w:rFonts w:cs="Arial"/>
                <w:szCs w:val="18"/>
              </w:rPr>
            </w:pPr>
            <w:r>
              <w:rPr>
                <w:rFonts w:cs="Arial"/>
                <w:szCs w:val="18"/>
              </w:rPr>
              <w:t>NOTE 2:</w:t>
            </w:r>
            <w:r>
              <w:rPr>
                <w:rFonts w:cs="Arial"/>
                <w:szCs w:val="18"/>
              </w:rPr>
              <w:tab/>
              <w:t>For "NETWORK_PERFORMANCE", "SERVICE_EXPERIENCE" or "USER_DATA_CONGESTION" event, this attribute shall be provided if the event applied for all UEs (</w:t>
            </w:r>
            <w:proofErr w:type="gramStart"/>
            <w:r>
              <w:rPr>
                <w:rFonts w:cs="Arial"/>
                <w:szCs w:val="18"/>
              </w:rPr>
              <w:t>i.e.</w:t>
            </w:r>
            <w:proofErr w:type="gramEnd"/>
            <w:r>
              <w:rPr>
                <w:rFonts w:cs="Arial"/>
                <w:szCs w:val="18"/>
              </w:rPr>
              <w:t xml:space="preserve"> "</w:t>
            </w:r>
            <w:proofErr w:type="spellStart"/>
            <w:r>
              <w:rPr>
                <w:rFonts w:cs="Arial"/>
                <w:szCs w:val="18"/>
              </w:rPr>
              <w:t>anyUe</w:t>
            </w:r>
            <w:proofErr w:type="spellEnd"/>
            <w:r>
              <w:rPr>
                <w:rFonts w:cs="Arial"/>
                <w:szCs w:val="18"/>
              </w:rPr>
              <w:t>" attribute set to true). For "QOS_SUSTAINABILITY","</w:t>
            </w:r>
            <w:r>
              <w:rPr>
                <w:lang w:eastAsia="zh-CN"/>
              </w:rPr>
              <w:t>E2E_DATA_VOL_TRANS_TIME</w:t>
            </w:r>
            <w:r>
              <w:rPr>
                <w:rFonts w:cs="Arial"/>
                <w:szCs w:val="18"/>
              </w:rPr>
              <w:t>", this attribute shall be provided.</w:t>
            </w:r>
          </w:p>
          <w:p w14:paraId="0FC2D134" w14:textId="77777777" w:rsidR="001868BD" w:rsidRDefault="001868BD" w:rsidP="00AB4BDB">
            <w:pPr>
              <w:pStyle w:val="TAN"/>
              <w:rPr>
                <w:rFonts w:cs="Arial"/>
                <w:szCs w:val="18"/>
              </w:rPr>
            </w:pPr>
            <w:r>
              <w:rPr>
                <w:rFonts w:cs="Arial"/>
                <w:szCs w:val="18"/>
              </w:rPr>
              <w:t>NOTE 3:</w:t>
            </w:r>
            <w:r>
              <w:rPr>
                <w:rFonts w:cs="Arial"/>
                <w:szCs w:val="18"/>
              </w:rPr>
              <w:tab/>
              <w:t>Either "</w:t>
            </w:r>
            <w:proofErr w:type="spellStart"/>
            <w:r>
              <w:rPr>
                <w:rFonts w:cs="Arial"/>
                <w:szCs w:val="18"/>
              </w:rPr>
              <w:t>excepIds</w:t>
            </w:r>
            <w:proofErr w:type="spellEnd"/>
            <w:r>
              <w:rPr>
                <w:rFonts w:cs="Arial"/>
                <w:szCs w:val="18"/>
              </w:rPr>
              <w:t>" or "</w:t>
            </w:r>
            <w:proofErr w:type="spellStart"/>
            <w:r>
              <w:rPr>
                <w:rFonts w:cs="Arial"/>
                <w:szCs w:val="18"/>
              </w:rPr>
              <w:t>exptAnaType</w:t>
            </w:r>
            <w:proofErr w:type="spellEnd"/>
            <w:r>
              <w:rPr>
                <w:rFonts w:cs="Arial"/>
                <w:szCs w:val="18"/>
              </w:rPr>
              <w:t>" shall be provided if event-id in the request is "ABNORMAL_BEHAVIOUR".</w:t>
            </w:r>
          </w:p>
          <w:p w14:paraId="3FE066F2" w14:textId="77777777" w:rsidR="001868BD" w:rsidRDefault="001868BD" w:rsidP="00AB4BDB">
            <w:pPr>
              <w:pStyle w:val="TAN"/>
              <w:rPr>
                <w:rFonts w:cs="Arial"/>
                <w:szCs w:val="18"/>
              </w:rPr>
            </w:pPr>
            <w:r>
              <w:rPr>
                <w:rFonts w:cs="Arial"/>
                <w:szCs w:val="18"/>
              </w:rPr>
              <w:t>NOTE 4:</w:t>
            </w:r>
            <w:r>
              <w:rPr>
                <w:rFonts w:cs="Arial"/>
                <w:szCs w:val="18"/>
              </w:rPr>
              <w:tab/>
              <w:t>For "ABNORMAL_BEHAVIOUR" event with "</w:t>
            </w:r>
            <w:proofErr w:type="spellStart"/>
            <w:r>
              <w:rPr>
                <w:rFonts w:cs="Arial"/>
                <w:szCs w:val="18"/>
              </w:rPr>
              <w:t>anyUe</w:t>
            </w:r>
            <w:proofErr w:type="spellEnd"/>
            <w:r>
              <w:rPr>
                <w:rFonts w:cs="Arial"/>
                <w:szCs w:val="18"/>
              </w:rPr>
              <w:t>" attribute in "</w:t>
            </w:r>
            <w:proofErr w:type="spellStart"/>
            <w:r>
              <w:rPr>
                <w:rFonts w:cs="Arial"/>
                <w:szCs w:val="18"/>
              </w:rPr>
              <w:t>tgt-ue</w:t>
            </w:r>
            <w:proofErr w:type="spellEnd"/>
            <w:r>
              <w:rPr>
                <w:rFonts w:cs="Arial"/>
                <w:szCs w:val="18"/>
              </w:rPr>
              <w:t>" attribute sets to true,</w:t>
            </w:r>
          </w:p>
          <w:p w14:paraId="1EDA2E74" w14:textId="77777777" w:rsidR="001868BD" w:rsidRDefault="001868BD" w:rsidP="00AB4BDB">
            <w:pPr>
              <w:pStyle w:val="TAN"/>
              <w:ind w:left="1135" w:hanging="284"/>
              <w:rPr>
                <w:rFonts w:cs="Arial"/>
                <w:szCs w:val="18"/>
              </w:rPr>
            </w:pPr>
            <w:r>
              <w:rPr>
                <w:rFonts w:cs="Arial"/>
                <w:szCs w:val="18"/>
              </w:rPr>
              <w:t>-</w:t>
            </w:r>
            <w:r>
              <w:rPr>
                <w:rFonts w:cs="Arial"/>
                <w:szCs w:val="18"/>
              </w:rPr>
              <w:tab/>
              <w:t>at least one of the "</w:t>
            </w:r>
            <w:proofErr w:type="spellStart"/>
            <w:r>
              <w:rPr>
                <w:rFonts w:cs="Arial"/>
                <w:szCs w:val="18"/>
              </w:rPr>
              <w:t>networkArea</w:t>
            </w:r>
            <w:proofErr w:type="spellEnd"/>
            <w:r>
              <w:rPr>
                <w:rFonts w:cs="Arial"/>
                <w:szCs w:val="18"/>
              </w:rPr>
              <w:t>" and the "</w:t>
            </w:r>
            <w:proofErr w:type="spellStart"/>
            <w:r>
              <w:rPr>
                <w:rFonts w:cs="Arial"/>
                <w:szCs w:val="18"/>
              </w:rPr>
              <w:t>snssais</w:t>
            </w:r>
            <w:proofErr w:type="spellEnd"/>
            <w:r>
              <w:rPr>
                <w:rFonts w:cs="Arial"/>
                <w:szCs w:val="18"/>
              </w:rPr>
              <w:t xml:space="preserve">" attribute should be included, if the expected analytics type via </w:t>
            </w:r>
            <w:proofErr w:type="spellStart"/>
            <w:r>
              <w:rPr>
                <w:rFonts w:cs="Arial"/>
                <w:szCs w:val="18"/>
              </w:rPr>
              <w:t>the"exptAnaType</w:t>
            </w:r>
            <w:proofErr w:type="spellEnd"/>
            <w:r>
              <w:rPr>
                <w:rFonts w:cs="Arial"/>
                <w:szCs w:val="18"/>
              </w:rPr>
              <w:t>" attribute or the list of Exception Ids via the "</w:t>
            </w:r>
            <w:proofErr w:type="spellStart"/>
            <w:r>
              <w:rPr>
                <w:rFonts w:cs="Arial"/>
                <w:szCs w:val="18"/>
              </w:rPr>
              <w:t>excepIds</w:t>
            </w:r>
            <w:proofErr w:type="spellEnd"/>
            <w:r>
              <w:rPr>
                <w:rFonts w:cs="Arial"/>
                <w:szCs w:val="18"/>
              </w:rPr>
              <w:t xml:space="preserve">" attribute is mobility </w:t>
            </w:r>
            <w:proofErr w:type="gramStart"/>
            <w:r>
              <w:rPr>
                <w:rFonts w:cs="Arial"/>
                <w:szCs w:val="18"/>
              </w:rPr>
              <w:t>related;</w:t>
            </w:r>
            <w:proofErr w:type="gramEnd"/>
          </w:p>
          <w:p w14:paraId="3334D821" w14:textId="77777777" w:rsidR="001868BD" w:rsidRDefault="001868BD" w:rsidP="00AB4BDB">
            <w:pPr>
              <w:pStyle w:val="TAN"/>
              <w:ind w:left="1135" w:hanging="284"/>
              <w:rPr>
                <w:rFonts w:cs="Arial"/>
                <w:szCs w:val="18"/>
              </w:rPr>
            </w:pPr>
            <w:r>
              <w:rPr>
                <w:rFonts w:cs="Arial"/>
                <w:szCs w:val="18"/>
              </w:rPr>
              <w:t>-</w:t>
            </w:r>
            <w:r>
              <w:rPr>
                <w:rFonts w:cs="Arial"/>
                <w:szCs w:val="18"/>
              </w:rPr>
              <w:tab/>
              <w:t>at least one of the "</w:t>
            </w:r>
            <w:proofErr w:type="spellStart"/>
            <w:r>
              <w:rPr>
                <w:rFonts w:cs="Arial"/>
                <w:szCs w:val="18"/>
              </w:rPr>
              <w:t>networkArea</w:t>
            </w:r>
            <w:proofErr w:type="spellEnd"/>
            <w:r>
              <w:rPr>
                <w:rFonts w:cs="Arial"/>
                <w:szCs w:val="18"/>
              </w:rPr>
              <w:t>", "</w:t>
            </w:r>
            <w:proofErr w:type="spellStart"/>
            <w:r>
              <w:rPr>
                <w:rFonts w:cs="Arial"/>
                <w:szCs w:val="18"/>
              </w:rPr>
              <w:t>appIds</w:t>
            </w:r>
            <w:proofErr w:type="spellEnd"/>
            <w:r>
              <w:rPr>
                <w:rFonts w:cs="Arial"/>
                <w:szCs w:val="18"/>
              </w:rPr>
              <w:t>", "</w:t>
            </w:r>
            <w:proofErr w:type="spellStart"/>
            <w:r>
              <w:rPr>
                <w:rFonts w:cs="Arial"/>
                <w:szCs w:val="18"/>
              </w:rPr>
              <w:t>dnns</w:t>
            </w:r>
            <w:proofErr w:type="spellEnd"/>
            <w:r>
              <w:rPr>
                <w:rFonts w:cs="Arial"/>
                <w:szCs w:val="18"/>
              </w:rPr>
              <w:t>" and "</w:t>
            </w:r>
            <w:proofErr w:type="spellStart"/>
            <w:r>
              <w:rPr>
                <w:rFonts w:cs="Arial"/>
                <w:szCs w:val="18"/>
              </w:rPr>
              <w:t>snssais</w:t>
            </w:r>
            <w:proofErr w:type="spellEnd"/>
            <w:r>
              <w:rPr>
                <w:rFonts w:cs="Arial"/>
                <w:szCs w:val="18"/>
              </w:rPr>
              <w:t xml:space="preserve">" attribute should be included, if the expected analytics type via </w:t>
            </w:r>
            <w:proofErr w:type="spellStart"/>
            <w:r>
              <w:rPr>
                <w:rFonts w:cs="Arial"/>
                <w:szCs w:val="18"/>
              </w:rPr>
              <w:t>the"exptAnaType</w:t>
            </w:r>
            <w:proofErr w:type="spellEnd"/>
            <w:r>
              <w:rPr>
                <w:rFonts w:cs="Arial"/>
                <w:szCs w:val="18"/>
              </w:rPr>
              <w:t>" attribute or the list of Exception Ids via the "</w:t>
            </w:r>
            <w:proofErr w:type="spellStart"/>
            <w:r>
              <w:rPr>
                <w:rFonts w:cs="Arial"/>
                <w:szCs w:val="18"/>
              </w:rPr>
              <w:t>excepIds</w:t>
            </w:r>
            <w:proofErr w:type="spellEnd"/>
            <w:r>
              <w:rPr>
                <w:rFonts w:cs="Arial"/>
                <w:szCs w:val="18"/>
              </w:rPr>
              <w:t xml:space="preserve">" attribute is communication </w:t>
            </w:r>
            <w:proofErr w:type="gramStart"/>
            <w:r>
              <w:rPr>
                <w:rFonts w:cs="Arial"/>
                <w:szCs w:val="18"/>
              </w:rPr>
              <w:t>related;</w:t>
            </w:r>
            <w:proofErr w:type="gramEnd"/>
            <w:r>
              <w:rPr>
                <w:rFonts w:cs="Arial"/>
                <w:szCs w:val="18"/>
              </w:rPr>
              <w:t xml:space="preserve"> </w:t>
            </w:r>
          </w:p>
          <w:p w14:paraId="0D54487A" w14:textId="77777777" w:rsidR="001868BD" w:rsidRDefault="001868BD" w:rsidP="00AB4BDB">
            <w:pPr>
              <w:pStyle w:val="TAN"/>
              <w:ind w:left="1135" w:hanging="284"/>
              <w:rPr>
                <w:rFonts w:cs="Arial"/>
                <w:szCs w:val="18"/>
              </w:rPr>
            </w:pPr>
            <w:r>
              <w:rPr>
                <w:rFonts w:cs="Arial"/>
                <w:szCs w:val="18"/>
              </w:rPr>
              <w:t>-</w:t>
            </w:r>
            <w:r>
              <w:rPr>
                <w:rFonts w:cs="Arial"/>
                <w:szCs w:val="18"/>
              </w:rPr>
              <w:tab/>
              <w:t xml:space="preserve">the expected analytics type via </w:t>
            </w:r>
            <w:proofErr w:type="spellStart"/>
            <w:r>
              <w:rPr>
                <w:rFonts w:cs="Arial"/>
                <w:szCs w:val="18"/>
              </w:rPr>
              <w:t>the"exptAnaType</w:t>
            </w:r>
            <w:proofErr w:type="spellEnd"/>
            <w:r>
              <w:rPr>
                <w:rFonts w:cs="Arial"/>
                <w:szCs w:val="18"/>
              </w:rPr>
              <w:t>" attribute or the list of Exception Ids via "</w:t>
            </w:r>
            <w:proofErr w:type="spellStart"/>
            <w:r>
              <w:rPr>
                <w:rFonts w:cs="Arial"/>
                <w:szCs w:val="18"/>
              </w:rPr>
              <w:t>excepIds</w:t>
            </w:r>
            <w:proofErr w:type="spellEnd"/>
            <w:r>
              <w:rPr>
                <w:rFonts w:cs="Arial"/>
                <w:szCs w:val="18"/>
              </w:rPr>
              <w:t>" attribute shall not be requested for both mobility and communication related analytics at the same time.</w:t>
            </w:r>
          </w:p>
          <w:p w14:paraId="756D25AB" w14:textId="77777777" w:rsidR="001868BD" w:rsidRDefault="001868BD" w:rsidP="00AB4BDB">
            <w:pPr>
              <w:pStyle w:val="TAN"/>
            </w:pPr>
            <w:r>
              <w:rPr>
                <w:lang w:eastAsia="zh-CN"/>
              </w:rPr>
              <w:t>NOTE 5:</w:t>
            </w:r>
            <w:r>
              <w:tab/>
              <w:t>If both the "</w:t>
            </w:r>
            <w:proofErr w:type="spellStart"/>
            <w:r>
              <w:t>allFreq</w:t>
            </w:r>
            <w:proofErr w:type="spellEnd"/>
            <w:r>
              <w:t>" attribute and the "</w:t>
            </w:r>
            <w:proofErr w:type="spellStart"/>
            <w:r>
              <w:t>allRat</w:t>
            </w:r>
            <w:proofErr w:type="spellEnd"/>
            <w:r>
              <w:t xml:space="preserve">" attributes in </w:t>
            </w:r>
            <w:proofErr w:type="spellStart"/>
            <w:r>
              <w:t>RatFreqInformation</w:t>
            </w:r>
            <w:proofErr w:type="spellEnd"/>
            <w:r>
              <w:t xml:space="preserve"> data type are present, then the only one instance of the </w:t>
            </w:r>
            <w:proofErr w:type="spellStart"/>
            <w:r>
              <w:t>RatFreqInformation</w:t>
            </w:r>
            <w:proofErr w:type="spellEnd"/>
            <w:r>
              <w:t xml:space="preserve"> data type shall be present to indicate for all the RAT type and Frequency value the NWDAF has received for the application.</w:t>
            </w:r>
          </w:p>
          <w:p w14:paraId="774AF78C" w14:textId="77777777" w:rsidR="001868BD" w:rsidRDefault="001868BD" w:rsidP="00AB4BDB">
            <w:pPr>
              <w:keepNext/>
              <w:keepLines/>
              <w:spacing w:after="0"/>
              <w:ind w:left="851" w:hanging="851"/>
              <w:rPr>
                <w:rFonts w:ascii="Arial" w:hAnsi="Arial"/>
                <w:sz w:val="18"/>
              </w:rPr>
            </w:pPr>
            <w:r>
              <w:rPr>
                <w:rFonts w:ascii="Arial" w:hAnsi="Arial"/>
                <w:sz w:val="18"/>
              </w:rPr>
              <w:t>NOTE </w:t>
            </w:r>
            <w:r>
              <w:rPr>
                <w:rFonts w:ascii="Arial" w:hAnsi="Arial"/>
                <w:sz w:val="18"/>
                <w:lang w:eastAsia="zh-CN"/>
              </w:rPr>
              <w:t>6</w:t>
            </w:r>
            <w:r>
              <w:rPr>
                <w:rFonts w:ascii="Arial" w:hAnsi="Arial"/>
                <w:sz w:val="18"/>
              </w:rPr>
              <w:t>:</w:t>
            </w:r>
            <w:r>
              <w:rPr>
                <w:rFonts w:ascii="Arial" w:hAnsi="Arial"/>
                <w:sz w:val="18"/>
              </w:rPr>
              <w:tab/>
              <w:t>For service experience analytics, th</w:t>
            </w:r>
            <w:r>
              <w:rPr>
                <w:rFonts w:ascii="Arial" w:hAnsi="Arial" w:hint="eastAsia"/>
                <w:sz w:val="18"/>
                <w:lang w:eastAsia="zh-CN"/>
              </w:rPr>
              <w:t>is</w:t>
            </w:r>
            <w:r>
              <w:rPr>
                <w:rFonts w:ascii="Arial" w:hAnsi="Arial"/>
                <w:sz w:val="18"/>
              </w:rPr>
              <w:t xml:space="preserve"> parameter shall be provided when a consumer requires analytics for an edge application over a UP path.</w:t>
            </w:r>
          </w:p>
          <w:p w14:paraId="12079B64" w14:textId="77777777" w:rsidR="001868BD" w:rsidRDefault="001868BD" w:rsidP="00AB4BDB">
            <w:pPr>
              <w:keepNext/>
              <w:keepLines/>
              <w:spacing w:after="0"/>
              <w:ind w:left="851" w:hanging="851"/>
              <w:rPr>
                <w:rFonts w:ascii="Arial" w:hAnsi="Arial"/>
                <w:sz w:val="18"/>
              </w:rPr>
            </w:pPr>
            <w:r>
              <w:rPr>
                <w:rFonts w:ascii="Arial" w:hAnsi="Arial"/>
                <w:sz w:val="18"/>
              </w:rPr>
              <w:t>NOTE </w:t>
            </w:r>
            <w:r>
              <w:rPr>
                <w:rFonts w:ascii="Arial" w:hAnsi="Arial"/>
                <w:sz w:val="18"/>
                <w:lang w:eastAsia="zh-CN"/>
              </w:rPr>
              <w:t>7</w:t>
            </w:r>
            <w:r>
              <w:rPr>
                <w:rFonts w:ascii="Arial" w:hAnsi="Arial"/>
                <w:sz w:val="18"/>
              </w:rPr>
              <w:t>:</w:t>
            </w:r>
            <w:r>
              <w:rPr>
                <w:rFonts w:ascii="Arial" w:hAnsi="Arial"/>
                <w:sz w:val="18"/>
              </w:rPr>
              <w:tab/>
              <w:t>For service experience analytics, th</w:t>
            </w:r>
            <w:r>
              <w:rPr>
                <w:rFonts w:ascii="Arial" w:hAnsi="Arial" w:hint="eastAsia"/>
                <w:sz w:val="18"/>
                <w:lang w:eastAsia="zh-CN"/>
              </w:rPr>
              <w:t>is</w:t>
            </w:r>
            <w:r>
              <w:rPr>
                <w:rFonts w:ascii="Arial" w:hAnsi="Arial"/>
                <w:sz w:val="18"/>
              </w:rPr>
              <w:t xml:space="preserve"> parameter may be provided when a consumer requires analytics for an edge application over a UP path, and it is only needed when the target of the service experience analytics is a specific UPF included in this UP path.</w:t>
            </w:r>
          </w:p>
          <w:p w14:paraId="48E10399" w14:textId="77777777" w:rsidR="001868BD" w:rsidRDefault="001868BD" w:rsidP="00AB4BDB">
            <w:pPr>
              <w:pStyle w:val="TAN"/>
            </w:pPr>
            <w:r>
              <w:t>NOTE 8:</w:t>
            </w:r>
            <w:r>
              <w:tab/>
              <w:t xml:space="preserve">When event-id in the request is "NSI_LOAD_LEVEL" and the </w:t>
            </w:r>
            <w:proofErr w:type="spellStart"/>
            <w:r>
              <w:t>NsiLoadExt</w:t>
            </w:r>
            <w:proofErr w:type="spellEnd"/>
            <w:r>
              <w:t xml:space="preserve"> feature is supported, and the NF service consumer provides the "</w:t>
            </w:r>
            <w:proofErr w:type="spellStart"/>
            <w:r>
              <w:t>nfTypes</w:t>
            </w:r>
            <w:proofErr w:type="spellEnd"/>
            <w:r>
              <w:t xml:space="preserve">" attribute, then the </w:t>
            </w:r>
            <w:r>
              <w:rPr>
                <w:bCs/>
              </w:rPr>
              <w:t>NWDAF accounts only for the resource usage of the NF types included in "</w:t>
            </w:r>
            <w:proofErr w:type="spellStart"/>
            <w:r>
              <w:rPr>
                <w:bCs/>
              </w:rPr>
              <w:t>nfTypes</w:t>
            </w:r>
            <w:proofErr w:type="spellEnd"/>
            <w:r>
              <w:rPr>
                <w:bCs/>
              </w:rPr>
              <w:t>" to derive the output analytics</w:t>
            </w:r>
            <w:r>
              <w:t>.</w:t>
            </w:r>
          </w:p>
          <w:p w14:paraId="7B53EE3A" w14:textId="77777777" w:rsidR="001868BD" w:rsidRDefault="001868BD" w:rsidP="00AB4BDB">
            <w:pPr>
              <w:pStyle w:val="TAN"/>
            </w:pPr>
            <w:r>
              <w:t>NOTE 9:</w:t>
            </w:r>
            <w:r>
              <w:tab/>
              <w:t>If this attribute is provided, the analytics target period shall be a past time period (</w:t>
            </w:r>
            <w:proofErr w:type="gramStart"/>
            <w:r>
              <w:t>i.e.</w:t>
            </w:r>
            <w:proofErr w:type="gramEnd"/>
            <w:r>
              <w:t xml:space="preserve"> only statistics is supported).</w:t>
            </w:r>
          </w:p>
          <w:p w14:paraId="5DE72B9E" w14:textId="77777777" w:rsidR="001868BD" w:rsidRDefault="001868BD" w:rsidP="00AB4BDB">
            <w:pPr>
              <w:pStyle w:val="TAN"/>
            </w:pPr>
            <w:r>
              <w:t>NOTE 10:</w:t>
            </w:r>
            <w:r>
              <w:tab/>
              <w:t xml:space="preserve">When event-id in the request is "PFD_DETERMINATION" and the </w:t>
            </w:r>
            <w:proofErr w:type="spellStart"/>
            <w:r>
              <w:t>PfdDetermination</w:t>
            </w:r>
            <w:proofErr w:type="spellEnd"/>
            <w:r>
              <w:t xml:space="preserve"> feature is supported, the "</w:t>
            </w:r>
            <w:proofErr w:type="spellStart"/>
            <w:r>
              <w:t>appIds</w:t>
            </w:r>
            <w:proofErr w:type="spellEnd"/>
            <w:r>
              <w:t>" attribute shall be included.</w:t>
            </w:r>
          </w:p>
          <w:p w14:paraId="088132AE" w14:textId="77777777" w:rsidR="001868BD" w:rsidRDefault="001868BD" w:rsidP="00AB4BDB">
            <w:pPr>
              <w:pStyle w:val="TAN"/>
            </w:pPr>
            <w:r>
              <w:t>NOTE 11: The "AGG_TRAFFIC_RATE", "</w:t>
            </w:r>
            <w:r>
              <w:rPr>
                <w:lang w:eastAsia="zh-CN"/>
              </w:rPr>
              <w:t>VAR_TRAFFIC_RATE</w:t>
            </w:r>
            <w:r>
              <w:t xml:space="preserve">", "VAR_PACKET_DELAY", "MAX_PACKET_LOSS_RATE" and "VAR_PACKET_LOSS_RATE" enumeration value(s) within the </w:t>
            </w:r>
            <w:proofErr w:type="spellStart"/>
            <w:r>
              <w:t>AnalyticsSubset</w:t>
            </w:r>
            <w:proofErr w:type="spellEnd"/>
            <w:r>
              <w:t xml:space="preserve"> data type is applicable only if the "</w:t>
            </w:r>
            <w:proofErr w:type="spellStart"/>
            <w:r>
              <w:t>DnPerformanceExt_AIML</w:t>
            </w:r>
            <w:proofErr w:type="spellEnd"/>
            <w:r>
              <w:t>” feature is supported.</w:t>
            </w:r>
          </w:p>
          <w:p w14:paraId="5F81EE5D" w14:textId="77777777" w:rsidR="001868BD" w:rsidRDefault="001868BD" w:rsidP="00AB4BDB">
            <w:pPr>
              <w:pStyle w:val="TAN"/>
              <w:rPr>
                <w:rFonts w:cs="Arial"/>
                <w:szCs w:val="18"/>
              </w:rPr>
            </w:pPr>
            <w:r>
              <w:t>NOTE 12:</w:t>
            </w:r>
            <w:r>
              <w:tab/>
              <w:t xml:space="preserve">When </w:t>
            </w:r>
            <w:r>
              <w:rPr>
                <w:rFonts w:cs="Arial"/>
                <w:szCs w:val="18"/>
              </w:rPr>
              <w:t xml:space="preserve">the </w:t>
            </w:r>
            <w:r>
              <w:t>"</w:t>
            </w:r>
            <w:proofErr w:type="spellStart"/>
            <w:r>
              <w:t>pduSesInfos</w:t>
            </w:r>
            <w:proofErr w:type="spellEnd"/>
            <w:r>
              <w:t xml:space="preserve">" attribute is provided, the associated </w:t>
            </w:r>
            <w:r>
              <w:rPr>
                <w:rFonts w:cs="Arial"/>
                <w:szCs w:val="18"/>
              </w:rPr>
              <w:t>"</w:t>
            </w:r>
            <w:proofErr w:type="spellStart"/>
            <w:r>
              <w:rPr>
                <w:rFonts w:cs="Arial"/>
                <w:szCs w:val="18"/>
              </w:rPr>
              <w:t>appIds</w:t>
            </w:r>
            <w:proofErr w:type="spellEnd"/>
            <w:r>
              <w:rPr>
                <w:rFonts w:cs="Arial"/>
                <w:szCs w:val="18"/>
              </w:rPr>
              <w:t>" attribute shall be provided</w:t>
            </w:r>
            <w:r>
              <w:t xml:space="preserve"> </w:t>
            </w:r>
            <w:r>
              <w:rPr>
                <w:rFonts w:cs="Arial"/>
                <w:szCs w:val="18"/>
              </w:rPr>
              <w:t>for the NWDAF to be able to compute the service experience per application.</w:t>
            </w:r>
          </w:p>
          <w:p w14:paraId="16A2459F" w14:textId="77777777" w:rsidR="001868BD" w:rsidRDefault="001868BD" w:rsidP="00AB4BDB">
            <w:pPr>
              <w:pStyle w:val="TAN"/>
            </w:pPr>
            <w:r>
              <w:t>NOTE</w:t>
            </w:r>
            <w:r>
              <w:rPr>
                <w:lang w:eastAsia="zh-CN"/>
              </w:rPr>
              <w:t> 13</w:t>
            </w:r>
            <w:r>
              <w:t>:</w:t>
            </w:r>
            <w:r>
              <w:tab/>
              <w:t xml:space="preserve">When the subscribed event is "PDU_SESSION_TRAFFIC and the </w:t>
            </w:r>
            <w:proofErr w:type="spellStart"/>
            <w:r>
              <w:t>PduSesTraffic</w:t>
            </w:r>
            <w:proofErr w:type="spellEnd"/>
            <w:r>
              <w:t xml:space="preserve"> feature is supported, at least one of the </w:t>
            </w:r>
            <w:r>
              <w:rPr>
                <w:rFonts w:cs="Arial"/>
                <w:szCs w:val="18"/>
              </w:rPr>
              <w:t>"</w:t>
            </w:r>
            <w:proofErr w:type="spellStart"/>
            <w:r>
              <w:t>dnns</w:t>
            </w:r>
            <w:proofErr w:type="spellEnd"/>
            <w:r>
              <w:rPr>
                <w:rFonts w:cs="Arial"/>
                <w:szCs w:val="18"/>
              </w:rPr>
              <w:t>” and/or "</w:t>
            </w:r>
            <w:proofErr w:type="spellStart"/>
            <w:r>
              <w:t>snssais</w:t>
            </w:r>
            <w:proofErr w:type="spellEnd"/>
            <w:r>
              <w:rPr>
                <w:rFonts w:cs="Arial"/>
                <w:szCs w:val="18"/>
              </w:rPr>
              <w:t xml:space="preserve">” </w:t>
            </w:r>
            <w:r>
              <w:rPr>
                <w:lang w:eastAsia="zh-CN"/>
              </w:rPr>
              <w:t>attributes as the route selection descriptor(s) for the URSP rule shall be included</w:t>
            </w:r>
            <w:r>
              <w:rPr>
                <w:lang w:eastAsia="ko-KR"/>
              </w:rPr>
              <w:t>.</w:t>
            </w:r>
          </w:p>
          <w:p w14:paraId="6A55A473" w14:textId="77777777" w:rsidR="001868BD" w:rsidRDefault="001868BD" w:rsidP="00AB4BDB">
            <w:pPr>
              <w:pStyle w:val="TAN"/>
              <w:rPr>
                <w:rFonts w:cs="Arial"/>
                <w:szCs w:val="18"/>
              </w:rPr>
            </w:pPr>
            <w:r>
              <w:t>NOTE 14:</w:t>
            </w:r>
            <w:r>
              <w:tab/>
              <w:t xml:space="preserve">The "UE_GEOG_DIST" and "UE_DIRECTION" enumeration value(s) within the </w:t>
            </w:r>
            <w:proofErr w:type="spellStart"/>
            <w:r>
              <w:t>AnalyticsSubset</w:t>
            </w:r>
            <w:proofErr w:type="spellEnd"/>
            <w:r>
              <w:t xml:space="preserve"> data type is applicable only if the "UeMobility</w:t>
            </w:r>
            <w:r>
              <w:rPr>
                <w:lang w:eastAsia="zh-CN"/>
              </w:rPr>
              <w:t>Ext2_eNA</w:t>
            </w:r>
            <w:r>
              <w:t>" feature is supported.</w:t>
            </w:r>
          </w:p>
        </w:tc>
      </w:tr>
    </w:tbl>
    <w:p w14:paraId="01C689F3" w14:textId="77777777" w:rsidR="001868BD" w:rsidRDefault="001868BD" w:rsidP="001868BD">
      <w:pPr>
        <w:rPr>
          <w:rFonts w:eastAsia="Batang"/>
          <w:lang w:val="es-ES"/>
        </w:rPr>
      </w:pPr>
    </w:p>
    <w:p w14:paraId="38A6EDD8" w14:textId="77777777" w:rsidR="001868BD" w:rsidRDefault="001868BD" w:rsidP="001868BD">
      <w:pPr>
        <w:pStyle w:val="NO"/>
      </w:pPr>
      <w:r>
        <w:t>NOTE:</w:t>
      </w:r>
      <w:r>
        <w:tab/>
        <w:t>Care needs to be taken to avoid excessive signalling.</w:t>
      </w:r>
    </w:p>
    <w:p w14:paraId="76FF44A5" w14:textId="77777777" w:rsidR="001868BD" w:rsidRDefault="001868BD" w:rsidP="001868BD">
      <w:pPr>
        <w:pStyle w:val="EditorsNote"/>
      </w:pPr>
      <w:r>
        <w:t>Editor's Note:</w:t>
      </w:r>
      <w:r>
        <w:tab/>
        <w:t xml:space="preserve"> Which attributes of the </w:t>
      </w:r>
      <w:proofErr w:type="spellStart"/>
      <w:r>
        <w:t>accuReq</w:t>
      </w:r>
      <w:proofErr w:type="spellEnd"/>
      <w:r>
        <w:t xml:space="preserve"> attribute are applicable here is FFS.</w:t>
      </w:r>
    </w:p>
    <w:p w14:paraId="367D69DE" w14:textId="46504890" w:rsidR="009B4816" w:rsidRDefault="009B4816" w:rsidP="009B4816"/>
    <w:p w14:paraId="39226AFB" w14:textId="00348CD9" w:rsidR="00240F15" w:rsidRDefault="00240F15" w:rsidP="00240F1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w:t>
      </w:r>
      <w:r>
        <w:rPr>
          <w:noProof/>
          <w:color w:val="0000FF"/>
          <w:sz w:val="28"/>
          <w:szCs w:val="28"/>
        </w:rPr>
        <w:t xml:space="preserve"> </w:t>
      </w:r>
      <w:r w:rsidR="00CC3A14">
        <w:rPr>
          <w:rFonts w:eastAsia="DengXian"/>
          <w:noProof/>
          <w:color w:val="0000FF"/>
          <w:sz w:val="28"/>
          <w:szCs w:val="28"/>
        </w:rPr>
        <w:t>4</w:t>
      </w:r>
      <w:r>
        <w:rPr>
          <w:rFonts w:eastAsia="DengXian"/>
          <w:noProof/>
          <w:color w:val="0000FF"/>
          <w:sz w:val="28"/>
          <w:szCs w:val="28"/>
        </w:rPr>
        <w:t>th</w:t>
      </w:r>
      <w:r w:rsidRPr="008C6891">
        <w:rPr>
          <w:rFonts w:eastAsia="DengXian"/>
          <w:noProof/>
          <w:color w:val="0000FF"/>
          <w:sz w:val="28"/>
          <w:szCs w:val="28"/>
        </w:rPr>
        <w:t xml:space="preserve"> </w:t>
      </w:r>
      <w:r w:rsidRPr="00D96F8C">
        <w:rPr>
          <w:noProof/>
          <w:color w:val="0000FF"/>
          <w:sz w:val="28"/>
          <w:szCs w:val="28"/>
        </w:rPr>
        <w:t>Change</w:t>
      </w:r>
      <w:r>
        <w:rPr>
          <w:noProof/>
          <w:color w:val="0000FF"/>
          <w:sz w:val="28"/>
          <w:szCs w:val="28"/>
        </w:rPr>
        <w:t>s</w:t>
      </w:r>
      <w:r w:rsidRPr="00D96F8C">
        <w:rPr>
          <w:noProof/>
          <w:color w:val="0000FF"/>
          <w:sz w:val="28"/>
          <w:szCs w:val="28"/>
        </w:rPr>
        <w:t xml:space="preserve"> ***</w:t>
      </w:r>
    </w:p>
    <w:p w14:paraId="5708728C" w14:textId="77777777" w:rsidR="008134FF" w:rsidRDefault="008134FF" w:rsidP="008134FF">
      <w:pPr>
        <w:pStyle w:val="Heading1"/>
        <w:rPr>
          <w:lang w:val="en-US" w:eastAsia="zh-CN"/>
        </w:rPr>
      </w:pPr>
      <w:bookmarkStart w:id="211" w:name="_Toc56641052"/>
      <w:bookmarkStart w:id="212" w:name="_Toc50032063"/>
      <w:bookmarkStart w:id="213" w:name="_Toc113031919"/>
      <w:bookmarkStart w:id="214" w:name="_Toc120702559"/>
      <w:bookmarkStart w:id="215" w:name="_Toc59018020"/>
      <w:bookmarkStart w:id="216" w:name="_Toc136562718"/>
      <w:bookmarkStart w:id="217" w:name="_Toc51762983"/>
      <w:bookmarkStart w:id="218" w:name="_Toc36102538"/>
      <w:bookmarkStart w:id="219" w:name="_Toc114134058"/>
      <w:bookmarkStart w:id="220" w:name="_Toc68169049"/>
      <w:bookmarkStart w:id="221" w:name="_Toc43563582"/>
      <w:bookmarkStart w:id="222" w:name="_Toc104539256"/>
      <w:bookmarkStart w:id="223" w:name="_Toc98233869"/>
      <w:bookmarkStart w:id="224" w:name="_Toc28012881"/>
      <w:bookmarkStart w:id="225" w:name="_Toc112951379"/>
      <w:bookmarkStart w:id="226" w:name="_Toc88667775"/>
      <w:bookmarkStart w:id="227" w:name="_Toc94064467"/>
      <w:bookmarkStart w:id="228" w:name="_Toc85553166"/>
      <w:bookmarkStart w:id="229" w:name="_Toc70550753"/>
      <w:bookmarkStart w:id="230" w:name="_Toc34266367"/>
      <w:bookmarkStart w:id="231" w:name="_Toc45134131"/>
      <w:bookmarkStart w:id="232" w:name="_Toc83233237"/>
      <w:bookmarkStart w:id="233" w:name="_Toc90656060"/>
      <w:bookmarkStart w:id="234" w:name="_Toc66231888"/>
      <w:bookmarkStart w:id="235" w:name="_Toc101244650"/>
      <w:bookmarkStart w:id="236" w:name="_Toc85557265"/>
      <w:bookmarkStart w:id="237" w:name="_Toc138754552"/>
      <w:bookmarkStart w:id="238" w:name="_Hlk56636799"/>
      <w:bookmarkEnd w:id="36"/>
      <w:bookmarkEnd w:id="37"/>
      <w:bookmarkEnd w:id="38"/>
      <w:r>
        <w:t>A.3</w:t>
      </w:r>
      <w:r>
        <w:tab/>
      </w:r>
      <w:proofErr w:type="spellStart"/>
      <w:r>
        <w:rPr>
          <w:lang w:val="en-US" w:eastAsia="zh-CN"/>
        </w:rPr>
        <w:t>Nnwdaf_AnalyticsInfo</w:t>
      </w:r>
      <w:proofErr w:type="spellEnd"/>
      <w:r>
        <w:rPr>
          <w:lang w:val="en-US" w:eastAsia="zh-CN"/>
        </w:rPr>
        <w:t xml:space="preserve"> API</w:t>
      </w:r>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p>
    <w:bookmarkEnd w:id="238"/>
    <w:p w14:paraId="7A1F3ACD" w14:textId="77777777" w:rsidR="008134FF" w:rsidRDefault="008134FF" w:rsidP="008134FF">
      <w:pPr>
        <w:pStyle w:val="PL"/>
      </w:pPr>
      <w:r>
        <w:t>openapi: 3.0.0</w:t>
      </w:r>
    </w:p>
    <w:p w14:paraId="1B1FB16D" w14:textId="77777777" w:rsidR="008134FF" w:rsidRDefault="008134FF" w:rsidP="008134FF">
      <w:pPr>
        <w:pStyle w:val="PL"/>
      </w:pPr>
    </w:p>
    <w:p w14:paraId="29E66C41" w14:textId="77777777" w:rsidR="008134FF" w:rsidRDefault="008134FF" w:rsidP="008134FF">
      <w:pPr>
        <w:pStyle w:val="PL"/>
      </w:pPr>
      <w:r>
        <w:t>info:</w:t>
      </w:r>
    </w:p>
    <w:p w14:paraId="07D3C24C" w14:textId="77777777" w:rsidR="008134FF" w:rsidRDefault="008134FF" w:rsidP="008134FF">
      <w:pPr>
        <w:pStyle w:val="PL"/>
      </w:pPr>
      <w:r>
        <w:t xml:space="preserve">  version: 1.3.0-alpha.</w:t>
      </w:r>
      <w:r>
        <w:rPr>
          <w:rFonts w:cs="Arial"/>
        </w:rPr>
        <w:t>3</w:t>
      </w:r>
    </w:p>
    <w:p w14:paraId="61D1986D" w14:textId="77777777" w:rsidR="008134FF" w:rsidRDefault="008134FF" w:rsidP="008134FF">
      <w:pPr>
        <w:pStyle w:val="PL"/>
      </w:pPr>
      <w:r>
        <w:t xml:space="preserve">  title: Nnwdaf_AnalyticsInfo</w:t>
      </w:r>
    </w:p>
    <w:p w14:paraId="40D17DFE" w14:textId="77777777" w:rsidR="008134FF" w:rsidRDefault="008134FF" w:rsidP="008134FF">
      <w:pPr>
        <w:pStyle w:val="PL"/>
      </w:pPr>
      <w:r>
        <w:t xml:space="preserve">  description: |</w:t>
      </w:r>
    </w:p>
    <w:p w14:paraId="3FDB3E6F" w14:textId="77777777" w:rsidR="008134FF" w:rsidRDefault="008134FF" w:rsidP="008134FF">
      <w:pPr>
        <w:pStyle w:val="PL"/>
      </w:pPr>
      <w:r>
        <w:t xml:space="preserve">    Nnwdaf_AnalyticsInfo Service API.  </w:t>
      </w:r>
    </w:p>
    <w:p w14:paraId="58F6F4E6" w14:textId="77777777" w:rsidR="008134FF" w:rsidRDefault="008134FF" w:rsidP="008134FF">
      <w:pPr>
        <w:pStyle w:val="PL"/>
      </w:pPr>
      <w:r>
        <w:t xml:space="preserve">    © 2023, 3GPP Organizational Partners (ARIB, ATIS, CCSA, ETSI, TSDSI, TTA, TTC).  </w:t>
      </w:r>
    </w:p>
    <w:p w14:paraId="151E0DD3" w14:textId="77777777" w:rsidR="008134FF" w:rsidRDefault="008134FF" w:rsidP="008134FF">
      <w:pPr>
        <w:pStyle w:val="PL"/>
      </w:pPr>
      <w:r>
        <w:t xml:space="preserve">    All rights reserved.</w:t>
      </w:r>
    </w:p>
    <w:p w14:paraId="3D050B34" w14:textId="77777777" w:rsidR="008134FF" w:rsidRDefault="008134FF" w:rsidP="008134FF">
      <w:pPr>
        <w:pStyle w:val="PL"/>
        <w:rPr>
          <w:rFonts w:eastAsia="DengXian"/>
        </w:rPr>
      </w:pPr>
    </w:p>
    <w:p w14:paraId="058BA289" w14:textId="77777777" w:rsidR="008134FF" w:rsidRDefault="008134FF" w:rsidP="008134FF">
      <w:pPr>
        <w:pStyle w:val="PL"/>
        <w:rPr>
          <w:rFonts w:eastAsia="DengXian"/>
        </w:rPr>
      </w:pPr>
      <w:r>
        <w:rPr>
          <w:rFonts w:eastAsia="DengXian"/>
        </w:rPr>
        <w:t>externalDocs:</w:t>
      </w:r>
    </w:p>
    <w:p w14:paraId="58E710AC" w14:textId="77777777" w:rsidR="008134FF" w:rsidRDefault="008134FF" w:rsidP="008134FF">
      <w:pPr>
        <w:pStyle w:val="PL"/>
        <w:rPr>
          <w:rFonts w:eastAsia="DengXian"/>
        </w:rPr>
      </w:pPr>
      <w:r>
        <w:rPr>
          <w:rFonts w:eastAsia="DengXian"/>
        </w:rPr>
        <w:t xml:space="preserve">  description: 3GPP TS 29.520 V18.</w:t>
      </w:r>
      <w:r>
        <w:rPr>
          <w:rFonts w:eastAsia="DengXian"/>
          <w:lang w:eastAsia="zh-CN"/>
        </w:rPr>
        <w:t>2</w:t>
      </w:r>
      <w:r>
        <w:rPr>
          <w:rFonts w:eastAsia="DengXian"/>
        </w:rPr>
        <w:t>.0; 5G System; Network Data Analytics Services.</w:t>
      </w:r>
    </w:p>
    <w:p w14:paraId="33778B73" w14:textId="77777777" w:rsidR="008134FF" w:rsidRDefault="008134FF" w:rsidP="008134FF">
      <w:pPr>
        <w:pStyle w:val="PL"/>
        <w:rPr>
          <w:rFonts w:eastAsia="DengXian"/>
        </w:rPr>
      </w:pPr>
      <w:r>
        <w:rPr>
          <w:rFonts w:eastAsia="DengXian"/>
        </w:rPr>
        <w:t xml:space="preserve">  url: 'https://www.3gpp.org/ftp/Specs/archive/29_series/29.520/'</w:t>
      </w:r>
    </w:p>
    <w:p w14:paraId="0C2D8303" w14:textId="77777777" w:rsidR="008134FF" w:rsidRDefault="008134FF" w:rsidP="008134FF">
      <w:pPr>
        <w:pStyle w:val="PL"/>
        <w:rPr>
          <w:rFonts w:eastAsia="DengXian"/>
          <w:lang w:val="en-US"/>
        </w:rPr>
      </w:pPr>
    </w:p>
    <w:p w14:paraId="4907C176" w14:textId="77777777" w:rsidR="008134FF" w:rsidRDefault="008134FF" w:rsidP="008134FF">
      <w:pPr>
        <w:pStyle w:val="PL"/>
        <w:rPr>
          <w:rFonts w:eastAsia="DengXian"/>
          <w:lang w:val="en-US"/>
        </w:rPr>
      </w:pPr>
      <w:r>
        <w:rPr>
          <w:rFonts w:eastAsia="DengXian"/>
          <w:lang w:val="en-US"/>
        </w:rPr>
        <w:t>security:</w:t>
      </w:r>
    </w:p>
    <w:p w14:paraId="4995AE9F" w14:textId="77777777" w:rsidR="008134FF" w:rsidRDefault="008134FF" w:rsidP="008134FF">
      <w:pPr>
        <w:pStyle w:val="PL"/>
        <w:rPr>
          <w:rFonts w:eastAsia="DengXian"/>
          <w:lang w:val="en-US"/>
        </w:rPr>
      </w:pPr>
      <w:r>
        <w:rPr>
          <w:rFonts w:eastAsia="DengXian"/>
          <w:lang w:val="en-US"/>
        </w:rPr>
        <w:t xml:space="preserve">  - {}</w:t>
      </w:r>
    </w:p>
    <w:p w14:paraId="0E58F30A" w14:textId="77777777" w:rsidR="008134FF" w:rsidRDefault="008134FF" w:rsidP="008134FF">
      <w:pPr>
        <w:pStyle w:val="PL"/>
        <w:rPr>
          <w:rFonts w:eastAsia="DengXian"/>
          <w:lang w:val="en-US"/>
        </w:rPr>
      </w:pPr>
      <w:r>
        <w:rPr>
          <w:rFonts w:eastAsia="DengXian"/>
          <w:lang w:val="en-US"/>
        </w:rPr>
        <w:t xml:space="preserve">  - oAuth2ClientCredentials:</w:t>
      </w:r>
    </w:p>
    <w:p w14:paraId="057081FB" w14:textId="77777777" w:rsidR="008134FF" w:rsidRDefault="008134FF" w:rsidP="008134FF">
      <w:pPr>
        <w:pStyle w:val="PL"/>
        <w:rPr>
          <w:rFonts w:eastAsia="DengXian"/>
          <w:lang w:val="en-US"/>
        </w:rPr>
      </w:pPr>
      <w:r>
        <w:rPr>
          <w:rFonts w:eastAsia="DengXian"/>
          <w:lang w:val="en-US"/>
        </w:rPr>
        <w:t xml:space="preserve">    - </w:t>
      </w:r>
      <w:r>
        <w:rPr>
          <w:rFonts w:eastAsia="DengXian"/>
        </w:rPr>
        <w:t>nnwdaf-analyticsinfo</w:t>
      </w:r>
    </w:p>
    <w:p w14:paraId="48372844" w14:textId="77777777" w:rsidR="008134FF" w:rsidRDefault="008134FF" w:rsidP="008134FF">
      <w:pPr>
        <w:pStyle w:val="PL"/>
      </w:pPr>
    </w:p>
    <w:p w14:paraId="07108762" w14:textId="77777777" w:rsidR="008134FF" w:rsidRDefault="008134FF" w:rsidP="008134FF">
      <w:pPr>
        <w:pStyle w:val="PL"/>
      </w:pPr>
      <w:r>
        <w:t>servers:</w:t>
      </w:r>
    </w:p>
    <w:p w14:paraId="20266371" w14:textId="77777777" w:rsidR="008134FF" w:rsidRDefault="008134FF" w:rsidP="008134FF">
      <w:pPr>
        <w:pStyle w:val="PL"/>
      </w:pPr>
      <w:r>
        <w:t xml:space="preserve">  - url: '{apiRoot}/nnwdaf-analyticsinfo/v1'</w:t>
      </w:r>
    </w:p>
    <w:p w14:paraId="7BC1994C" w14:textId="77777777" w:rsidR="008134FF" w:rsidRDefault="008134FF" w:rsidP="008134FF">
      <w:pPr>
        <w:pStyle w:val="PL"/>
      </w:pPr>
      <w:r>
        <w:t xml:space="preserve">    variables:</w:t>
      </w:r>
    </w:p>
    <w:p w14:paraId="4D23021A" w14:textId="77777777" w:rsidR="008134FF" w:rsidRDefault="008134FF" w:rsidP="008134FF">
      <w:pPr>
        <w:pStyle w:val="PL"/>
      </w:pPr>
      <w:r>
        <w:t xml:space="preserve">      apiRoot:</w:t>
      </w:r>
    </w:p>
    <w:p w14:paraId="53148546" w14:textId="77777777" w:rsidR="008134FF" w:rsidRDefault="008134FF" w:rsidP="008134FF">
      <w:pPr>
        <w:pStyle w:val="PL"/>
      </w:pPr>
      <w:r>
        <w:t xml:space="preserve">        default: https://example.com</w:t>
      </w:r>
    </w:p>
    <w:p w14:paraId="5549A280" w14:textId="77777777" w:rsidR="008134FF" w:rsidRDefault="008134FF" w:rsidP="008134FF">
      <w:pPr>
        <w:pStyle w:val="PL"/>
      </w:pPr>
      <w:r>
        <w:t xml:space="preserve">        description: apiRoot as defined in clause 4.4 of 3GPP TS 29.501.</w:t>
      </w:r>
    </w:p>
    <w:p w14:paraId="04EBDAB3" w14:textId="77777777" w:rsidR="008134FF" w:rsidRDefault="008134FF" w:rsidP="008134FF">
      <w:pPr>
        <w:pStyle w:val="PL"/>
      </w:pPr>
    </w:p>
    <w:p w14:paraId="6731C277" w14:textId="77777777" w:rsidR="008134FF" w:rsidRDefault="008134FF" w:rsidP="008134FF">
      <w:pPr>
        <w:pStyle w:val="PL"/>
      </w:pPr>
      <w:r>
        <w:t>paths:</w:t>
      </w:r>
    </w:p>
    <w:p w14:paraId="7AFE4D55" w14:textId="77777777" w:rsidR="008134FF" w:rsidRDefault="008134FF" w:rsidP="008134FF">
      <w:pPr>
        <w:pStyle w:val="PL"/>
      </w:pPr>
      <w:r>
        <w:t xml:space="preserve">  /analytics:</w:t>
      </w:r>
    </w:p>
    <w:p w14:paraId="08E9AA9F" w14:textId="77777777" w:rsidR="008134FF" w:rsidRDefault="008134FF" w:rsidP="008134FF">
      <w:pPr>
        <w:pStyle w:val="PL"/>
      </w:pPr>
      <w:r>
        <w:t xml:space="preserve">    get:</w:t>
      </w:r>
    </w:p>
    <w:p w14:paraId="0743493E" w14:textId="77777777" w:rsidR="008134FF" w:rsidRDefault="008134FF" w:rsidP="008134FF">
      <w:pPr>
        <w:pStyle w:val="PL"/>
      </w:pPr>
      <w:r>
        <w:t xml:space="preserve">      summary: Read a NWDAF Analytics</w:t>
      </w:r>
    </w:p>
    <w:p w14:paraId="3B5D7AD5" w14:textId="77777777" w:rsidR="008134FF" w:rsidRDefault="008134FF" w:rsidP="008134FF">
      <w:pPr>
        <w:pStyle w:val="PL"/>
      </w:pPr>
      <w:r>
        <w:t xml:space="preserve">      operationId: GetNWDAFAnalytics</w:t>
      </w:r>
    </w:p>
    <w:p w14:paraId="0C3E16C6" w14:textId="77777777" w:rsidR="008134FF" w:rsidRDefault="008134FF" w:rsidP="008134FF">
      <w:pPr>
        <w:pStyle w:val="PL"/>
      </w:pPr>
      <w:r>
        <w:t xml:space="preserve">      tags:</w:t>
      </w:r>
    </w:p>
    <w:p w14:paraId="44FC51CB" w14:textId="77777777" w:rsidR="008134FF" w:rsidRDefault="008134FF" w:rsidP="008134FF">
      <w:pPr>
        <w:pStyle w:val="PL"/>
      </w:pPr>
      <w:r>
        <w:t xml:space="preserve">        - NWDAF Analytics (Document)</w:t>
      </w:r>
    </w:p>
    <w:p w14:paraId="1EDAA480" w14:textId="77777777" w:rsidR="008134FF" w:rsidRDefault="008134FF" w:rsidP="008134FF">
      <w:pPr>
        <w:pStyle w:val="PL"/>
      </w:pPr>
      <w:r>
        <w:t xml:space="preserve">      parameters:</w:t>
      </w:r>
    </w:p>
    <w:p w14:paraId="44E58E7A" w14:textId="77777777" w:rsidR="008134FF" w:rsidRDefault="008134FF" w:rsidP="008134FF">
      <w:pPr>
        <w:pStyle w:val="PL"/>
      </w:pPr>
      <w:r>
        <w:t xml:space="preserve">        - name: event-id</w:t>
      </w:r>
    </w:p>
    <w:p w14:paraId="3597BF34" w14:textId="77777777" w:rsidR="008134FF" w:rsidRDefault="008134FF" w:rsidP="008134FF">
      <w:pPr>
        <w:pStyle w:val="PL"/>
      </w:pPr>
      <w:r>
        <w:t xml:space="preserve">          in: query</w:t>
      </w:r>
    </w:p>
    <w:p w14:paraId="198F026A" w14:textId="77777777" w:rsidR="008134FF" w:rsidRDefault="008134FF" w:rsidP="008134FF">
      <w:pPr>
        <w:pStyle w:val="PL"/>
      </w:pPr>
      <w:r>
        <w:t xml:space="preserve">          description: Identify the analytics.</w:t>
      </w:r>
    </w:p>
    <w:p w14:paraId="1E5C4BCA" w14:textId="77777777" w:rsidR="008134FF" w:rsidRDefault="008134FF" w:rsidP="008134FF">
      <w:pPr>
        <w:pStyle w:val="PL"/>
      </w:pPr>
      <w:r>
        <w:t xml:space="preserve">          required: true</w:t>
      </w:r>
    </w:p>
    <w:p w14:paraId="55D44F76" w14:textId="77777777" w:rsidR="008134FF" w:rsidRDefault="008134FF" w:rsidP="008134FF">
      <w:pPr>
        <w:pStyle w:val="PL"/>
      </w:pPr>
      <w:r>
        <w:t xml:space="preserve">          schema:</w:t>
      </w:r>
    </w:p>
    <w:p w14:paraId="4CF93BDB" w14:textId="77777777" w:rsidR="008134FF" w:rsidRDefault="008134FF" w:rsidP="008134FF">
      <w:pPr>
        <w:pStyle w:val="PL"/>
      </w:pPr>
      <w:r>
        <w:t xml:space="preserve">            $ref: '#/components/schemas/EventId'</w:t>
      </w:r>
    </w:p>
    <w:p w14:paraId="107A202C" w14:textId="77777777" w:rsidR="008134FF" w:rsidRDefault="008134FF" w:rsidP="008134FF">
      <w:pPr>
        <w:pStyle w:val="PL"/>
      </w:pPr>
      <w:r>
        <w:t xml:space="preserve">        - name: ana-req</w:t>
      </w:r>
    </w:p>
    <w:p w14:paraId="3830E2C5" w14:textId="77777777" w:rsidR="008134FF" w:rsidRDefault="008134FF" w:rsidP="008134FF">
      <w:pPr>
        <w:pStyle w:val="PL"/>
      </w:pPr>
      <w:r>
        <w:t xml:space="preserve">          in: query</w:t>
      </w:r>
    </w:p>
    <w:p w14:paraId="46786E8A" w14:textId="77777777" w:rsidR="008134FF" w:rsidRDefault="008134FF" w:rsidP="008134FF">
      <w:pPr>
        <w:pStyle w:val="PL"/>
      </w:pPr>
      <w:r>
        <w:t xml:space="preserve">          description: Identifies the analytics reporting requirement information.</w:t>
      </w:r>
    </w:p>
    <w:p w14:paraId="15358F35" w14:textId="77777777" w:rsidR="008134FF" w:rsidRDefault="008134FF" w:rsidP="008134FF">
      <w:pPr>
        <w:pStyle w:val="PL"/>
      </w:pPr>
      <w:r>
        <w:t xml:space="preserve">          required: false</w:t>
      </w:r>
    </w:p>
    <w:p w14:paraId="42C3AD62" w14:textId="77777777" w:rsidR="008134FF" w:rsidRDefault="008134FF" w:rsidP="008134FF">
      <w:pPr>
        <w:pStyle w:val="PL"/>
      </w:pPr>
      <w:r>
        <w:t xml:space="preserve">          content:</w:t>
      </w:r>
    </w:p>
    <w:p w14:paraId="67DF6D3A" w14:textId="77777777" w:rsidR="008134FF" w:rsidRDefault="008134FF" w:rsidP="008134FF">
      <w:pPr>
        <w:pStyle w:val="PL"/>
      </w:pPr>
      <w:r>
        <w:t xml:space="preserve">            application/json:</w:t>
      </w:r>
    </w:p>
    <w:p w14:paraId="016E481B" w14:textId="77777777" w:rsidR="008134FF" w:rsidRDefault="008134FF" w:rsidP="008134FF">
      <w:pPr>
        <w:pStyle w:val="PL"/>
      </w:pPr>
      <w:r>
        <w:t xml:space="preserve">              schema:</w:t>
      </w:r>
    </w:p>
    <w:p w14:paraId="7ED0D4D9" w14:textId="77777777" w:rsidR="008134FF" w:rsidRDefault="008134FF" w:rsidP="008134FF">
      <w:pPr>
        <w:pStyle w:val="PL"/>
      </w:pPr>
      <w:r>
        <w:t xml:space="preserve">                $ref: 'TS29520_Nnwdaf_EventsSubscription.yaml#/components/schemas/EventReportingRequirement'</w:t>
      </w:r>
    </w:p>
    <w:p w14:paraId="2C828D02" w14:textId="77777777" w:rsidR="008134FF" w:rsidRDefault="008134FF" w:rsidP="008134FF">
      <w:pPr>
        <w:pStyle w:val="PL"/>
      </w:pPr>
      <w:r>
        <w:t xml:space="preserve">        - name: event-filter</w:t>
      </w:r>
    </w:p>
    <w:p w14:paraId="276854A1" w14:textId="77777777" w:rsidR="008134FF" w:rsidRDefault="008134FF" w:rsidP="008134FF">
      <w:pPr>
        <w:pStyle w:val="PL"/>
      </w:pPr>
      <w:r>
        <w:t xml:space="preserve">          in: query</w:t>
      </w:r>
    </w:p>
    <w:p w14:paraId="6883623A" w14:textId="77777777" w:rsidR="008134FF" w:rsidRDefault="008134FF" w:rsidP="008134FF">
      <w:pPr>
        <w:pStyle w:val="PL"/>
      </w:pPr>
      <w:r>
        <w:t xml:space="preserve">          description: Identify the analytics.</w:t>
      </w:r>
    </w:p>
    <w:p w14:paraId="135C3EB0" w14:textId="77777777" w:rsidR="008134FF" w:rsidRDefault="008134FF" w:rsidP="008134FF">
      <w:pPr>
        <w:pStyle w:val="PL"/>
      </w:pPr>
      <w:r>
        <w:t xml:space="preserve">          required: false</w:t>
      </w:r>
    </w:p>
    <w:p w14:paraId="54DDA3D4" w14:textId="77777777" w:rsidR="008134FF" w:rsidRDefault="008134FF" w:rsidP="008134FF">
      <w:pPr>
        <w:pStyle w:val="PL"/>
      </w:pPr>
      <w:r>
        <w:t xml:space="preserve">          content:</w:t>
      </w:r>
    </w:p>
    <w:p w14:paraId="55E2D734" w14:textId="77777777" w:rsidR="008134FF" w:rsidRDefault="008134FF" w:rsidP="008134FF">
      <w:pPr>
        <w:pStyle w:val="PL"/>
      </w:pPr>
      <w:r>
        <w:t xml:space="preserve">            application/json:</w:t>
      </w:r>
    </w:p>
    <w:p w14:paraId="7A66C1E6" w14:textId="77777777" w:rsidR="008134FF" w:rsidRDefault="008134FF" w:rsidP="008134FF">
      <w:pPr>
        <w:pStyle w:val="PL"/>
      </w:pPr>
      <w:r>
        <w:t xml:space="preserve">              schema:</w:t>
      </w:r>
    </w:p>
    <w:p w14:paraId="532996DB" w14:textId="77777777" w:rsidR="008134FF" w:rsidRDefault="008134FF" w:rsidP="008134FF">
      <w:pPr>
        <w:pStyle w:val="PL"/>
      </w:pPr>
      <w:r>
        <w:t xml:space="preserve">                $ref: '#/components/schemas/EventFilter'</w:t>
      </w:r>
    </w:p>
    <w:p w14:paraId="7D8D2499" w14:textId="77777777" w:rsidR="008134FF" w:rsidRDefault="008134FF" w:rsidP="008134FF">
      <w:pPr>
        <w:pStyle w:val="PL"/>
      </w:pPr>
      <w:r>
        <w:t xml:space="preserve">        - name: supported-features</w:t>
      </w:r>
    </w:p>
    <w:p w14:paraId="2AC20801" w14:textId="77777777" w:rsidR="008134FF" w:rsidRDefault="008134FF" w:rsidP="008134FF">
      <w:pPr>
        <w:pStyle w:val="PL"/>
      </w:pPr>
      <w:r>
        <w:t xml:space="preserve">          in: query</w:t>
      </w:r>
    </w:p>
    <w:p w14:paraId="70B9E31B" w14:textId="77777777" w:rsidR="008134FF" w:rsidRDefault="008134FF" w:rsidP="008134FF">
      <w:pPr>
        <w:pStyle w:val="PL"/>
      </w:pPr>
      <w:r>
        <w:t xml:space="preserve">          description: To filter irrelevant responses related to unsupported features.</w:t>
      </w:r>
    </w:p>
    <w:p w14:paraId="264A6D5C" w14:textId="77777777" w:rsidR="008134FF" w:rsidRDefault="008134FF" w:rsidP="008134FF">
      <w:pPr>
        <w:pStyle w:val="PL"/>
      </w:pPr>
      <w:r>
        <w:t xml:space="preserve">          schema:</w:t>
      </w:r>
    </w:p>
    <w:p w14:paraId="1052214A" w14:textId="77777777" w:rsidR="008134FF" w:rsidRDefault="008134FF" w:rsidP="008134FF">
      <w:pPr>
        <w:pStyle w:val="PL"/>
      </w:pPr>
      <w:r>
        <w:t xml:space="preserve">            $ref: 'TS29571_CommonData.yaml#/components/schemas/SupportedFeatures'</w:t>
      </w:r>
    </w:p>
    <w:p w14:paraId="39D3D692" w14:textId="77777777" w:rsidR="008134FF" w:rsidRDefault="008134FF" w:rsidP="008134FF">
      <w:pPr>
        <w:pStyle w:val="PL"/>
      </w:pPr>
      <w:r>
        <w:lastRenderedPageBreak/>
        <w:t xml:space="preserve">        - name: tgt-ue</w:t>
      </w:r>
    </w:p>
    <w:p w14:paraId="0EDB6BD8" w14:textId="77777777" w:rsidR="008134FF" w:rsidRDefault="008134FF" w:rsidP="008134FF">
      <w:pPr>
        <w:pStyle w:val="PL"/>
      </w:pPr>
      <w:r>
        <w:t xml:space="preserve">          in: query</w:t>
      </w:r>
    </w:p>
    <w:p w14:paraId="12C4F7EA" w14:textId="77777777" w:rsidR="008134FF" w:rsidRDefault="008134FF" w:rsidP="008134FF">
      <w:pPr>
        <w:pStyle w:val="PL"/>
      </w:pPr>
      <w:r>
        <w:t xml:space="preserve">          description: Identify the target UE information.</w:t>
      </w:r>
    </w:p>
    <w:p w14:paraId="2967998F" w14:textId="77777777" w:rsidR="008134FF" w:rsidRDefault="008134FF" w:rsidP="008134FF">
      <w:pPr>
        <w:pStyle w:val="PL"/>
      </w:pPr>
      <w:r>
        <w:t xml:space="preserve">          required: false</w:t>
      </w:r>
    </w:p>
    <w:p w14:paraId="067ADCB8" w14:textId="77777777" w:rsidR="008134FF" w:rsidRDefault="008134FF" w:rsidP="008134FF">
      <w:pPr>
        <w:pStyle w:val="PL"/>
      </w:pPr>
      <w:r>
        <w:t xml:space="preserve">          content:</w:t>
      </w:r>
    </w:p>
    <w:p w14:paraId="3272232F" w14:textId="77777777" w:rsidR="008134FF" w:rsidRDefault="008134FF" w:rsidP="008134FF">
      <w:pPr>
        <w:pStyle w:val="PL"/>
      </w:pPr>
      <w:r>
        <w:t xml:space="preserve">            application/json:</w:t>
      </w:r>
    </w:p>
    <w:p w14:paraId="5FBC9F95" w14:textId="77777777" w:rsidR="008134FF" w:rsidRDefault="008134FF" w:rsidP="008134FF">
      <w:pPr>
        <w:pStyle w:val="PL"/>
      </w:pPr>
      <w:r>
        <w:t xml:space="preserve">              schema:</w:t>
      </w:r>
    </w:p>
    <w:p w14:paraId="62430B57" w14:textId="77777777" w:rsidR="008134FF" w:rsidRDefault="008134FF" w:rsidP="008134FF">
      <w:pPr>
        <w:pStyle w:val="PL"/>
      </w:pPr>
      <w:r>
        <w:t xml:space="preserve">                $ref: 'TS29520_Nnwdaf_EventsSubscription.yaml#/components/schemas/TargetUeInformation'</w:t>
      </w:r>
    </w:p>
    <w:p w14:paraId="4116FE3E" w14:textId="77777777" w:rsidR="008134FF" w:rsidRDefault="008134FF" w:rsidP="008134FF">
      <w:pPr>
        <w:pStyle w:val="PL"/>
      </w:pPr>
      <w:r>
        <w:t xml:space="preserve">      responses:</w:t>
      </w:r>
    </w:p>
    <w:p w14:paraId="2A24711C" w14:textId="77777777" w:rsidR="008134FF" w:rsidRDefault="008134FF" w:rsidP="008134FF">
      <w:pPr>
        <w:pStyle w:val="PL"/>
      </w:pPr>
      <w:r>
        <w:t xml:space="preserve">        '200':</w:t>
      </w:r>
    </w:p>
    <w:p w14:paraId="5313F7D1" w14:textId="77777777" w:rsidR="008134FF" w:rsidRDefault="008134FF" w:rsidP="008134FF">
      <w:pPr>
        <w:pStyle w:val="PL"/>
      </w:pPr>
      <w:r>
        <w:t xml:space="preserve">          description: &gt;</w:t>
      </w:r>
    </w:p>
    <w:p w14:paraId="4016F30E" w14:textId="77777777" w:rsidR="008134FF" w:rsidRDefault="008134FF" w:rsidP="008134FF">
      <w:pPr>
        <w:pStyle w:val="PL"/>
      </w:pPr>
      <w:r>
        <w:t xml:space="preserve">            Containing the analytics with parameters as relevant for the requesting NF service</w:t>
      </w:r>
    </w:p>
    <w:p w14:paraId="4B7729AA" w14:textId="77777777" w:rsidR="008134FF" w:rsidRDefault="008134FF" w:rsidP="008134FF">
      <w:pPr>
        <w:pStyle w:val="PL"/>
      </w:pPr>
      <w:r>
        <w:t xml:space="preserve">            consumer.</w:t>
      </w:r>
    </w:p>
    <w:p w14:paraId="358646D6" w14:textId="77777777" w:rsidR="008134FF" w:rsidRDefault="008134FF" w:rsidP="008134FF">
      <w:pPr>
        <w:pStyle w:val="PL"/>
      </w:pPr>
      <w:r>
        <w:t xml:space="preserve">          content:</w:t>
      </w:r>
    </w:p>
    <w:p w14:paraId="7B583EAE" w14:textId="77777777" w:rsidR="008134FF" w:rsidRDefault="008134FF" w:rsidP="008134FF">
      <w:pPr>
        <w:pStyle w:val="PL"/>
      </w:pPr>
      <w:r>
        <w:t xml:space="preserve">            application/json:</w:t>
      </w:r>
    </w:p>
    <w:p w14:paraId="0369893C" w14:textId="77777777" w:rsidR="008134FF" w:rsidRDefault="008134FF" w:rsidP="008134FF">
      <w:pPr>
        <w:pStyle w:val="PL"/>
      </w:pPr>
      <w:r>
        <w:t xml:space="preserve">              schema:</w:t>
      </w:r>
    </w:p>
    <w:p w14:paraId="02C26531" w14:textId="77777777" w:rsidR="008134FF" w:rsidRDefault="008134FF" w:rsidP="008134FF">
      <w:pPr>
        <w:pStyle w:val="PL"/>
      </w:pPr>
      <w:r>
        <w:t xml:space="preserve">                $ref: '#/components/schemas/AnalyticsData'</w:t>
      </w:r>
    </w:p>
    <w:p w14:paraId="76B0CA96" w14:textId="77777777" w:rsidR="008134FF" w:rsidRDefault="008134FF" w:rsidP="008134FF">
      <w:pPr>
        <w:pStyle w:val="PL"/>
        <w:rPr>
          <w:rFonts w:eastAsia="DengXian"/>
        </w:rPr>
      </w:pPr>
      <w:r>
        <w:rPr>
          <w:rFonts w:eastAsia="DengXian"/>
        </w:rPr>
        <w:t xml:space="preserve">        '204':</w:t>
      </w:r>
    </w:p>
    <w:p w14:paraId="7758C8C3" w14:textId="77777777" w:rsidR="008134FF" w:rsidRDefault="008134FF" w:rsidP="008134FF">
      <w:pPr>
        <w:pStyle w:val="PL"/>
        <w:rPr>
          <w:rFonts w:eastAsia="DengXian"/>
        </w:rPr>
      </w:pPr>
      <w:r>
        <w:rPr>
          <w:rFonts w:eastAsia="DengXian"/>
        </w:rPr>
        <w:t xml:space="preserve">          description: No Content. The requested NWDAF Analytics data does not exist.</w:t>
      </w:r>
    </w:p>
    <w:p w14:paraId="241AE3BE" w14:textId="77777777" w:rsidR="008134FF" w:rsidRDefault="008134FF" w:rsidP="008134FF">
      <w:pPr>
        <w:pStyle w:val="PL"/>
      </w:pPr>
      <w:r>
        <w:t xml:space="preserve">        '400':</w:t>
      </w:r>
    </w:p>
    <w:p w14:paraId="369FB017" w14:textId="77777777" w:rsidR="008134FF" w:rsidRDefault="008134FF" w:rsidP="008134FF">
      <w:pPr>
        <w:pStyle w:val="PL"/>
      </w:pPr>
      <w:r>
        <w:t xml:space="preserve">          $ref: 'TS29571_CommonData.yaml#/components/responses/400'</w:t>
      </w:r>
    </w:p>
    <w:p w14:paraId="27332172" w14:textId="77777777" w:rsidR="008134FF" w:rsidRDefault="008134FF" w:rsidP="008134FF">
      <w:pPr>
        <w:pStyle w:val="PL"/>
      </w:pPr>
      <w:r>
        <w:t xml:space="preserve">        '401':</w:t>
      </w:r>
    </w:p>
    <w:p w14:paraId="6F96EA01" w14:textId="77777777" w:rsidR="008134FF" w:rsidRDefault="008134FF" w:rsidP="008134FF">
      <w:pPr>
        <w:pStyle w:val="PL"/>
      </w:pPr>
      <w:r>
        <w:t xml:space="preserve">          $ref: 'TS29571_CommonData.yaml#/components/responses/401'</w:t>
      </w:r>
    </w:p>
    <w:p w14:paraId="0B9C0F2B" w14:textId="77777777" w:rsidR="008134FF" w:rsidRDefault="008134FF" w:rsidP="008134FF">
      <w:pPr>
        <w:pStyle w:val="PL"/>
        <w:rPr>
          <w:rFonts w:eastAsia="DengXian"/>
        </w:rPr>
      </w:pPr>
      <w:r>
        <w:rPr>
          <w:rFonts w:eastAsia="DengXian"/>
        </w:rPr>
        <w:t xml:space="preserve">        '403':</w:t>
      </w:r>
    </w:p>
    <w:p w14:paraId="7CFEA030" w14:textId="77777777" w:rsidR="008134FF" w:rsidRDefault="008134FF" w:rsidP="008134FF">
      <w:pPr>
        <w:pStyle w:val="PL"/>
        <w:rPr>
          <w:rFonts w:eastAsia="DengXian"/>
        </w:rPr>
      </w:pPr>
      <w:r>
        <w:rPr>
          <w:rFonts w:eastAsia="DengXian"/>
        </w:rPr>
        <w:t xml:space="preserve">          $ref: 'TS29571_CommonData.yaml#/components/responses/403'</w:t>
      </w:r>
    </w:p>
    <w:p w14:paraId="4F543AC9" w14:textId="77777777" w:rsidR="008134FF" w:rsidRDefault="008134FF" w:rsidP="008134FF">
      <w:pPr>
        <w:pStyle w:val="PL"/>
      </w:pPr>
      <w:r>
        <w:t xml:space="preserve">        '404':</w:t>
      </w:r>
    </w:p>
    <w:p w14:paraId="6D6019D7" w14:textId="77777777" w:rsidR="008134FF" w:rsidRDefault="008134FF" w:rsidP="008134FF">
      <w:pPr>
        <w:pStyle w:val="PL"/>
      </w:pPr>
      <w:r>
        <w:t xml:space="preserve">          description: Indicates that the NWDAF Analytics resource does not exist.</w:t>
      </w:r>
    </w:p>
    <w:p w14:paraId="1ACC51BB" w14:textId="77777777" w:rsidR="008134FF" w:rsidRDefault="008134FF" w:rsidP="008134FF">
      <w:pPr>
        <w:pStyle w:val="PL"/>
      </w:pPr>
      <w:r>
        <w:t xml:space="preserve">          content:</w:t>
      </w:r>
    </w:p>
    <w:p w14:paraId="2B6839E4" w14:textId="77777777" w:rsidR="008134FF" w:rsidRDefault="008134FF" w:rsidP="008134FF">
      <w:pPr>
        <w:pStyle w:val="PL"/>
      </w:pPr>
      <w:r>
        <w:t xml:space="preserve">            application/problem+json:</w:t>
      </w:r>
    </w:p>
    <w:p w14:paraId="5881BA31" w14:textId="77777777" w:rsidR="008134FF" w:rsidRDefault="008134FF" w:rsidP="008134FF">
      <w:pPr>
        <w:pStyle w:val="PL"/>
      </w:pPr>
      <w:r>
        <w:t xml:space="preserve">              schema:</w:t>
      </w:r>
    </w:p>
    <w:p w14:paraId="03D0C5E4" w14:textId="77777777" w:rsidR="008134FF" w:rsidRDefault="008134FF" w:rsidP="008134FF">
      <w:pPr>
        <w:pStyle w:val="PL"/>
      </w:pPr>
      <w:r>
        <w:t xml:space="preserve">                $ref: 'TS29571_CommonData.yaml#/components/schemas/ProblemDetails'</w:t>
      </w:r>
    </w:p>
    <w:p w14:paraId="7B44785E" w14:textId="77777777" w:rsidR="008134FF" w:rsidRDefault="008134FF" w:rsidP="008134FF">
      <w:pPr>
        <w:pStyle w:val="PL"/>
        <w:rPr>
          <w:rFonts w:eastAsia="DengXian"/>
        </w:rPr>
      </w:pPr>
      <w:r>
        <w:rPr>
          <w:rFonts w:eastAsia="DengXian"/>
        </w:rPr>
        <w:t xml:space="preserve">        '406':</w:t>
      </w:r>
    </w:p>
    <w:p w14:paraId="0CCAA55D" w14:textId="77777777" w:rsidR="008134FF" w:rsidRDefault="008134FF" w:rsidP="008134FF">
      <w:pPr>
        <w:pStyle w:val="PL"/>
        <w:rPr>
          <w:rFonts w:eastAsia="DengXian"/>
        </w:rPr>
      </w:pPr>
      <w:r>
        <w:rPr>
          <w:rFonts w:eastAsia="DengXian"/>
        </w:rPr>
        <w:t xml:space="preserve">          $ref: 'TS29571_CommonData.yaml#/components/responses/406'</w:t>
      </w:r>
    </w:p>
    <w:p w14:paraId="553693F6" w14:textId="77777777" w:rsidR="008134FF" w:rsidRDefault="008134FF" w:rsidP="008134FF">
      <w:pPr>
        <w:pStyle w:val="PL"/>
      </w:pPr>
      <w:r>
        <w:t xml:space="preserve">        '414':</w:t>
      </w:r>
    </w:p>
    <w:p w14:paraId="29D72088" w14:textId="77777777" w:rsidR="008134FF" w:rsidRDefault="008134FF" w:rsidP="008134FF">
      <w:pPr>
        <w:pStyle w:val="PL"/>
      </w:pPr>
      <w:r>
        <w:t xml:space="preserve">          $ref: 'TS29571_CommonData.yaml#/components/responses/414'</w:t>
      </w:r>
    </w:p>
    <w:p w14:paraId="3D07C4EB" w14:textId="77777777" w:rsidR="008134FF" w:rsidRDefault="008134FF" w:rsidP="008134FF">
      <w:pPr>
        <w:pStyle w:val="PL"/>
        <w:rPr>
          <w:rFonts w:eastAsia="DengXian"/>
        </w:rPr>
      </w:pPr>
      <w:r>
        <w:rPr>
          <w:rFonts w:eastAsia="DengXian"/>
        </w:rPr>
        <w:t xml:space="preserve">        '429':</w:t>
      </w:r>
    </w:p>
    <w:p w14:paraId="6E1A3818" w14:textId="77777777" w:rsidR="008134FF" w:rsidRDefault="008134FF" w:rsidP="008134FF">
      <w:pPr>
        <w:pStyle w:val="PL"/>
        <w:rPr>
          <w:rFonts w:eastAsia="DengXian"/>
        </w:rPr>
      </w:pPr>
      <w:r>
        <w:rPr>
          <w:rFonts w:eastAsia="DengXian"/>
        </w:rPr>
        <w:t xml:space="preserve">          $ref: 'TS29571_CommonData.yaml#/components/responses/429'</w:t>
      </w:r>
    </w:p>
    <w:p w14:paraId="7EE6F0EB" w14:textId="77777777" w:rsidR="008134FF" w:rsidRDefault="008134FF" w:rsidP="008134FF">
      <w:pPr>
        <w:pStyle w:val="PL"/>
      </w:pPr>
      <w:r>
        <w:t xml:space="preserve">        '500':</w:t>
      </w:r>
    </w:p>
    <w:p w14:paraId="7CB55F7A" w14:textId="77777777" w:rsidR="008134FF" w:rsidRDefault="008134FF" w:rsidP="008134FF">
      <w:pPr>
        <w:pStyle w:val="PL"/>
      </w:pPr>
      <w:r>
        <w:t xml:space="preserve">          description: &gt;</w:t>
      </w:r>
    </w:p>
    <w:p w14:paraId="551CD21E" w14:textId="77777777" w:rsidR="008134FF" w:rsidRDefault="008134FF" w:rsidP="008134FF">
      <w:pPr>
        <w:pStyle w:val="PL"/>
      </w:pPr>
      <w:r>
        <w:t xml:space="preserve">            The request is rejected by the NWDAF and more details (not only the ProblemDetails) are</w:t>
      </w:r>
    </w:p>
    <w:p w14:paraId="4DB59A0C" w14:textId="77777777" w:rsidR="008134FF" w:rsidRDefault="008134FF" w:rsidP="008134FF">
      <w:pPr>
        <w:pStyle w:val="PL"/>
        <w:rPr>
          <w:lang w:eastAsia="zh-CN"/>
        </w:rPr>
      </w:pPr>
      <w:r>
        <w:t xml:space="preserve">            returned</w:t>
      </w:r>
      <w:r>
        <w:rPr>
          <w:lang w:eastAsia="zh-CN"/>
        </w:rPr>
        <w:t>.</w:t>
      </w:r>
    </w:p>
    <w:p w14:paraId="4AE38D55" w14:textId="77777777" w:rsidR="008134FF" w:rsidRDefault="008134FF" w:rsidP="008134FF">
      <w:pPr>
        <w:pStyle w:val="PL"/>
      </w:pPr>
      <w:r>
        <w:t xml:space="preserve">          content:</w:t>
      </w:r>
    </w:p>
    <w:p w14:paraId="16B1E0F4" w14:textId="77777777" w:rsidR="008134FF" w:rsidRDefault="008134FF" w:rsidP="008134FF">
      <w:pPr>
        <w:pStyle w:val="PL"/>
      </w:pPr>
      <w:r>
        <w:t xml:space="preserve">            </w:t>
      </w:r>
      <w:r>
        <w:rPr>
          <w:rFonts w:cs="Courier New"/>
          <w:szCs w:val="16"/>
        </w:rPr>
        <w:t>application/problem+json</w:t>
      </w:r>
      <w:r>
        <w:t>:</w:t>
      </w:r>
    </w:p>
    <w:p w14:paraId="410FB9C5" w14:textId="77777777" w:rsidR="008134FF" w:rsidRDefault="008134FF" w:rsidP="008134FF">
      <w:pPr>
        <w:pStyle w:val="PL"/>
      </w:pPr>
      <w:r>
        <w:t xml:space="preserve">              schema:</w:t>
      </w:r>
    </w:p>
    <w:p w14:paraId="13569F33" w14:textId="77777777" w:rsidR="008134FF" w:rsidRDefault="008134FF" w:rsidP="008134FF">
      <w:pPr>
        <w:pStyle w:val="PL"/>
      </w:pPr>
      <w:r>
        <w:t xml:space="preserve">                $ref: '#/components/schemas/</w:t>
      </w:r>
      <w:r>
        <w:rPr>
          <w:rStyle w:val="B1Char"/>
        </w:rPr>
        <w:t>ProblemDetailsAnalyticsInfo</w:t>
      </w:r>
      <w:r>
        <w:t>Request'</w:t>
      </w:r>
    </w:p>
    <w:p w14:paraId="7D2618D4" w14:textId="77777777" w:rsidR="008134FF" w:rsidRDefault="008134FF" w:rsidP="008134FF">
      <w:pPr>
        <w:pStyle w:val="PL"/>
      </w:pPr>
      <w:r>
        <w:t xml:space="preserve">        '502':</w:t>
      </w:r>
    </w:p>
    <w:p w14:paraId="39936AC9" w14:textId="77777777" w:rsidR="008134FF" w:rsidRDefault="008134FF" w:rsidP="008134FF">
      <w:pPr>
        <w:pStyle w:val="PL"/>
      </w:pPr>
      <w:r>
        <w:t xml:space="preserve">          $ref: 'TS29571_CommonData.yaml#/components/responses/502'</w:t>
      </w:r>
    </w:p>
    <w:p w14:paraId="67747EE7" w14:textId="77777777" w:rsidR="008134FF" w:rsidRDefault="008134FF" w:rsidP="008134FF">
      <w:pPr>
        <w:pStyle w:val="PL"/>
      </w:pPr>
      <w:r>
        <w:t xml:space="preserve">        '503':</w:t>
      </w:r>
    </w:p>
    <w:p w14:paraId="7B35549B" w14:textId="77777777" w:rsidR="008134FF" w:rsidRDefault="008134FF" w:rsidP="008134FF">
      <w:pPr>
        <w:pStyle w:val="PL"/>
      </w:pPr>
      <w:r>
        <w:t xml:space="preserve">          $ref: 'TS29571_CommonData.yaml#/components/responses/503'</w:t>
      </w:r>
    </w:p>
    <w:p w14:paraId="47FBC5B4" w14:textId="77777777" w:rsidR="008134FF" w:rsidRDefault="008134FF" w:rsidP="008134FF">
      <w:pPr>
        <w:pStyle w:val="PL"/>
      </w:pPr>
      <w:r>
        <w:t xml:space="preserve">        default:</w:t>
      </w:r>
    </w:p>
    <w:p w14:paraId="20DC6CEC" w14:textId="77777777" w:rsidR="008134FF" w:rsidRDefault="008134FF" w:rsidP="008134FF">
      <w:pPr>
        <w:pStyle w:val="PL"/>
      </w:pPr>
      <w:r>
        <w:t xml:space="preserve">          $ref: 'TS29571_CommonData.yaml#/components/responses/default'</w:t>
      </w:r>
    </w:p>
    <w:p w14:paraId="434B6E1B" w14:textId="77777777" w:rsidR="008134FF" w:rsidRDefault="008134FF" w:rsidP="008134FF">
      <w:pPr>
        <w:pStyle w:val="PL"/>
      </w:pPr>
    </w:p>
    <w:p w14:paraId="3FCBC984" w14:textId="77777777" w:rsidR="008134FF" w:rsidRDefault="008134FF" w:rsidP="008134FF">
      <w:pPr>
        <w:pStyle w:val="PL"/>
      </w:pPr>
      <w:r>
        <w:t xml:space="preserve">  /context:</w:t>
      </w:r>
    </w:p>
    <w:p w14:paraId="07FEA047" w14:textId="77777777" w:rsidR="008134FF" w:rsidRDefault="008134FF" w:rsidP="008134FF">
      <w:pPr>
        <w:pStyle w:val="PL"/>
      </w:pPr>
      <w:r>
        <w:t xml:space="preserve">    get:</w:t>
      </w:r>
    </w:p>
    <w:p w14:paraId="4E5776AB" w14:textId="77777777" w:rsidR="008134FF" w:rsidRDefault="008134FF" w:rsidP="008134FF">
      <w:pPr>
        <w:pStyle w:val="PL"/>
      </w:pPr>
      <w:r>
        <w:t xml:space="preserve">      summary: Get context information related to analytics subscriptions.</w:t>
      </w:r>
    </w:p>
    <w:p w14:paraId="0C7064C7" w14:textId="77777777" w:rsidR="008134FF" w:rsidRDefault="008134FF" w:rsidP="008134FF">
      <w:pPr>
        <w:pStyle w:val="PL"/>
      </w:pPr>
      <w:r>
        <w:t xml:space="preserve">      operationId: GetNwdafContext</w:t>
      </w:r>
    </w:p>
    <w:p w14:paraId="4ED6D3EC" w14:textId="77777777" w:rsidR="008134FF" w:rsidRDefault="008134FF" w:rsidP="008134FF">
      <w:pPr>
        <w:pStyle w:val="PL"/>
      </w:pPr>
      <w:r>
        <w:t xml:space="preserve">      tags:</w:t>
      </w:r>
    </w:p>
    <w:p w14:paraId="228CF654" w14:textId="77777777" w:rsidR="008134FF" w:rsidRDefault="008134FF" w:rsidP="008134FF">
      <w:pPr>
        <w:pStyle w:val="PL"/>
      </w:pPr>
      <w:r>
        <w:t xml:space="preserve">        - NWDAF Context (Document)</w:t>
      </w:r>
    </w:p>
    <w:p w14:paraId="14D2B615" w14:textId="77777777" w:rsidR="008134FF" w:rsidRDefault="008134FF" w:rsidP="008134FF">
      <w:pPr>
        <w:pStyle w:val="PL"/>
      </w:pPr>
      <w:r>
        <w:t xml:space="preserve">      security:</w:t>
      </w:r>
    </w:p>
    <w:p w14:paraId="729FF4A1" w14:textId="77777777" w:rsidR="008134FF" w:rsidRDefault="008134FF" w:rsidP="008134FF">
      <w:pPr>
        <w:pStyle w:val="PL"/>
      </w:pPr>
      <w:r>
        <w:t xml:space="preserve">        - {}</w:t>
      </w:r>
    </w:p>
    <w:p w14:paraId="7D78BCBF" w14:textId="77777777" w:rsidR="008134FF" w:rsidRDefault="008134FF" w:rsidP="008134FF">
      <w:pPr>
        <w:pStyle w:val="PL"/>
      </w:pPr>
      <w:r>
        <w:t xml:space="preserve">        - oAuth2ClientCredentials:</w:t>
      </w:r>
    </w:p>
    <w:p w14:paraId="1BEDD9C2" w14:textId="77777777" w:rsidR="008134FF" w:rsidRDefault="008134FF" w:rsidP="008134FF">
      <w:pPr>
        <w:pStyle w:val="PL"/>
      </w:pPr>
      <w:r>
        <w:t xml:space="preserve">          - nnwdaf-analyticsinfo</w:t>
      </w:r>
    </w:p>
    <w:p w14:paraId="0EC7B063" w14:textId="77777777" w:rsidR="008134FF" w:rsidRDefault="008134FF" w:rsidP="008134FF">
      <w:pPr>
        <w:pStyle w:val="PL"/>
      </w:pPr>
      <w:r>
        <w:t xml:space="preserve">        - oAuth2ClientCredentials:</w:t>
      </w:r>
    </w:p>
    <w:p w14:paraId="1DC66F54" w14:textId="77777777" w:rsidR="008134FF" w:rsidRDefault="008134FF" w:rsidP="008134FF">
      <w:pPr>
        <w:pStyle w:val="PL"/>
      </w:pPr>
      <w:r>
        <w:t xml:space="preserve">          - nnwdaf-analyticsinfo</w:t>
      </w:r>
    </w:p>
    <w:p w14:paraId="60A9A72E" w14:textId="77777777" w:rsidR="008134FF" w:rsidRDefault="008134FF" w:rsidP="008134FF">
      <w:pPr>
        <w:pStyle w:val="PL"/>
      </w:pPr>
      <w:r>
        <w:t xml:space="preserve">          - nnwdaf-analyticsinfo:contexttransfer</w:t>
      </w:r>
    </w:p>
    <w:p w14:paraId="677F7C5B" w14:textId="77777777" w:rsidR="008134FF" w:rsidRDefault="008134FF" w:rsidP="008134FF">
      <w:pPr>
        <w:pStyle w:val="PL"/>
      </w:pPr>
      <w:r>
        <w:t xml:space="preserve">      parameters:</w:t>
      </w:r>
    </w:p>
    <w:p w14:paraId="20D29770" w14:textId="77777777" w:rsidR="008134FF" w:rsidRDefault="008134FF" w:rsidP="008134FF">
      <w:pPr>
        <w:pStyle w:val="PL"/>
      </w:pPr>
      <w:r>
        <w:t xml:space="preserve">        - name: context-ids</w:t>
      </w:r>
    </w:p>
    <w:p w14:paraId="4A085823" w14:textId="77777777" w:rsidR="008134FF" w:rsidRDefault="008134FF" w:rsidP="008134FF">
      <w:pPr>
        <w:pStyle w:val="PL"/>
      </w:pPr>
      <w:r>
        <w:t xml:space="preserve">          in: query</w:t>
      </w:r>
    </w:p>
    <w:p w14:paraId="3D2A1640" w14:textId="77777777" w:rsidR="008134FF" w:rsidRDefault="008134FF" w:rsidP="008134FF">
      <w:pPr>
        <w:pStyle w:val="PL"/>
      </w:pPr>
      <w:r>
        <w:t xml:space="preserve">          description: Identifies specific context information related to analytics subscriptions.</w:t>
      </w:r>
    </w:p>
    <w:p w14:paraId="12A45F6F" w14:textId="77777777" w:rsidR="008134FF" w:rsidRDefault="008134FF" w:rsidP="008134FF">
      <w:pPr>
        <w:pStyle w:val="PL"/>
      </w:pPr>
      <w:r>
        <w:t xml:space="preserve">          required: true</w:t>
      </w:r>
    </w:p>
    <w:p w14:paraId="46EDD20E" w14:textId="77777777" w:rsidR="008134FF" w:rsidRDefault="008134FF" w:rsidP="008134FF">
      <w:pPr>
        <w:pStyle w:val="PL"/>
      </w:pPr>
      <w:r>
        <w:t xml:space="preserve">          content:</w:t>
      </w:r>
    </w:p>
    <w:p w14:paraId="2CA04DC9" w14:textId="77777777" w:rsidR="008134FF" w:rsidRDefault="008134FF" w:rsidP="008134FF">
      <w:pPr>
        <w:pStyle w:val="PL"/>
      </w:pPr>
      <w:r>
        <w:t xml:space="preserve">            application/json:</w:t>
      </w:r>
    </w:p>
    <w:p w14:paraId="1CD4E4AC" w14:textId="77777777" w:rsidR="008134FF" w:rsidRDefault="008134FF" w:rsidP="008134FF">
      <w:pPr>
        <w:pStyle w:val="PL"/>
      </w:pPr>
      <w:r>
        <w:t xml:space="preserve">              schema:</w:t>
      </w:r>
    </w:p>
    <w:p w14:paraId="2E556D5B" w14:textId="77777777" w:rsidR="008134FF" w:rsidRDefault="008134FF" w:rsidP="008134FF">
      <w:pPr>
        <w:pStyle w:val="PL"/>
      </w:pPr>
      <w:r>
        <w:t xml:space="preserve">                $ref: '#/components/schemas/ContextIdList'</w:t>
      </w:r>
    </w:p>
    <w:p w14:paraId="1E5111DB" w14:textId="77777777" w:rsidR="008134FF" w:rsidRDefault="008134FF" w:rsidP="008134FF">
      <w:pPr>
        <w:pStyle w:val="PL"/>
      </w:pPr>
      <w:r>
        <w:t xml:space="preserve">        - name: req-context</w:t>
      </w:r>
    </w:p>
    <w:p w14:paraId="2726B136" w14:textId="77777777" w:rsidR="008134FF" w:rsidRDefault="008134FF" w:rsidP="008134FF">
      <w:pPr>
        <w:pStyle w:val="PL"/>
      </w:pPr>
      <w:r>
        <w:t xml:space="preserve">          in: query</w:t>
      </w:r>
    </w:p>
    <w:p w14:paraId="1269365E" w14:textId="77777777" w:rsidR="008134FF" w:rsidRDefault="008134FF" w:rsidP="008134FF">
      <w:pPr>
        <w:pStyle w:val="PL"/>
      </w:pPr>
      <w:r>
        <w:t xml:space="preserve">          description: &gt;</w:t>
      </w:r>
    </w:p>
    <w:p w14:paraId="69576E24" w14:textId="77777777" w:rsidR="008134FF" w:rsidRDefault="008134FF" w:rsidP="008134FF">
      <w:pPr>
        <w:pStyle w:val="PL"/>
        <w:rPr>
          <w:lang w:eastAsia="ko-KR"/>
        </w:rPr>
      </w:pPr>
      <w:r>
        <w:lastRenderedPageBreak/>
        <w:t xml:space="preserve">            Identfies the type(s) </w:t>
      </w:r>
      <w:r>
        <w:rPr>
          <w:lang w:eastAsia="ko-KR"/>
        </w:rPr>
        <w:t>of the analytics context information the consumer wishes</w:t>
      </w:r>
    </w:p>
    <w:p w14:paraId="5A294B8B" w14:textId="77777777" w:rsidR="008134FF" w:rsidRDefault="008134FF" w:rsidP="008134FF">
      <w:pPr>
        <w:pStyle w:val="PL"/>
      </w:pPr>
      <w:r>
        <w:rPr>
          <w:lang w:eastAsia="ko-KR"/>
        </w:rPr>
        <w:t xml:space="preserve">            to receive.</w:t>
      </w:r>
    </w:p>
    <w:p w14:paraId="7D4405FC" w14:textId="77777777" w:rsidR="008134FF" w:rsidRDefault="008134FF" w:rsidP="008134FF">
      <w:pPr>
        <w:pStyle w:val="PL"/>
      </w:pPr>
      <w:r>
        <w:t xml:space="preserve">          required: false</w:t>
      </w:r>
    </w:p>
    <w:p w14:paraId="35A6835E" w14:textId="77777777" w:rsidR="008134FF" w:rsidRDefault="008134FF" w:rsidP="008134FF">
      <w:pPr>
        <w:pStyle w:val="PL"/>
      </w:pPr>
      <w:r>
        <w:t xml:space="preserve">          content:</w:t>
      </w:r>
    </w:p>
    <w:p w14:paraId="500A7980" w14:textId="77777777" w:rsidR="008134FF" w:rsidRDefault="008134FF" w:rsidP="008134FF">
      <w:pPr>
        <w:pStyle w:val="PL"/>
      </w:pPr>
      <w:r>
        <w:t xml:space="preserve">            application/json:</w:t>
      </w:r>
    </w:p>
    <w:p w14:paraId="3CE400DC" w14:textId="77777777" w:rsidR="008134FF" w:rsidRDefault="008134FF" w:rsidP="008134FF">
      <w:pPr>
        <w:pStyle w:val="PL"/>
      </w:pPr>
      <w:r>
        <w:t xml:space="preserve">              schema:</w:t>
      </w:r>
    </w:p>
    <w:p w14:paraId="1201DE34" w14:textId="77777777" w:rsidR="008134FF" w:rsidRDefault="008134FF" w:rsidP="008134FF">
      <w:pPr>
        <w:pStyle w:val="PL"/>
      </w:pPr>
      <w:r>
        <w:t xml:space="preserve">                $ref: '#/components/schemas/RequestedContext'</w:t>
      </w:r>
    </w:p>
    <w:p w14:paraId="6CB6220B" w14:textId="77777777" w:rsidR="008134FF" w:rsidRDefault="008134FF" w:rsidP="008134FF">
      <w:pPr>
        <w:pStyle w:val="PL"/>
      </w:pPr>
      <w:r>
        <w:t xml:space="preserve">      responses:</w:t>
      </w:r>
    </w:p>
    <w:p w14:paraId="2244DFD5" w14:textId="77777777" w:rsidR="008134FF" w:rsidRDefault="008134FF" w:rsidP="008134FF">
      <w:pPr>
        <w:pStyle w:val="PL"/>
      </w:pPr>
      <w:r>
        <w:t xml:space="preserve">        '200':</w:t>
      </w:r>
    </w:p>
    <w:p w14:paraId="474BAE25" w14:textId="77777777" w:rsidR="008134FF" w:rsidRDefault="008134FF" w:rsidP="008134FF">
      <w:pPr>
        <w:pStyle w:val="PL"/>
      </w:pPr>
      <w:r>
        <w:t xml:space="preserve">          description: &gt;</w:t>
      </w:r>
    </w:p>
    <w:p w14:paraId="3D648B05" w14:textId="77777777" w:rsidR="008134FF" w:rsidRDefault="008134FF" w:rsidP="008134FF">
      <w:pPr>
        <w:pStyle w:val="PL"/>
      </w:pPr>
      <w:r>
        <w:t xml:space="preserve">            Contains context information related to analytics subscriptions corresponding with</w:t>
      </w:r>
    </w:p>
    <w:p w14:paraId="553626E4" w14:textId="77777777" w:rsidR="008134FF" w:rsidRDefault="008134FF" w:rsidP="008134FF">
      <w:pPr>
        <w:pStyle w:val="PL"/>
      </w:pPr>
      <w:r>
        <w:t xml:space="preserve">            one or more context identifiers.</w:t>
      </w:r>
    </w:p>
    <w:p w14:paraId="197EDE22" w14:textId="77777777" w:rsidR="008134FF" w:rsidRDefault="008134FF" w:rsidP="008134FF">
      <w:pPr>
        <w:pStyle w:val="PL"/>
      </w:pPr>
      <w:r>
        <w:t xml:space="preserve">          content:</w:t>
      </w:r>
    </w:p>
    <w:p w14:paraId="331C8802" w14:textId="77777777" w:rsidR="008134FF" w:rsidRDefault="008134FF" w:rsidP="008134FF">
      <w:pPr>
        <w:pStyle w:val="PL"/>
      </w:pPr>
      <w:r>
        <w:t xml:space="preserve">            application/json:</w:t>
      </w:r>
    </w:p>
    <w:p w14:paraId="689A7D68" w14:textId="77777777" w:rsidR="008134FF" w:rsidRDefault="008134FF" w:rsidP="008134FF">
      <w:pPr>
        <w:pStyle w:val="PL"/>
      </w:pPr>
      <w:r>
        <w:t xml:space="preserve">              schema:</w:t>
      </w:r>
    </w:p>
    <w:p w14:paraId="09C9DFF8" w14:textId="77777777" w:rsidR="008134FF" w:rsidRDefault="008134FF" w:rsidP="008134FF">
      <w:pPr>
        <w:pStyle w:val="PL"/>
      </w:pPr>
      <w:r>
        <w:t xml:space="preserve">                $ref: '#/components/schemas/ContextData'</w:t>
      </w:r>
    </w:p>
    <w:p w14:paraId="20A1D0C3" w14:textId="77777777" w:rsidR="008134FF" w:rsidRDefault="008134FF" w:rsidP="008134FF">
      <w:pPr>
        <w:pStyle w:val="PL"/>
        <w:rPr>
          <w:rFonts w:eastAsia="DengXian"/>
        </w:rPr>
      </w:pPr>
      <w:r>
        <w:rPr>
          <w:rFonts w:eastAsia="DengXian"/>
        </w:rPr>
        <w:t xml:space="preserve">        '204':</w:t>
      </w:r>
    </w:p>
    <w:p w14:paraId="7AD28DFF" w14:textId="77777777" w:rsidR="008134FF" w:rsidRDefault="008134FF" w:rsidP="008134FF">
      <w:pPr>
        <w:pStyle w:val="PL"/>
        <w:rPr>
          <w:rFonts w:eastAsia="DengXian"/>
        </w:rPr>
      </w:pPr>
      <w:r>
        <w:rPr>
          <w:rFonts w:eastAsia="DengXian"/>
        </w:rPr>
        <w:t xml:space="preserve">          description: &gt;</w:t>
      </w:r>
    </w:p>
    <w:p w14:paraId="7A9E6293" w14:textId="77777777" w:rsidR="008134FF" w:rsidRDefault="008134FF" w:rsidP="008134FF">
      <w:pPr>
        <w:pStyle w:val="PL"/>
        <w:rPr>
          <w:rFonts w:eastAsia="DengXian"/>
        </w:rPr>
      </w:pPr>
      <w:r>
        <w:t xml:space="preserve">            </w:t>
      </w:r>
      <w:r>
        <w:rPr>
          <w:rFonts w:eastAsia="DengXian"/>
        </w:rPr>
        <w:t>No Content. (\No context information could be retrieved for the requested context</w:t>
      </w:r>
    </w:p>
    <w:p w14:paraId="293893D2" w14:textId="77777777" w:rsidR="008134FF" w:rsidRDefault="008134FF" w:rsidP="008134FF">
      <w:pPr>
        <w:pStyle w:val="PL"/>
        <w:rPr>
          <w:rFonts w:eastAsia="DengXian"/>
        </w:rPr>
      </w:pPr>
      <w:r>
        <w:t xml:space="preserve">            </w:t>
      </w:r>
      <w:r>
        <w:rPr>
          <w:rFonts w:eastAsia="DengXian"/>
        </w:rPr>
        <w:t>Identifiers.</w:t>
      </w:r>
    </w:p>
    <w:p w14:paraId="7A8BA0D9" w14:textId="77777777" w:rsidR="008134FF" w:rsidRDefault="008134FF" w:rsidP="008134FF">
      <w:pPr>
        <w:pStyle w:val="PL"/>
      </w:pPr>
      <w:r>
        <w:t xml:space="preserve">        '400':</w:t>
      </w:r>
    </w:p>
    <w:p w14:paraId="59A6A28F" w14:textId="77777777" w:rsidR="008134FF" w:rsidRDefault="008134FF" w:rsidP="008134FF">
      <w:pPr>
        <w:pStyle w:val="PL"/>
      </w:pPr>
      <w:r>
        <w:t xml:space="preserve">          $ref: 'TS29571_CommonData.yaml#/components/responses/400'</w:t>
      </w:r>
    </w:p>
    <w:p w14:paraId="68B7405B" w14:textId="77777777" w:rsidR="008134FF" w:rsidRDefault="008134FF" w:rsidP="008134FF">
      <w:pPr>
        <w:pStyle w:val="PL"/>
      </w:pPr>
      <w:r>
        <w:t xml:space="preserve">        '401':</w:t>
      </w:r>
    </w:p>
    <w:p w14:paraId="592CDF4A" w14:textId="77777777" w:rsidR="008134FF" w:rsidRDefault="008134FF" w:rsidP="008134FF">
      <w:pPr>
        <w:pStyle w:val="PL"/>
      </w:pPr>
      <w:r>
        <w:t xml:space="preserve">          $ref: 'TS29571_CommonData.yaml#/components/responses/401'</w:t>
      </w:r>
    </w:p>
    <w:p w14:paraId="297EF9DE" w14:textId="77777777" w:rsidR="008134FF" w:rsidRDefault="008134FF" w:rsidP="008134FF">
      <w:pPr>
        <w:pStyle w:val="PL"/>
        <w:rPr>
          <w:rFonts w:eastAsia="DengXian"/>
        </w:rPr>
      </w:pPr>
      <w:r>
        <w:rPr>
          <w:rFonts w:eastAsia="DengXian"/>
        </w:rPr>
        <w:t xml:space="preserve">        '403':</w:t>
      </w:r>
    </w:p>
    <w:p w14:paraId="07448747" w14:textId="77777777" w:rsidR="008134FF" w:rsidRDefault="008134FF" w:rsidP="008134FF">
      <w:pPr>
        <w:pStyle w:val="PL"/>
        <w:rPr>
          <w:rFonts w:eastAsia="DengXian"/>
        </w:rPr>
      </w:pPr>
      <w:r>
        <w:rPr>
          <w:rFonts w:eastAsia="DengXian"/>
        </w:rPr>
        <w:t xml:space="preserve">          $ref: 'TS29571_CommonData.yaml#/components/responses/403'</w:t>
      </w:r>
    </w:p>
    <w:p w14:paraId="6B066929" w14:textId="77777777" w:rsidR="008134FF" w:rsidRDefault="008134FF" w:rsidP="008134FF">
      <w:pPr>
        <w:pStyle w:val="PL"/>
      </w:pPr>
      <w:r>
        <w:t xml:space="preserve">        '404':</w:t>
      </w:r>
    </w:p>
    <w:p w14:paraId="6FFD36D6" w14:textId="77777777" w:rsidR="008134FF" w:rsidRDefault="008134FF" w:rsidP="008134FF">
      <w:pPr>
        <w:pStyle w:val="PL"/>
      </w:pPr>
      <w:r>
        <w:t xml:space="preserve">          </w:t>
      </w:r>
      <w:r>
        <w:rPr>
          <w:rFonts w:eastAsia="DengXian"/>
        </w:rPr>
        <w:t>$ref: 'TS29571_CommonData.yaml#/components/responses/404'</w:t>
      </w:r>
    </w:p>
    <w:p w14:paraId="602DB424" w14:textId="77777777" w:rsidR="008134FF" w:rsidRDefault="008134FF" w:rsidP="008134FF">
      <w:pPr>
        <w:pStyle w:val="PL"/>
        <w:rPr>
          <w:rFonts w:eastAsia="DengXian"/>
        </w:rPr>
      </w:pPr>
      <w:r>
        <w:rPr>
          <w:rFonts w:eastAsia="DengXian"/>
        </w:rPr>
        <w:t xml:space="preserve">        '406':</w:t>
      </w:r>
    </w:p>
    <w:p w14:paraId="5464A16B" w14:textId="77777777" w:rsidR="008134FF" w:rsidRDefault="008134FF" w:rsidP="008134FF">
      <w:pPr>
        <w:pStyle w:val="PL"/>
        <w:rPr>
          <w:rFonts w:eastAsia="DengXian"/>
        </w:rPr>
      </w:pPr>
      <w:r>
        <w:rPr>
          <w:rFonts w:eastAsia="DengXian"/>
        </w:rPr>
        <w:t xml:space="preserve">          $ref: 'TS29571_CommonData.yaml#/components/responses/406'</w:t>
      </w:r>
    </w:p>
    <w:p w14:paraId="339165A1" w14:textId="77777777" w:rsidR="008134FF" w:rsidRDefault="008134FF" w:rsidP="008134FF">
      <w:pPr>
        <w:pStyle w:val="PL"/>
      </w:pPr>
      <w:r>
        <w:t xml:space="preserve">        '414':</w:t>
      </w:r>
    </w:p>
    <w:p w14:paraId="6BF4B092" w14:textId="77777777" w:rsidR="008134FF" w:rsidRDefault="008134FF" w:rsidP="008134FF">
      <w:pPr>
        <w:pStyle w:val="PL"/>
      </w:pPr>
      <w:r>
        <w:t xml:space="preserve">          $ref: 'TS29571_CommonData.yaml#/components/responses/414'</w:t>
      </w:r>
    </w:p>
    <w:p w14:paraId="2526BE23" w14:textId="77777777" w:rsidR="008134FF" w:rsidRDefault="008134FF" w:rsidP="008134FF">
      <w:pPr>
        <w:pStyle w:val="PL"/>
        <w:rPr>
          <w:rFonts w:eastAsia="DengXian"/>
        </w:rPr>
      </w:pPr>
      <w:r>
        <w:rPr>
          <w:rFonts w:eastAsia="DengXian"/>
        </w:rPr>
        <w:t xml:space="preserve">        '429':</w:t>
      </w:r>
    </w:p>
    <w:p w14:paraId="5A590A2C" w14:textId="77777777" w:rsidR="008134FF" w:rsidRDefault="008134FF" w:rsidP="008134FF">
      <w:pPr>
        <w:pStyle w:val="PL"/>
        <w:rPr>
          <w:rFonts w:eastAsia="DengXian"/>
        </w:rPr>
      </w:pPr>
      <w:r>
        <w:rPr>
          <w:rFonts w:eastAsia="DengXian"/>
        </w:rPr>
        <w:t xml:space="preserve">          $ref: 'TS29571_CommonData.yaml#/components/responses/429'</w:t>
      </w:r>
    </w:p>
    <w:p w14:paraId="24E82270" w14:textId="77777777" w:rsidR="008134FF" w:rsidRDefault="008134FF" w:rsidP="008134FF">
      <w:pPr>
        <w:pStyle w:val="PL"/>
      </w:pPr>
      <w:r>
        <w:t xml:space="preserve">        '500':</w:t>
      </w:r>
    </w:p>
    <w:p w14:paraId="787DDE1A" w14:textId="77777777" w:rsidR="008134FF" w:rsidRDefault="008134FF" w:rsidP="008134FF">
      <w:pPr>
        <w:pStyle w:val="PL"/>
      </w:pPr>
      <w:r>
        <w:t xml:space="preserve">          $ref: 'TS29571_CommonData.yaml#/components/responses/500'</w:t>
      </w:r>
    </w:p>
    <w:p w14:paraId="0FBE8D39" w14:textId="77777777" w:rsidR="008134FF" w:rsidRDefault="008134FF" w:rsidP="008134FF">
      <w:pPr>
        <w:pStyle w:val="PL"/>
      </w:pPr>
      <w:r>
        <w:t xml:space="preserve">        '502':</w:t>
      </w:r>
    </w:p>
    <w:p w14:paraId="1C3C8E43" w14:textId="77777777" w:rsidR="008134FF" w:rsidRDefault="008134FF" w:rsidP="008134FF">
      <w:pPr>
        <w:pStyle w:val="PL"/>
      </w:pPr>
      <w:r>
        <w:t xml:space="preserve">          $ref: 'TS29571_CommonData.yaml#/components/responses/502'</w:t>
      </w:r>
    </w:p>
    <w:p w14:paraId="5A2A6FEA" w14:textId="77777777" w:rsidR="008134FF" w:rsidRDefault="008134FF" w:rsidP="008134FF">
      <w:pPr>
        <w:pStyle w:val="PL"/>
      </w:pPr>
      <w:r>
        <w:t xml:space="preserve">        '503':</w:t>
      </w:r>
    </w:p>
    <w:p w14:paraId="29143A1A" w14:textId="77777777" w:rsidR="008134FF" w:rsidRDefault="008134FF" w:rsidP="008134FF">
      <w:pPr>
        <w:pStyle w:val="PL"/>
      </w:pPr>
      <w:r>
        <w:t xml:space="preserve">          $ref: 'TS29571_CommonData.yaml#/components/responses/503'</w:t>
      </w:r>
    </w:p>
    <w:p w14:paraId="0805C5F9" w14:textId="77777777" w:rsidR="008134FF" w:rsidRDefault="008134FF" w:rsidP="008134FF">
      <w:pPr>
        <w:pStyle w:val="PL"/>
      </w:pPr>
      <w:r>
        <w:t xml:space="preserve">        default:</w:t>
      </w:r>
    </w:p>
    <w:p w14:paraId="6088A2B8" w14:textId="77777777" w:rsidR="008134FF" w:rsidRDefault="008134FF" w:rsidP="008134FF">
      <w:pPr>
        <w:pStyle w:val="PL"/>
      </w:pPr>
      <w:r>
        <w:t xml:space="preserve">          $ref: 'TS29571_CommonData.yaml#/components/responses/default'</w:t>
      </w:r>
    </w:p>
    <w:p w14:paraId="74D74EB2" w14:textId="77777777" w:rsidR="008134FF" w:rsidRDefault="008134FF" w:rsidP="008134FF">
      <w:pPr>
        <w:pStyle w:val="PL"/>
      </w:pPr>
    </w:p>
    <w:p w14:paraId="02F30B6A" w14:textId="77777777" w:rsidR="008134FF" w:rsidRDefault="008134FF" w:rsidP="008134FF">
      <w:pPr>
        <w:pStyle w:val="PL"/>
      </w:pPr>
      <w:r>
        <w:t>components:</w:t>
      </w:r>
    </w:p>
    <w:p w14:paraId="410981A7" w14:textId="77777777" w:rsidR="008134FF" w:rsidRDefault="008134FF" w:rsidP="008134FF">
      <w:pPr>
        <w:pStyle w:val="PL"/>
        <w:rPr>
          <w:rFonts w:eastAsia="DengXian"/>
          <w:lang w:val="en-US"/>
        </w:rPr>
      </w:pPr>
    </w:p>
    <w:p w14:paraId="24BFBA97" w14:textId="77777777" w:rsidR="008134FF" w:rsidRDefault="008134FF" w:rsidP="008134FF">
      <w:pPr>
        <w:pStyle w:val="PL"/>
        <w:rPr>
          <w:rFonts w:eastAsia="DengXian"/>
          <w:lang w:val="en-US"/>
        </w:rPr>
      </w:pPr>
      <w:r>
        <w:rPr>
          <w:rFonts w:eastAsia="DengXian"/>
          <w:lang w:val="en-US"/>
        </w:rPr>
        <w:t xml:space="preserve">  securitySchemes:</w:t>
      </w:r>
    </w:p>
    <w:p w14:paraId="6A65F1F1" w14:textId="77777777" w:rsidR="008134FF" w:rsidRDefault="008134FF" w:rsidP="008134FF">
      <w:pPr>
        <w:pStyle w:val="PL"/>
        <w:rPr>
          <w:rFonts w:eastAsia="DengXian"/>
          <w:lang w:val="en-US"/>
        </w:rPr>
      </w:pPr>
      <w:r>
        <w:rPr>
          <w:rFonts w:eastAsia="DengXian"/>
          <w:lang w:val="en-US"/>
        </w:rPr>
        <w:t xml:space="preserve">    oAuth2ClientCredentials:</w:t>
      </w:r>
    </w:p>
    <w:p w14:paraId="63FFA881" w14:textId="77777777" w:rsidR="008134FF" w:rsidRDefault="008134FF" w:rsidP="008134FF">
      <w:pPr>
        <w:pStyle w:val="PL"/>
        <w:rPr>
          <w:rFonts w:eastAsia="DengXian"/>
          <w:lang w:val="en-US"/>
        </w:rPr>
      </w:pPr>
      <w:r>
        <w:rPr>
          <w:rFonts w:eastAsia="DengXian"/>
          <w:lang w:val="en-US"/>
        </w:rPr>
        <w:t xml:space="preserve">      type: oauth2</w:t>
      </w:r>
    </w:p>
    <w:p w14:paraId="61F043AA" w14:textId="77777777" w:rsidR="008134FF" w:rsidRDefault="008134FF" w:rsidP="008134FF">
      <w:pPr>
        <w:pStyle w:val="PL"/>
        <w:rPr>
          <w:rFonts w:eastAsia="DengXian"/>
          <w:lang w:val="en-US"/>
        </w:rPr>
      </w:pPr>
      <w:r>
        <w:rPr>
          <w:rFonts w:eastAsia="DengXian"/>
          <w:lang w:val="en-US"/>
        </w:rPr>
        <w:t xml:space="preserve">      flows:</w:t>
      </w:r>
    </w:p>
    <w:p w14:paraId="5960B2B0" w14:textId="77777777" w:rsidR="008134FF" w:rsidRDefault="008134FF" w:rsidP="008134FF">
      <w:pPr>
        <w:pStyle w:val="PL"/>
        <w:rPr>
          <w:rFonts w:eastAsia="DengXian"/>
          <w:lang w:val="en-US"/>
        </w:rPr>
      </w:pPr>
      <w:r>
        <w:rPr>
          <w:rFonts w:eastAsia="DengXian"/>
          <w:lang w:val="en-US"/>
        </w:rPr>
        <w:t xml:space="preserve">        clientCredentials:</w:t>
      </w:r>
    </w:p>
    <w:p w14:paraId="6DB3F349" w14:textId="77777777" w:rsidR="008134FF" w:rsidRDefault="008134FF" w:rsidP="008134FF">
      <w:pPr>
        <w:pStyle w:val="PL"/>
        <w:rPr>
          <w:rFonts w:eastAsia="DengXian"/>
          <w:lang w:val="en-US"/>
        </w:rPr>
      </w:pPr>
      <w:r>
        <w:rPr>
          <w:rFonts w:eastAsia="DengXian"/>
          <w:lang w:val="en-US"/>
        </w:rPr>
        <w:t xml:space="preserve">          tokenUrl: '{nrfApiRoot}/oauth2/token'</w:t>
      </w:r>
    </w:p>
    <w:p w14:paraId="2B892032" w14:textId="77777777" w:rsidR="008134FF" w:rsidRDefault="008134FF" w:rsidP="008134FF">
      <w:pPr>
        <w:pStyle w:val="PL"/>
        <w:rPr>
          <w:rFonts w:eastAsia="DengXian"/>
          <w:lang w:val="en-US"/>
        </w:rPr>
      </w:pPr>
      <w:r>
        <w:rPr>
          <w:rFonts w:eastAsia="DengXian"/>
          <w:lang w:val="en-US"/>
        </w:rPr>
        <w:t xml:space="preserve">          scopes:</w:t>
      </w:r>
    </w:p>
    <w:p w14:paraId="46A4EE90" w14:textId="77777777" w:rsidR="008134FF" w:rsidRDefault="008134FF" w:rsidP="008134FF">
      <w:pPr>
        <w:pStyle w:val="PL"/>
        <w:rPr>
          <w:rFonts w:eastAsia="DengXian"/>
          <w:lang w:val="en-US"/>
        </w:rPr>
      </w:pPr>
      <w:r>
        <w:rPr>
          <w:rFonts w:eastAsia="DengXian"/>
          <w:lang w:val="en-US"/>
        </w:rPr>
        <w:t xml:space="preserve">            </w:t>
      </w:r>
      <w:r>
        <w:rPr>
          <w:rFonts w:eastAsia="DengXian"/>
        </w:rPr>
        <w:t>nnwdaf-analyticsinfo</w:t>
      </w:r>
      <w:r>
        <w:rPr>
          <w:rFonts w:eastAsia="DengXian"/>
          <w:lang w:val="en-US"/>
        </w:rPr>
        <w:t xml:space="preserve">: Access to the </w:t>
      </w:r>
      <w:r>
        <w:rPr>
          <w:rFonts w:eastAsia="DengXian"/>
        </w:rPr>
        <w:t xml:space="preserve">Nnwdaf_AnalyticsInfo </w:t>
      </w:r>
      <w:r>
        <w:rPr>
          <w:rFonts w:eastAsia="DengXian"/>
          <w:lang w:val="en-US"/>
        </w:rPr>
        <w:t>API</w:t>
      </w:r>
    </w:p>
    <w:p w14:paraId="4060E055" w14:textId="77777777" w:rsidR="008134FF" w:rsidRDefault="008134FF" w:rsidP="008134FF">
      <w:pPr>
        <w:pStyle w:val="PL"/>
      </w:pPr>
      <w:r>
        <w:t xml:space="preserve">            </w:t>
      </w:r>
      <w:r>
        <w:rPr>
          <w:rFonts w:eastAsia="DengXian"/>
        </w:rPr>
        <w:t>nnwdaf-analyticsinfo</w:t>
      </w:r>
      <w:r>
        <w:rPr>
          <w:rFonts w:eastAsia="DengXian"/>
          <w:lang w:val="en-US"/>
        </w:rPr>
        <w:t>:</w:t>
      </w:r>
      <w:r>
        <w:t>contexttransfer: &gt;</w:t>
      </w:r>
    </w:p>
    <w:p w14:paraId="5F8AE46F" w14:textId="77777777" w:rsidR="008134FF" w:rsidRDefault="008134FF" w:rsidP="008134FF">
      <w:pPr>
        <w:pStyle w:val="PL"/>
      </w:pPr>
      <w:r>
        <w:t xml:space="preserve">              Access to service operations applying to NWDAF context transfer related service</w:t>
      </w:r>
    </w:p>
    <w:p w14:paraId="6E6A6212" w14:textId="77777777" w:rsidR="008134FF" w:rsidRDefault="008134FF" w:rsidP="008134FF">
      <w:pPr>
        <w:pStyle w:val="PL"/>
      </w:pPr>
      <w:r>
        <w:t xml:space="preserve">              operations, i.e. ContextTransfer.</w:t>
      </w:r>
    </w:p>
    <w:p w14:paraId="02412E06" w14:textId="77777777" w:rsidR="008134FF" w:rsidRDefault="008134FF" w:rsidP="008134FF">
      <w:pPr>
        <w:pStyle w:val="PL"/>
      </w:pPr>
    </w:p>
    <w:p w14:paraId="198F5BCC" w14:textId="77777777" w:rsidR="008134FF" w:rsidRDefault="008134FF" w:rsidP="008134FF">
      <w:pPr>
        <w:pStyle w:val="PL"/>
      </w:pPr>
      <w:r>
        <w:t xml:space="preserve">  schemas:</w:t>
      </w:r>
    </w:p>
    <w:p w14:paraId="2BC15CC2" w14:textId="77777777" w:rsidR="008134FF" w:rsidRDefault="008134FF" w:rsidP="008134FF">
      <w:pPr>
        <w:pStyle w:val="PL"/>
      </w:pPr>
    </w:p>
    <w:p w14:paraId="34103912" w14:textId="77777777" w:rsidR="008134FF" w:rsidRDefault="008134FF" w:rsidP="008134FF">
      <w:pPr>
        <w:pStyle w:val="PL"/>
      </w:pPr>
      <w:r>
        <w:t xml:space="preserve">    AnalyticsData:</w:t>
      </w:r>
    </w:p>
    <w:p w14:paraId="6D6A4306" w14:textId="77777777" w:rsidR="008134FF" w:rsidRDefault="008134FF" w:rsidP="008134FF">
      <w:pPr>
        <w:pStyle w:val="PL"/>
      </w:pPr>
      <w:r>
        <w:t xml:space="preserve">      description: &gt;</w:t>
      </w:r>
    </w:p>
    <w:p w14:paraId="209A3511" w14:textId="77777777" w:rsidR="008134FF" w:rsidRDefault="008134FF" w:rsidP="008134FF">
      <w:pPr>
        <w:pStyle w:val="PL"/>
      </w:pPr>
      <w:r>
        <w:t xml:space="preserve">        Represents the description of analytics with parameters as relevant for the requesting NF</w:t>
      </w:r>
    </w:p>
    <w:p w14:paraId="56F298A1" w14:textId="77777777" w:rsidR="008134FF" w:rsidRDefault="008134FF" w:rsidP="008134FF">
      <w:pPr>
        <w:pStyle w:val="PL"/>
      </w:pPr>
      <w:r>
        <w:t xml:space="preserve">        service consumer.</w:t>
      </w:r>
    </w:p>
    <w:p w14:paraId="33D62EF5" w14:textId="77777777" w:rsidR="008134FF" w:rsidRDefault="008134FF" w:rsidP="008134FF">
      <w:pPr>
        <w:pStyle w:val="PL"/>
      </w:pPr>
      <w:r>
        <w:t xml:space="preserve">      type: object</w:t>
      </w:r>
    </w:p>
    <w:p w14:paraId="3AD43802" w14:textId="77777777" w:rsidR="008134FF" w:rsidRDefault="008134FF" w:rsidP="008134FF">
      <w:pPr>
        <w:pStyle w:val="PL"/>
      </w:pPr>
      <w:r>
        <w:t xml:space="preserve">      properties:</w:t>
      </w:r>
    </w:p>
    <w:p w14:paraId="7A7577BE" w14:textId="77777777" w:rsidR="008134FF" w:rsidRDefault="008134FF" w:rsidP="008134FF">
      <w:pPr>
        <w:pStyle w:val="PL"/>
      </w:pPr>
      <w:r>
        <w:t xml:space="preserve">        start:</w:t>
      </w:r>
    </w:p>
    <w:p w14:paraId="077FBE1F" w14:textId="77777777" w:rsidR="008134FF" w:rsidRDefault="008134FF" w:rsidP="008134FF">
      <w:pPr>
        <w:pStyle w:val="PL"/>
      </w:pPr>
      <w:r>
        <w:t xml:space="preserve">          $ref: 'TS29571_CommonData.yaml#/components/schemas/DateTime'</w:t>
      </w:r>
    </w:p>
    <w:p w14:paraId="4AAD55BF" w14:textId="77777777" w:rsidR="008134FF" w:rsidRDefault="008134FF" w:rsidP="008134FF">
      <w:pPr>
        <w:pStyle w:val="PL"/>
      </w:pPr>
      <w:r>
        <w:t xml:space="preserve">        expiry:</w:t>
      </w:r>
    </w:p>
    <w:p w14:paraId="76BF59D9" w14:textId="77777777" w:rsidR="008134FF" w:rsidRDefault="008134FF" w:rsidP="008134FF">
      <w:pPr>
        <w:pStyle w:val="PL"/>
      </w:pPr>
      <w:r>
        <w:t xml:space="preserve">          $ref: 'TS29571_CommonData.yaml#/components/schemas/DateTime'</w:t>
      </w:r>
    </w:p>
    <w:p w14:paraId="25E6D564" w14:textId="77777777" w:rsidR="008134FF" w:rsidRDefault="008134FF" w:rsidP="008134FF">
      <w:pPr>
        <w:pStyle w:val="PL"/>
      </w:pPr>
      <w:r>
        <w:t xml:space="preserve">        timeStampGen:</w:t>
      </w:r>
    </w:p>
    <w:p w14:paraId="23952509" w14:textId="77777777" w:rsidR="008134FF" w:rsidRDefault="008134FF" w:rsidP="008134FF">
      <w:pPr>
        <w:pStyle w:val="PL"/>
      </w:pPr>
      <w:r>
        <w:t xml:space="preserve">          $ref: 'TS29571_CommonData.yaml#/components/schemas/DateTime'</w:t>
      </w:r>
    </w:p>
    <w:p w14:paraId="2BBA9D97" w14:textId="77777777" w:rsidR="008134FF" w:rsidRDefault="008134FF" w:rsidP="008134FF">
      <w:pPr>
        <w:pStyle w:val="PL"/>
      </w:pPr>
      <w:r>
        <w:t xml:space="preserve">        anaMetaInfo:</w:t>
      </w:r>
    </w:p>
    <w:p w14:paraId="313C8319" w14:textId="77777777" w:rsidR="008134FF" w:rsidRDefault="008134FF" w:rsidP="008134FF">
      <w:pPr>
        <w:pStyle w:val="PL"/>
      </w:pPr>
      <w:r>
        <w:t xml:space="preserve">          $ref: 'TS29520_Nnwdaf_EventsSubscription.yaml#/components/schemas/AnalyticsMetadataInfo'</w:t>
      </w:r>
    </w:p>
    <w:p w14:paraId="797E165E" w14:textId="77777777" w:rsidR="008134FF" w:rsidRDefault="008134FF" w:rsidP="008134FF">
      <w:pPr>
        <w:pStyle w:val="PL"/>
      </w:pPr>
      <w:r>
        <w:t xml:space="preserve">        sliceLoadLevelInfos:</w:t>
      </w:r>
    </w:p>
    <w:p w14:paraId="752D0E81" w14:textId="77777777" w:rsidR="008134FF" w:rsidRDefault="008134FF" w:rsidP="008134FF">
      <w:pPr>
        <w:pStyle w:val="PL"/>
      </w:pPr>
      <w:r>
        <w:t xml:space="preserve">          type: array</w:t>
      </w:r>
    </w:p>
    <w:p w14:paraId="5C925C87" w14:textId="77777777" w:rsidR="008134FF" w:rsidRDefault="008134FF" w:rsidP="008134FF">
      <w:pPr>
        <w:pStyle w:val="PL"/>
      </w:pPr>
      <w:r>
        <w:t xml:space="preserve">          items:</w:t>
      </w:r>
    </w:p>
    <w:p w14:paraId="75F49602" w14:textId="77777777" w:rsidR="008134FF" w:rsidRDefault="008134FF" w:rsidP="008134FF">
      <w:pPr>
        <w:pStyle w:val="PL"/>
      </w:pPr>
      <w:r>
        <w:t xml:space="preserve">            $ref: 'TS2952</w:t>
      </w:r>
      <w:r>
        <w:rPr>
          <w:rFonts w:hint="eastAsia"/>
          <w:lang w:eastAsia="zh-CN"/>
        </w:rPr>
        <w:t>0</w:t>
      </w:r>
      <w:r>
        <w:t>_Nnwdaf_EventsSubscription.yaml#/components/schemas/SliceLoadLevelInformation'</w:t>
      </w:r>
    </w:p>
    <w:p w14:paraId="432BCB4E" w14:textId="77777777" w:rsidR="008134FF" w:rsidRDefault="008134FF" w:rsidP="008134FF">
      <w:pPr>
        <w:pStyle w:val="PL"/>
      </w:pPr>
      <w:r>
        <w:lastRenderedPageBreak/>
        <w:t xml:space="preserve">          minItems: 1</w:t>
      </w:r>
    </w:p>
    <w:p w14:paraId="02233D7E" w14:textId="77777777" w:rsidR="008134FF" w:rsidRDefault="008134FF" w:rsidP="008134FF">
      <w:pPr>
        <w:pStyle w:val="PL"/>
      </w:pPr>
      <w:r>
        <w:t xml:space="preserve">          description: The slices and their load level information.</w:t>
      </w:r>
    </w:p>
    <w:p w14:paraId="1CFAA932" w14:textId="77777777" w:rsidR="008134FF" w:rsidRDefault="008134FF" w:rsidP="008134FF">
      <w:pPr>
        <w:pStyle w:val="PL"/>
      </w:pPr>
      <w:r>
        <w:t xml:space="preserve">        nsiLoadLevelInfos:</w:t>
      </w:r>
    </w:p>
    <w:p w14:paraId="5739B343" w14:textId="77777777" w:rsidR="008134FF" w:rsidRDefault="008134FF" w:rsidP="008134FF">
      <w:pPr>
        <w:pStyle w:val="PL"/>
      </w:pPr>
      <w:r>
        <w:t xml:space="preserve">          type: array</w:t>
      </w:r>
    </w:p>
    <w:p w14:paraId="5B9F08D9" w14:textId="77777777" w:rsidR="008134FF" w:rsidRDefault="008134FF" w:rsidP="008134FF">
      <w:pPr>
        <w:pStyle w:val="PL"/>
      </w:pPr>
      <w:r>
        <w:t xml:space="preserve">          items:</w:t>
      </w:r>
    </w:p>
    <w:p w14:paraId="7F23622B" w14:textId="77777777" w:rsidR="008134FF" w:rsidRDefault="008134FF" w:rsidP="008134FF">
      <w:pPr>
        <w:pStyle w:val="PL"/>
      </w:pPr>
      <w:r>
        <w:t xml:space="preserve">            $ref: 'TS29520_Nnwdaf_EventsSubscription.yaml#/components/schemas/NsiLoadLevelInfo'</w:t>
      </w:r>
    </w:p>
    <w:p w14:paraId="0B79F6B2" w14:textId="77777777" w:rsidR="008134FF" w:rsidRDefault="008134FF" w:rsidP="008134FF">
      <w:pPr>
        <w:pStyle w:val="PL"/>
      </w:pPr>
      <w:r>
        <w:t xml:space="preserve">          minItems: 1</w:t>
      </w:r>
    </w:p>
    <w:p w14:paraId="60F9D3DE" w14:textId="77777777" w:rsidR="008134FF" w:rsidRDefault="008134FF" w:rsidP="008134FF">
      <w:pPr>
        <w:pStyle w:val="PL"/>
      </w:pPr>
      <w:r>
        <w:t xml:space="preserve">        nfLoadLevelInfos:</w:t>
      </w:r>
    </w:p>
    <w:p w14:paraId="6B41D73E" w14:textId="77777777" w:rsidR="008134FF" w:rsidRDefault="008134FF" w:rsidP="008134FF">
      <w:pPr>
        <w:pStyle w:val="PL"/>
      </w:pPr>
      <w:r>
        <w:t xml:space="preserve">          type: array</w:t>
      </w:r>
    </w:p>
    <w:p w14:paraId="57EB5F6E" w14:textId="77777777" w:rsidR="008134FF" w:rsidRDefault="008134FF" w:rsidP="008134FF">
      <w:pPr>
        <w:pStyle w:val="PL"/>
      </w:pPr>
      <w:r>
        <w:t xml:space="preserve">          items:</w:t>
      </w:r>
    </w:p>
    <w:p w14:paraId="7BB8ED2D" w14:textId="77777777" w:rsidR="008134FF" w:rsidRDefault="008134FF" w:rsidP="008134FF">
      <w:pPr>
        <w:pStyle w:val="PL"/>
      </w:pPr>
      <w:r>
        <w:t xml:space="preserve">            $ref: 'TS29520_Nnwdaf_EventsSubscription.yaml#/components/schemas/NfLoadLevelInformation'</w:t>
      </w:r>
    </w:p>
    <w:p w14:paraId="006FDEF9" w14:textId="77777777" w:rsidR="008134FF" w:rsidRDefault="008134FF" w:rsidP="008134FF">
      <w:pPr>
        <w:pStyle w:val="PL"/>
      </w:pPr>
      <w:r>
        <w:t xml:space="preserve">          minItems: 1</w:t>
      </w:r>
    </w:p>
    <w:p w14:paraId="5EC9A13D" w14:textId="77777777" w:rsidR="008134FF" w:rsidRDefault="008134FF" w:rsidP="008134FF">
      <w:pPr>
        <w:pStyle w:val="PL"/>
      </w:pPr>
      <w:r>
        <w:t xml:space="preserve">        nwPerfs:</w:t>
      </w:r>
    </w:p>
    <w:p w14:paraId="783B967F" w14:textId="77777777" w:rsidR="008134FF" w:rsidRDefault="008134FF" w:rsidP="008134FF">
      <w:pPr>
        <w:pStyle w:val="PL"/>
      </w:pPr>
      <w:r>
        <w:t xml:space="preserve">          type: array</w:t>
      </w:r>
    </w:p>
    <w:p w14:paraId="21097CAD" w14:textId="77777777" w:rsidR="008134FF" w:rsidRDefault="008134FF" w:rsidP="008134FF">
      <w:pPr>
        <w:pStyle w:val="PL"/>
      </w:pPr>
      <w:r>
        <w:t xml:space="preserve">          items:</w:t>
      </w:r>
    </w:p>
    <w:p w14:paraId="0400BA1D" w14:textId="77777777" w:rsidR="008134FF" w:rsidRDefault="008134FF" w:rsidP="008134FF">
      <w:pPr>
        <w:pStyle w:val="PL"/>
      </w:pPr>
      <w:r>
        <w:t xml:space="preserve">            $ref: 'TS29520_Nnwdaf_EventsSubscription.yaml#/components/schemas/NetworkPerfInfo'</w:t>
      </w:r>
    </w:p>
    <w:p w14:paraId="2AF0A608" w14:textId="77777777" w:rsidR="008134FF" w:rsidRDefault="008134FF" w:rsidP="008134FF">
      <w:pPr>
        <w:pStyle w:val="PL"/>
      </w:pPr>
      <w:r>
        <w:t xml:space="preserve">          minItems: 1</w:t>
      </w:r>
    </w:p>
    <w:p w14:paraId="6D1E3CEC" w14:textId="77777777" w:rsidR="008134FF" w:rsidRDefault="008134FF" w:rsidP="008134FF">
      <w:pPr>
        <w:pStyle w:val="PL"/>
      </w:pPr>
      <w:r>
        <w:t xml:space="preserve">        svcExps:</w:t>
      </w:r>
    </w:p>
    <w:p w14:paraId="3C141688" w14:textId="77777777" w:rsidR="008134FF" w:rsidRDefault="008134FF" w:rsidP="008134FF">
      <w:pPr>
        <w:pStyle w:val="PL"/>
      </w:pPr>
      <w:r>
        <w:t xml:space="preserve">          type: array</w:t>
      </w:r>
    </w:p>
    <w:p w14:paraId="69B12F5A" w14:textId="77777777" w:rsidR="008134FF" w:rsidRDefault="008134FF" w:rsidP="008134FF">
      <w:pPr>
        <w:pStyle w:val="PL"/>
      </w:pPr>
      <w:r>
        <w:t xml:space="preserve">          items:</w:t>
      </w:r>
    </w:p>
    <w:p w14:paraId="4D7288A1" w14:textId="77777777" w:rsidR="008134FF" w:rsidRDefault="008134FF" w:rsidP="008134FF">
      <w:pPr>
        <w:pStyle w:val="PL"/>
      </w:pPr>
      <w:r>
        <w:t xml:space="preserve">            $ref: 'TS29520_Nnwdaf_EventsSubscription.yaml#/components/schemas/ServiceExperienceInfo'</w:t>
      </w:r>
    </w:p>
    <w:p w14:paraId="3DF068C6" w14:textId="77777777" w:rsidR="008134FF" w:rsidRDefault="008134FF" w:rsidP="008134FF">
      <w:pPr>
        <w:pStyle w:val="PL"/>
      </w:pPr>
      <w:r>
        <w:t xml:space="preserve">          minItems: 1</w:t>
      </w:r>
    </w:p>
    <w:p w14:paraId="4AF03711" w14:textId="77777777" w:rsidR="008134FF" w:rsidRDefault="008134FF" w:rsidP="008134FF">
      <w:pPr>
        <w:pStyle w:val="PL"/>
      </w:pPr>
      <w:r>
        <w:t xml:space="preserve">        qosSustainInfos:</w:t>
      </w:r>
    </w:p>
    <w:p w14:paraId="7C7D576C" w14:textId="77777777" w:rsidR="008134FF" w:rsidRDefault="008134FF" w:rsidP="008134FF">
      <w:pPr>
        <w:pStyle w:val="PL"/>
      </w:pPr>
      <w:r>
        <w:t xml:space="preserve">          type: array</w:t>
      </w:r>
    </w:p>
    <w:p w14:paraId="6F8FB8AD" w14:textId="77777777" w:rsidR="008134FF" w:rsidRDefault="008134FF" w:rsidP="008134FF">
      <w:pPr>
        <w:pStyle w:val="PL"/>
      </w:pPr>
      <w:r>
        <w:t xml:space="preserve">          items:</w:t>
      </w:r>
    </w:p>
    <w:p w14:paraId="77ACBB28" w14:textId="77777777" w:rsidR="008134FF" w:rsidRDefault="008134FF" w:rsidP="008134FF">
      <w:pPr>
        <w:pStyle w:val="PL"/>
      </w:pPr>
      <w:r>
        <w:t xml:space="preserve">            $ref: 'TS29520_Nnwdaf_EventsSubscription.yaml#/components/schemas/QosSustainabilityInfo'</w:t>
      </w:r>
    </w:p>
    <w:p w14:paraId="3894E68B" w14:textId="77777777" w:rsidR="008134FF" w:rsidRDefault="008134FF" w:rsidP="008134FF">
      <w:pPr>
        <w:pStyle w:val="PL"/>
      </w:pPr>
      <w:r>
        <w:t xml:space="preserve">          minItems: 1</w:t>
      </w:r>
    </w:p>
    <w:p w14:paraId="435D2376" w14:textId="77777777" w:rsidR="008134FF" w:rsidRDefault="008134FF" w:rsidP="008134FF">
      <w:pPr>
        <w:pStyle w:val="PL"/>
      </w:pPr>
      <w:r>
        <w:t xml:space="preserve">        ueMobs:</w:t>
      </w:r>
    </w:p>
    <w:p w14:paraId="67262BD9" w14:textId="77777777" w:rsidR="008134FF" w:rsidRDefault="008134FF" w:rsidP="008134FF">
      <w:pPr>
        <w:pStyle w:val="PL"/>
      </w:pPr>
      <w:r>
        <w:t xml:space="preserve">          type: array</w:t>
      </w:r>
    </w:p>
    <w:p w14:paraId="3E6D16B3" w14:textId="77777777" w:rsidR="008134FF" w:rsidRDefault="008134FF" w:rsidP="008134FF">
      <w:pPr>
        <w:pStyle w:val="PL"/>
      </w:pPr>
      <w:r>
        <w:t xml:space="preserve">          items:</w:t>
      </w:r>
    </w:p>
    <w:p w14:paraId="7A0C95F5" w14:textId="77777777" w:rsidR="008134FF" w:rsidRDefault="008134FF" w:rsidP="008134FF">
      <w:pPr>
        <w:pStyle w:val="PL"/>
      </w:pPr>
      <w:r>
        <w:t xml:space="preserve">            $ref: 'TS29520_Nnwdaf_EventsSubscription.yaml#/components/schemas/UeMobility'</w:t>
      </w:r>
    </w:p>
    <w:p w14:paraId="4FE1DC67" w14:textId="77777777" w:rsidR="008134FF" w:rsidRDefault="008134FF" w:rsidP="008134FF">
      <w:pPr>
        <w:pStyle w:val="PL"/>
      </w:pPr>
      <w:r>
        <w:t xml:space="preserve">          minItems: 1</w:t>
      </w:r>
    </w:p>
    <w:p w14:paraId="26D133C3" w14:textId="77777777" w:rsidR="008134FF" w:rsidRDefault="008134FF" w:rsidP="008134FF">
      <w:pPr>
        <w:pStyle w:val="PL"/>
      </w:pPr>
      <w:r>
        <w:t xml:space="preserve">        ueComms:</w:t>
      </w:r>
    </w:p>
    <w:p w14:paraId="42BB793C" w14:textId="77777777" w:rsidR="008134FF" w:rsidRDefault="008134FF" w:rsidP="008134FF">
      <w:pPr>
        <w:pStyle w:val="PL"/>
      </w:pPr>
      <w:r>
        <w:t xml:space="preserve">          type: array</w:t>
      </w:r>
    </w:p>
    <w:p w14:paraId="2D26D1E2" w14:textId="77777777" w:rsidR="008134FF" w:rsidRDefault="008134FF" w:rsidP="008134FF">
      <w:pPr>
        <w:pStyle w:val="PL"/>
      </w:pPr>
      <w:r>
        <w:t xml:space="preserve">          items:</w:t>
      </w:r>
    </w:p>
    <w:p w14:paraId="454E91D5" w14:textId="77777777" w:rsidR="008134FF" w:rsidRDefault="008134FF" w:rsidP="008134FF">
      <w:pPr>
        <w:pStyle w:val="PL"/>
      </w:pPr>
      <w:r>
        <w:t xml:space="preserve">            $ref: 'TS29520_Nnwdaf_EventsSubscription.yaml#/components/schemas/UeCommunication'</w:t>
      </w:r>
    </w:p>
    <w:p w14:paraId="723D8433" w14:textId="77777777" w:rsidR="008134FF" w:rsidRDefault="008134FF" w:rsidP="008134FF">
      <w:pPr>
        <w:pStyle w:val="PL"/>
      </w:pPr>
      <w:r>
        <w:t xml:space="preserve">          minItems: 1</w:t>
      </w:r>
    </w:p>
    <w:p w14:paraId="3D0580FA" w14:textId="77777777" w:rsidR="008134FF" w:rsidRDefault="008134FF" w:rsidP="008134FF">
      <w:pPr>
        <w:pStyle w:val="PL"/>
      </w:pPr>
      <w:r>
        <w:t xml:space="preserve">        userDataCongInfos:</w:t>
      </w:r>
    </w:p>
    <w:p w14:paraId="1731D8C1" w14:textId="77777777" w:rsidR="008134FF" w:rsidRDefault="008134FF" w:rsidP="008134FF">
      <w:pPr>
        <w:pStyle w:val="PL"/>
      </w:pPr>
      <w:r>
        <w:t xml:space="preserve">          type: array</w:t>
      </w:r>
    </w:p>
    <w:p w14:paraId="6E552719" w14:textId="77777777" w:rsidR="008134FF" w:rsidRDefault="008134FF" w:rsidP="008134FF">
      <w:pPr>
        <w:pStyle w:val="PL"/>
      </w:pPr>
      <w:r>
        <w:t xml:space="preserve">          items:</w:t>
      </w:r>
    </w:p>
    <w:p w14:paraId="53C9D2C2" w14:textId="77777777" w:rsidR="008134FF" w:rsidRDefault="008134FF" w:rsidP="008134FF">
      <w:pPr>
        <w:pStyle w:val="PL"/>
      </w:pPr>
      <w:r>
        <w:t xml:space="preserve">            $ref: 'TS29520_Nnwdaf_EventsSubscription.yaml#/components/schemas/UserDataCongestionInfo'</w:t>
      </w:r>
    </w:p>
    <w:p w14:paraId="00A72CE1" w14:textId="77777777" w:rsidR="008134FF" w:rsidRDefault="008134FF" w:rsidP="008134FF">
      <w:pPr>
        <w:pStyle w:val="PL"/>
      </w:pPr>
      <w:r>
        <w:t xml:space="preserve">          minItems: 1</w:t>
      </w:r>
    </w:p>
    <w:p w14:paraId="28716365" w14:textId="77777777" w:rsidR="008134FF" w:rsidRDefault="008134FF" w:rsidP="008134FF">
      <w:pPr>
        <w:pStyle w:val="PL"/>
      </w:pPr>
      <w:r>
        <w:t xml:space="preserve">        abnorBehavrs:</w:t>
      </w:r>
    </w:p>
    <w:p w14:paraId="20FEE140" w14:textId="77777777" w:rsidR="008134FF" w:rsidRDefault="008134FF" w:rsidP="008134FF">
      <w:pPr>
        <w:pStyle w:val="PL"/>
      </w:pPr>
      <w:r>
        <w:t xml:space="preserve">          type: array</w:t>
      </w:r>
    </w:p>
    <w:p w14:paraId="6D142522" w14:textId="77777777" w:rsidR="008134FF" w:rsidRDefault="008134FF" w:rsidP="008134FF">
      <w:pPr>
        <w:pStyle w:val="PL"/>
      </w:pPr>
      <w:r>
        <w:t xml:space="preserve">          items:</w:t>
      </w:r>
    </w:p>
    <w:p w14:paraId="38E1797C" w14:textId="77777777" w:rsidR="008134FF" w:rsidRDefault="008134FF" w:rsidP="008134FF">
      <w:pPr>
        <w:pStyle w:val="PL"/>
      </w:pPr>
      <w:r>
        <w:t xml:space="preserve">            $ref: 'TS29520_Nnwdaf_EventsSubscription.yaml#/components/schemas/AbnormalBehaviour'</w:t>
      </w:r>
    </w:p>
    <w:p w14:paraId="3CFE4A1C" w14:textId="77777777" w:rsidR="008134FF" w:rsidRDefault="008134FF" w:rsidP="008134FF">
      <w:pPr>
        <w:pStyle w:val="PL"/>
      </w:pPr>
      <w:r>
        <w:t xml:space="preserve">          minItems: 1</w:t>
      </w:r>
    </w:p>
    <w:p w14:paraId="026DF9A1" w14:textId="77777777" w:rsidR="008134FF" w:rsidRDefault="008134FF" w:rsidP="008134FF">
      <w:pPr>
        <w:pStyle w:val="PL"/>
      </w:pPr>
      <w:r>
        <w:t xml:space="preserve">        </w:t>
      </w:r>
      <w:r>
        <w:rPr>
          <w:rFonts w:hint="eastAsia"/>
          <w:lang w:eastAsia="ko-KR"/>
        </w:rPr>
        <w:t>smcc</w:t>
      </w:r>
      <w:r>
        <w:rPr>
          <w:lang w:eastAsia="ko-KR"/>
        </w:rPr>
        <w:t>Exps</w:t>
      </w:r>
      <w:r>
        <w:t>:</w:t>
      </w:r>
    </w:p>
    <w:p w14:paraId="500E46B7" w14:textId="77777777" w:rsidR="008134FF" w:rsidRDefault="008134FF" w:rsidP="008134FF">
      <w:pPr>
        <w:pStyle w:val="PL"/>
      </w:pPr>
      <w:r>
        <w:t xml:space="preserve">          type: array</w:t>
      </w:r>
    </w:p>
    <w:p w14:paraId="4EBBC149" w14:textId="77777777" w:rsidR="008134FF" w:rsidRDefault="008134FF" w:rsidP="008134FF">
      <w:pPr>
        <w:pStyle w:val="PL"/>
      </w:pPr>
      <w:r>
        <w:t xml:space="preserve">          items:</w:t>
      </w:r>
    </w:p>
    <w:p w14:paraId="13F2E018" w14:textId="77777777" w:rsidR="008134FF" w:rsidRDefault="008134FF" w:rsidP="008134FF">
      <w:pPr>
        <w:pStyle w:val="PL"/>
      </w:pPr>
      <w:r>
        <w:t xml:space="preserve">            $ref: '#/components/schemas/SmcceInfo'</w:t>
      </w:r>
    </w:p>
    <w:p w14:paraId="678BB2A3" w14:textId="77777777" w:rsidR="008134FF" w:rsidRDefault="008134FF" w:rsidP="008134FF">
      <w:pPr>
        <w:pStyle w:val="PL"/>
      </w:pPr>
      <w:r>
        <w:t xml:space="preserve">          minItems: 1</w:t>
      </w:r>
    </w:p>
    <w:p w14:paraId="755100B6" w14:textId="77777777" w:rsidR="008134FF" w:rsidRDefault="008134FF" w:rsidP="008134FF">
      <w:pPr>
        <w:pStyle w:val="PL"/>
      </w:pPr>
      <w:r>
        <w:t xml:space="preserve">        disperInfos:</w:t>
      </w:r>
    </w:p>
    <w:p w14:paraId="3F953CBB" w14:textId="77777777" w:rsidR="008134FF" w:rsidRDefault="008134FF" w:rsidP="008134FF">
      <w:pPr>
        <w:pStyle w:val="PL"/>
      </w:pPr>
      <w:r>
        <w:t xml:space="preserve">          type: array</w:t>
      </w:r>
    </w:p>
    <w:p w14:paraId="5B479A17" w14:textId="77777777" w:rsidR="008134FF" w:rsidRDefault="008134FF" w:rsidP="008134FF">
      <w:pPr>
        <w:pStyle w:val="PL"/>
      </w:pPr>
      <w:r>
        <w:t xml:space="preserve">          items:</w:t>
      </w:r>
    </w:p>
    <w:p w14:paraId="64EF3B1F" w14:textId="77777777" w:rsidR="008134FF" w:rsidRDefault="008134FF" w:rsidP="008134FF">
      <w:pPr>
        <w:pStyle w:val="PL"/>
      </w:pPr>
      <w:r>
        <w:t xml:space="preserve">            $ref: 'TS29520_Nnwdaf_EventsSubscription.yaml#/components/schemas/DispersionInfo'</w:t>
      </w:r>
    </w:p>
    <w:p w14:paraId="48BBFB23" w14:textId="77777777" w:rsidR="008134FF" w:rsidRDefault="008134FF" w:rsidP="008134FF">
      <w:pPr>
        <w:pStyle w:val="PL"/>
      </w:pPr>
      <w:r>
        <w:t xml:space="preserve">          minItems: 1</w:t>
      </w:r>
    </w:p>
    <w:p w14:paraId="6E9E569D" w14:textId="77777777" w:rsidR="008134FF" w:rsidRDefault="008134FF" w:rsidP="008134FF">
      <w:pPr>
        <w:pStyle w:val="PL"/>
      </w:pPr>
      <w:r>
        <w:t xml:space="preserve">        redTransInfos:</w:t>
      </w:r>
    </w:p>
    <w:p w14:paraId="4B6DAA43" w14:textId="77777777" w:rsidR="008134FF" w:rsidRDefault="008134FF" w:rsidP="008134FF">
      <w:pPr>
        <w:pStyle w:val="PL"/>
      </w:pPr>
      <w:r>
        <w:t xml:space="preserve">          type: array</w:t>
      </w:r>
    </w:p>
    <w:p w14:paraId="4929B577" w14:textId="77777777" w:rsidR="008134FF" w:rsidRDefault="008134FF" w:rsidP="008134FF">
      <w:pPr>
        <w:pStyle w:val="PL"/>
      </w:pPr>
      <w:r>
        <w:t xml:space="preserve">          items:</w:t>
      </w:r>
    </w:p>
    <w:p w14:paraId="60236A00" w14:textId="77777777" w:rsidR="008134FF" w:rsidRDefault="008134FF" w:rsidP="008134FF">
      <w:pPr>
        <w:pStyle w:val="PL"/>
      </w:pPr>
      <w:r>
        <w:t xml:space="preserve">            $ref: 'TS29520_Nnwdaf_EventsSubscription.yaml#/components/schemas/RedundantTransmissionExpInfo'</w:t>
      </w:r>
    </w:p>
    <w:p w14:paraId="49A65EB0" w14:textId="77777777" w:rsidR="008134FF" w:rsidRDefault="008134FF" w:rsidP="008134FF">
      <w:pPr>
        <w:pStyle w:val="PL"/>
      </w:pPr>
      <w:r>
        <w:t xml:space="preserve">          minItems: 1</w:t>
      </w:r>
    </w:p>
    <w:p w14:paraId="0E8B53DE" w14:textId="77777777" w:rsidR="008134FF" w:rsidRDefault="008134FF" w:rsidP="008134FF">
      <w:pPr>
        <w:pStyle w:val="PL"/>
      </w:pPr>
      <w:r>
        <w:t xml:space="preserve">        wlanInfos:</w:t>
      </w:r>
    </w:p>
    <w:p w14:paraId="121D1B88" w14:textId="77777777" w:rsidR="008134FF" w:rsidRDefault="008134FF" w:rsidP="008134FF">
      <w:pPr>
        <w:pStyle w:val="PL"/>
      </w:pPr>
      <w:r>
        <w:t xml:space="preserve">          type: array</w:t>
      </w:r>
    </w:p>
    <w:p w14:paraId="01B5E682" w14:textId="77777777" w:rsidR="008134FF" w:rsidRDefault="008134FF" w:rsidP="008134FF">
      <w:pPr>
        <w:pStyle w:val="PL"/>
      </w:pPr>
      <w:r>
        <w:t xml:space="preserve">          items:</w:t>
      </w:r>
    </w:p>
    <w:p w14:paraId="3A58C23F" w14:textId="77777777" w:rsidR="008134FF" w:rsidRDefault="008134FF" w:rsidP="008134FF">
      <w:pPr>
        <w:pStyle w:val="PL"/>
      </w:pPr>
      <w:r>
        <w:t xml:space="preserve">            $ref: 'TS29520_Nnwdaf_EventsSubscription.yaml#/components/schemas/WlanPerformanceInfo'</w:t>
      </w:r>
    </w:p>
    <w:p w14:paraId="7A20CD7E" w14:textId="77777777" w:rsidR="008134FF" w:rsidRDefault="008134FF" w:rsidP="008134FF">
      <w:pPr>
        <w:pStyle w:val="PL"/>
      </w:pPr>
      <w:r>
        <w:t xml:space="preserve">          minItems: 1</w:t>
      </w:r>
    </w:p>
    <w:p w14:paraId="57784D1D" w14:textId="77777777" w:rsidR="008134FF" w:rsidRDefault="008134FF" w:rsidP="008134FF">
      <w:pPr>
        <w:pStyle w:val="PL"/>
      </w:pPr>
      <w:r>
        <w:t xml:space="preserve">        </w:t>
      </w:r>
      <w:r>
        <w:rPr>
          <w:lang w:eastAsia="zh-CN"/>
        </w:rPr>
        <w:t>dnPerfInfos</w:t>
      </w:r>
      <w:r>
        <w:t>:</w:t>
      </w:r>
    </w:p>
    <w:p w14:paraId="3D333291" w14:textId="77777777" w:rsidR="008134FF" w:rsidRDefault="008134FF" w:rsidP="008134FF">
      <w:pPr>
        <w:pStyle w:val="PL"/>
      </w:pPr>
      <w:r>
        <w:t xml:space="preserve">          type: array</w:t>
      </w:r>
    </w:p>
    <w:p w14:paraId="7027C721" w14:textId="77777777" w:rsidR="008134FF" w:rsidRDefault="008134FF" w:rsidP="008134FF">
      <w:pPr>
        <w:pStyle w:val="PL"/>
      </w:pPr>
      <w:r>
        <w:t xml:space="preserve">          items:</w:t>
      </w:r>
    </w:p>
    <w:p w14:paraId="410F30C1" w14:textId="77777777" w:rsidR="008134FF" w:rsidRDefault="008134FF" w:rsidP="008134FF">
      <w:pPr>
        <w:pStyle w:val="PL"/>
      </w:pPr>
      <w:r>
        <w:t xml:space="preserve">            $ref: 'TS29520_Nnwdaf_EventsSubscription.yaml#/components/schemas/DnPerfInfo'</w:t>
      </w:r>
    </w:p>
    <w:p w14:paraId="7ECE2803" w14:textId="77777777" w:rsidR="008134FF" w:rsidRDefault="008134FF" w:rsidP="008134FF">
      <w:pPr>
        <w:pStyle w:val="PL"/>
      </w:pPr>
      <w:r>
        <w:t xml:space="preserve">          minItems: 1</w:t>
      </w:r>
    </w:p>
    <w:p w14:paraId="45E1FB5E" w14:textId="77777777" w:rsidR="008134FF" w:rsidRDefault="008134FF" w:rsidP="008134FF">
      <w:pPr>
        <w:pStyle w:val="PL"/>
      </w:pPr>
      <w:r>
        <w:t xml:space="preserve">        pfdDetermInfos:</w:t>
      </w:r>
    </w:p>
    <w:p w14:paraId="09751DCB" w14:textId="77777777" w:rsidR="008134FF" w:rsidRDefault="008134FF" w:rsidP="008134FF">
      <w:pPr>
        <w:pStyle w:val="PL"/>
      </w:pPr>
      <w:r>
        <w:t xml:space="preserve">          type: array</w:t>
      </w:r>
    </w:p>
    <w:p w14:paraId="6D04A3A6" w14:textId="77777777" w:rsidR="008134FF" w:rsidRDefault="008134FF" w:rsidP="008134FF">
      <w:pPr>
        <w:pStyle w:val="PL"/>
      </w:pPr>
      <w:r>
        <w:t xml:space="preserve">          items:</w:t>
      </w:r>
    </w:p>
    <w:p w14:paraId="66070C44" w14:textId="77777777" w:rsidR="008134FF" w:rsidRDefault="008134FF" w:rsidP="008134FF">
      <w:pPr>
        <w:pStyle w:val="PL"/>
      </w:pPr>
      <w:r>
        <w:lastRenderedPageBreak/>
        <w:t xml:space="preserve">            $ref: 'TS29520_Nnwdaf_EventsSubscription.yaml#/components/schemas/PfdDeterminationInfo'</w:t>
      </w:r>
    </w:p>
    <w:p w14:paraId="376E7B60" w14:textId="77777777" w:rsidR="008134FF" w:rsidRDefault="008134FF" w:rsidP="008134FF">
      <w:pPr>
        <w:pStyle w:val="PL"/>
      </w:pPr>
      <w:r>
        <w:t xml:space="preserve">          minItems: 1</w:t>
      </w:r>
    </w:p>
    <w:p w14:paraId="247FD038" w14:textId="77777777" w:rsidR="008134FF" w:rsidRDefault="008134FF" w:rsidP="008134FF">
      <w:pPr>
        <w:pStyle w:val="PL"/>
      </w:pPr>
      <w:r>
        <w:t xml:space="preserve">        pduSesTrafInfos:</w:t>
      </w:r>
    </w:p>
    <w:p w14:paraId="5663AC9D" w14:textId="77777777" w:rsidR="008134FF" w:rsidRDefault="008134FF" w:rsidP="008134FF">
      <w:pPr>
        <w:pStyle w:val="PL"/>
      </w:pPr>
      <w:r>
        <w:t xml:space="preserve">          type: array</w:t>
      </w:r>
    </w:p>
    <w:p w14:paraId="48E1ECAF" w14:textId="77777777" w:rsidR="008134FF" w:rsidRDefault="008134FF" w:rsidP="008134FF">
      <w:pPr>
        <w:pStyle w:val="PL"/>
      </w:pPr>
      <w:r>
        <w:t xml:space="preserve">          items:</w:t>
      </w:r>
    </w:p>
    <w:p w14:paraId="1E41D3C3" w14:textId="77777777" w:rsidR="008134FF" w:rsidRDefault="008134FF" w:rsidP="008134FF">
      <w:pPr>
        <w:pStyle w:val="PL"/>
      </w:pPr>
      <w:r>
        <w:t xml:space="preserve">            $ref: 'TS29520_Nnwdaf_EventsSubscription.yaml#/components/schemas/PduSesTrafficInfo'</w:t>
      </w:r>
    </w:p>
    <w:p w14:paraId="5E659FAD" w14:textId="77777777" w:rsidR="008134FF" w:rsidRDefault="008134FF" w:rsidP="008134FF">
      <w:pPr>
        <w:pStyle w:val="PL"/>
      </w:pPr>
      <w:r>
        <w:t xml:space="preserve">          minItems: 1</w:t>
      </w:r>
    </w:p>
    <w:p w14:paraId="7BABA6C1" w14:textId="77777777" w:rsidR="008134FF" w:rsidRDefault="008134FF" w:rsidP="008134FF">
      <w:pPr>
        <w:pStyle w:val="PL"/>
      </w:pPr>
      <w:r>
        <w:t xml:space="preserve">        e</w:t>
      </w:r>
      <w:r>
        <w:rPr>
          <w:lang w:eastAsia="zh-CN"/>
        </w:rPr>
        <w:t>2eDataVolTransTimeInfos</w:t>
      </w:r>
      <w:r>
        <w:t>:</w:t>
      </w:r>
    </w:p>
    <w:p w14:paraId="0329446F" w14:textId="77777777" w:rsidR="008134FF" w:rsidRDefault="008134FF" w:rsidP="008134FF">
      <w:pPr>
        <w:pStyle w:val="PL"/>
      </w:pPr>
      <w:r>
        <w:t xml:space="preserve">          type: array</w:t>
      </w:r>
    </w:p>
    <w:p w14:paraId="613315C9" w14:textId="77777777" w:rsidR="008134FF" w:rsidRDefault="008134FF" w:rsidP="008134FF">
      <w:pPr>
        <w:pStyle w:val="PL"/>
      </w:pPr>
      <w:r>
        <w:t xml:space="preserve">          items:</w:t>
      </w:r>
    </w:p>
    <w:p w14:paraId="7FD7BA73" w14:textId="77777777" w:rsidR="008134FF" w:rsidRDefault="008134FF" w:rsidP="008134FF">
      <w:pPr>
        <w:pStyle w:val="PL"/>
      </w:pPr>
      <w:r>
        <w:t xml:space="preserve">            $ref: 'TS29520_Nnwdaf_EventsSubscription.yaml#/components/schemas/</w:t>
      </w:r>
      <w:r>
        <w:rPr>
          <w:lang w:eastAsia="zh-CN"/>
        </w:rPr>
        <w:t>E2eDataVolTransTimeInfo</w:t>
      </w:r>
      <w:r>
        <w:t>'</w:t>
      </w:r>
    </w:p>
    <w:p w14:paraId="1218DD58" w14:textId="77777777" w:rsidR="008134FF" w:rsidRDefault="008134FF" w:rsidP="008134FF">
      <w:pPr>
        <w:pStyle w:val="PL"/>
      </w:pPr>
      <w:r>
        <w:t xml:space="preserve">          minItems: 1</w:t>
      </w:r>
    </w:p>
    <w:p w14:paraId="5EF02D58" w14:textId="77777777" w:rsidR="008134FF" w:rsidRDefault="008134FF" w:rsidP="008134FF">
      <w:pPr>
        <w:pStyle w:val="PL"/>
      </w:pPr>
      <w:r>
        <w:t xml:space="preserve">        </w:t>
      </w:r>
      <w:r>
        <w:rPr>
          <w:lang w:eastAsia="zh-CN"/>
        </w:rPr>
        <w:t>accuInfo</w:t>
      </w:r>
      <w:r>
        <w:t>:</w:t>
      </w:r>
    </w:p>
    <w:p w14:paraId="3F086189" w14:textId="77777777" w:rsidR="008134FF" w:rsidRDefault="008134FF" w:rsidP="008134FF">
      <w:pPr>
        <w:pStyle w:val="PL"/>
      </w:pPr>
      <w:r>
        <w:t xml:space="preserve">          $ref: 'TS29520_Nnwdaf_EventsSubscription.yaml#/components/schemas/AccuracyInfo'</w:t>
      </w:r>
    </w:p>
    <w:p w14:paraId="7EB947AB" w14:textId="77777777" w:rsidR="003C7D5B" w:rsidRDefault="003C7D5B" w:rsidP="003C7D5B">
      <w:pPr>
        <w:pStyle w:val="PL"/>
        <w:rPr>
          <w:ins w:id="239" w:author="Ericsson_Maria Liang" w:date="2023-08-14T00:33:00Z"/>
        </w:rPr>
      </w:pPr>
      <w:ins w:id="240" w:author="Ericsson_Maria Liang" w:date="2023-08-14T00:33:00Z">
        <w:r>
          <w:t xml:space="preserve">        </w:t>
        </w:r>
        <w:r>
          <w:rPr>
            <w:lang w:eastAsia="zh-CN"/>
          </w:rPr>
          <w:t>cancelAccuInd</w:t>
        </w:r>
        <w:r>
          <w:t>:</w:t>
        </w:r>
      </w:ins>
    </w:p>
    <w:p w14:paraId="24FF5DD7" w14:textId="77777777" w:rsidR="003C7D5B" w:rsidRDefault="003C7D5B" w:rsidP="003C7D5B">
      <w:pPr>
        <w:pStyle w:val="PL"/>
        <w:rPr>
          <w:ins w:id="241" w:author="Ericsson_Maria Liang" w:date="2023-08-14T00:33:00Z"/>
        </w:rPr>
      </w:pPr>
      <w:ins w:id="242" w:author="Ericsson_Maria Liang" w:date="2023-08-14T00:33:00Z">
        <w:r>
          <w:t xml:space="preserve">          type: boolean</w:t>
        </w:r>
      </w:ins>
    </w:p>
    <w:p w14:paraId="73BFB82D" w14:textId="77777777" w:rsidR="003C7D5B" w:rsidRDefault="003C7D5B" w:rsidP="003C7D5B">
      <w:pPr>
        <w:pStyle w:val="PL"/>
        <w:rPr>
          <w:ins w:id="243" w:author="Ericsson_Maria Liang" w:date="2023-08-14T00:33:00Z"/>
        </w:rPr>
      </w:pPr>
      <w:ins w:id="244" w:author="Ericsson_Maria Liang" w:date="2023-08-14T00:33:00Z">
        <w:r>
          <w:t xml:space="preserve">          description: &gt;</w:t>
        </w:r>
      </w:ins>
    </w:p>
    <w:p w14:paraId="1D098398" w14:textId="3FBBE0EE" w:rsidR="003C7D5B" w:rsidRDefault="003C7D5B" w:rsidP="003C7D5B">
      <w:pPr>
        <w:pStyle w:val="PL"/>
        <w:rPr>
          <w:ins w:id="245" w:author="Ericsson_Maria Liang" w:date="2023-08-14T00:33:00Z"/>
        </w:rPr>
      </w:pPr>
      <w:ins w:id="246" w:author="Ericsson_Maria Liang" w:date="2023-08-14T00:33:00Z">
        <w:r>
          <w:t xml:space="preserve">            </w:t>
        </w:r>
        <w:r w:rsidRPr="0032302E">
          <w:t xml:space="preserve">Indicates cancelled </w:t>
        </w:r>
      </w:ins>
      <w:ins w:id="247" w:author="Ericsson_Maria Liang" w:date="2023-08-14T00:34:00Z">
        <w:r>
          <w:t>request</w:t>
        </w:r>
      </w:ins>
      <w:ins w:id="248" w:author="Ericsson_Maria Liang" w:date="2023-08-14T00:33:00Z">
        <w:r w:rsidRPr="0032302E">
          <w:t xml:space="preserve"> of the analytics accuracy information.</w:t>
        </w:r>
      </w:ins>
    </w:p>
    <w:p w14:paraId="110A31C4" w14:textId="00596542" w:rsidR="003C7D5B" w:rsidRDefault="003C7D5B" w:rsidP="003C7D5B">
      <w:pPr>
        <w:pStyle w:val="PL"/>
        <w:rPr>
          <w:ins w:id="249" w:author="Ericsson_Maria Liang" w:date="2023-08-14T00:33:00Z"/>
        </w:rPr>
      </w:pPr>
      <w:ins w:id="250" w:author="Ericsson_Maria Liang" w:date="2023-08-14T00:33:00Z">
        <w:r>
          <w:t xml:space="preserve">            Set to "true" indicates the NWDAF cancelled </w:t>
        </w:r>
      </w:ins>
      <w:ins w:id="251" w:author="Ericsson_Maria Liang" w:date="2023-08-14T00:34:00Z">
        <w:r>
          <w:t>request</w:t>
        </w:r>
      </w:ins>
      <w:ins w:id="252" w:author="Ericsson_Maria Liang" w:date="2023-08-14T00:33:00Z">
        <w:r>
          <w:t xml:space="preserve"> of analytics accuracy</w:t>
        </w:r>
      </w:ins>
    </w:p>
    <w:p w14:paraId="4F23F3FC" w14:textId="77777777" w:rsidR="003C7D5B" w:rsidRDefault="003C7D5B" w:rsidP="003C7D5B">
      <w:pPr>
        <w:pStyle w:val="PL"/>
        <w:rPr>
          <w:ins w:id="253" w:author="Ericsson_Maria Liang" w:date="2023-08-14T00:33:00Z"/>
        </w:rPr>
      </w:pPr>
      <w:ins w:id="254" w:author="Ericsson_Maria Liang" w:date="2023-08-14T00:33:00Z">
        <w:r>
          <w:t xml:space="preserve">            information as the NWDAF does not support the accuracy checking capability.</w:t>
        </w:r>
      </w:ins>
    </w:p>
    <w:p w14:paraId="3153E4D6" w14:textId="77777777" w:rsidR="003C7D5B" w:rsidRDefault="003C7D5B" w:rsidP="003C7D5B">
      <w:pPr>
        <w:pStyle w:val="PL"/>
        <w:rPr>
          <w:ins w:id="255" w:author="Ericsson_Maria Liang" w:date="2023-08-14T00:33:00Z"/>
        </w:rPr>
      </w:pPr>
      <w:ins w:id="256" w:author="Ericsson_Maria Liang" w:date="2023-08-14T00:33:00Z">
        <w:r>
          <w:t xml:space="preserve">            Otherwise set to "false". Default value is "false" if omitted.</w:t>
        </w:r>
      </w:ins>
    </w:p>
    <w:p w14:paraId="3F929312" w14:textId="2E50C4BE" w:rsidR="008134FF" w:rsidRDefault="008134FF" w:rsidP="008134FF">
      <w:pPr>
        <w:pStyle w:val="PL"/>
      </w:pPr>
      <w:r>
        <w:t xml:space="preserve">        suppFeat:</w:t>
      </w:r>
    </w:p>
    <w:p w14:paraId="7520EC42" w14:textId="77777777" w:rsidR="008134FF" w:rsidRDefault="008134FF" w:rsidP="008134FF">
      <w:pPr>
        <w:pStyle w:val="PL"/>
      </w:pPr>
      <w:r>
        <w:t xml:space="preserve">          $ref: 'TS29571_CommonData.yaml#/components/schemas/SupportedFeatures'</w:t>
      </w:r>
    </w:p>
    <w:p w14:paraId="0B148E33" w14:textId="77777777" w:rsidR="008134FF" w:rsidRDefault="008134FF" w:rsidP="008134FF">
      <w:pPr>
        <w:pStyle w:val="PL"/>
      </w:pPr>
    </w:p>
    <w:p w14:paraId="2E9FF57F" w14:textId="77777777" w:rsidR="008134FF" w:rsidRDefault="008134FF" w:rsidP="008134FF">
      <w:pPr>
        <w:pStyle w:val="PL"/>
      </w:pPr>
    </w:p>
    <w:p w14:paraId="4999E11A" w14:textId="77777777" w:rsidR="008134FF" w:rsidRDefault="008134FF" w:rsidP="008134FF">
      <w:pPr>
        <w:pStyle w:val="PL"/>
      </w:pPr>
      <w:r>
        <w:t xml:space="preserve">    EventFilter:</w:t>
      </w:r>
    </w:p>
    <w:p w14:paraId="2F5D85BA" w14:textId="77777777" w:rsidR="008134FF" w:rsidRDefault="008134FF" w:rsidP="008134FF">
      <w:pPr>
        <w:pStyle w:val="PL"/>
      </w:pPr>
      <w:r>
        <w:t xml:space="preserve">      description: Represents the event filters used to identify the requested analytics.</w:t>
      </w:r>
    </w:p>
    <w:p w14:paraId="31DFFDE6" w14:textId="77777777" w:rsidR="008134FF" w:rsidRDefault="008134FF" w:rsidP="008134FF">
      <w:pPr>
        <w:pStyle w:val="PL"/>
      </w:pPr>
      <w:r>
        <w:t xml:space="preserve">      type: object</w:t>
      </w:r>
    </w:p>
    <w:p w14:paraId="791C2569" w14:textId="77777777" w:rsidR="008134FF" w:rsidRDefault="008134FF" w:rsidP="008134FF">
      <w:pPr>
        <w:pStyle w:val="PL"/>
      </w:pPr>
      <w:r>
        <w:t xml:space="preserve">      properties:</w:t>
      </w:r>
    </w:p>
    <w:p w14:paraId="47D42A93" w14:textId="77777777" w:rsidR="008134FF" w:rsidRDefault="008134FF" w:rsidP="008134FF">
      <w:pPr>
        <w:pStyle w:val="PL"/>
      </w:pPr>
      <w:r>
        <w:t xml:space="preserve">        anySlice:</w:t>
      </w:r>
    </w:p>
    <w:p w14:paraId="317225F1" w14:textId="77777777" w:rsidR="008134FF" w:rsidRDefault="008134FF" w:rsidP="008134FF">
      <w:pPr>
        <w:pStyle w:val="PL"/>
        <w:rPr>
          <w:rFonts w:eastAsia="DengXian"/>
        </w:rPr>
      </w:pPr>
      <w:r>
        <w:t xml:space="preserve">          $ref: 'TS2952</w:t>
      </w:r>
      <w:r>
        <w:rPr>
          <w:rFonts w:hint="eastAsia"/>
          <w:lang w:eastAsia="zh-CN"/>
        </w:rPr>
        <w:t>0</w:t>
      </w:r>
      <w:r>
        <w:rPr>
          <w:rFonts w:eastAsia="DengXian"/>
        </w:rPr>
        <w:t>_Nnwdaf_EventsSubscription.yaml#/components/schemas/AnySlice'</w:t>
      </w:r>
    </w:p>
    <w:p w14:paraId="03264E8B" w14:textId="77777777" w:rsidR="008134FF" w:rsidRDefault="008134FF" w:rsidP="008134FF">
      <w:pPr>
        <w:pStyle w:val="PL"/>
      </w:pPr>
      <w:r>
        <w:rPr>
          <w:rFonts w:eastAsia="DengXian"/>
        </w:rPr>
        <w:t xml:space="preserve">        snssais</w:t>
      </w:r>
      <w:r>
        <w:t>:</w:t>
      </w:r>
    </w:p>
    <w:p w14:paraId="6F9FE29D" w14:textId="77777777" w:rsidR="008134FF" w:rsidRDefault="008134FF" w:rsidP="008134FF">
      <w:pPr>
        <w:pStyle w:val="PL"/>
      </w:pPr>
      <w:r>
        <w:t xml:space="preserve">          type: array</w:t>
      </w:r>
    </w:p>
    <w:p w14:paraId="63C5A31C" w14:textId="77777777" w:rsidR="008134FF" w:rsidRDefault="008134FF" w:rsidP="008134FF">
      <w:pPr>
        <w:pStyle w:val="PL"/>
      </w:pPr>
      <w:r>
        <w:t xml:space="preserve">          items:</w:t>
      </w:r>
    </w:p>
    <w:p w14:paraId="300F66AE" w14:textId="77777777" w:rsidR="008134FF" w:rsidRDefault="008134FF" w:rsidP="008134FF">
      <w:pPr>
        <w:pStyle w:val="PL"/>
      </w:pPr>
      <w:r>
        <w:t xml:space="preserve">            $ref: 'TS29571_CommonData.yaml#/components/schemas/Snssai'</w:t>
      </w:r>
    </w:p>
    <w:p w14:paraId="59E2DE34" w14:textId="77777777" w:rsidR="008134FF" w:rsidRDefault="008134FF" w:rsidP="008134FF">
      <w:pPr>
        <w:pStyle w:val="PL"/>
      </w:pPr>
      <w:r>
        <w:t xml:space="preserve">          minItems: 1</w:t>
      </w:r>
    </w:p>
    <w:p w14:paraId="6F73452F" w14:textId="77777777" w:rsidR="008134FF" w:rsidRDefault="008134FF" w:rsidP="008134FF">
      <w:pPr>
        <w:pStyle w:val="PL"/>
      </w:pPr>
      <w:r>
        <w:t xml:space="preserve">          description: Identification(s) of network slice.</w:t>
      </w:r>
    </w:p>
    <w:p w14:paraId="3432032D" w14:textId="77777777" w:rsidR="008134FF" w:rsidRDefault="008134FF" w:rsidP="008134FF">
      <w:pPr>
        <w:pStyle w:val="PL"/>
      </w:pPr>
      <w:r>
        <w:t xml:space="preserve">        appIds:</w:t>
      </w:r>
    </w:p>
    <w:p w14:paraId="7DB0ACC9" w14:textId="77777777" w:rsidR="008134FF" w:rsidRDefault="008134FF" w:rsidP="008134FF">
      <w:pPr>
        <w:pStyle w:val="PL"/>
      </w:pPr>
      <w:r>
        <w:t xml:space="preserve">          type: array</w:t>
      </w:r>
    </w:p>
    <w:p w14:paraId="7DE19A3F" w14:textId="77777777" w:rsidR="008134FF" w:rsidRDefault="008134FF" w:rsidP="008134FF">
      <w:pPr>
        <w:pStyle w:val="PL"/>
      </w:pPr>
      <w:r>
        <w:t xml:space="preserve">          items:</w:t>
      </w:r>
    </w:p>
    <w:p w14:paraId="52E74D36" w14:textId="77777777" w:rsidR="008134FF" w:rsidRDefault="008134FF" w:rsidP="008134FF">
      <w:pPr>
        <w:pStyle w:val="PL"/>
      </w:pPr>
      <w:r>
        <w:t xml:space="preserve">            $ref: 'TS29571_CommonData.yaml#/components/schemas/ApplicationId'</w:t>
      </w:r>
    </w:p>
    <w:p w14:paraId="0E89E0DE" w14:textId="77777777" w:rsidR="008134FF" w:rsidRDefault="008134FF" w:rsidP="008134FF">
      <w:pPr>
        <w:pStyle w:val="PL"/>
      </w:pPr>
      <w:r>
        <w:t xml:space="preserve">          minItems: 1</w:t>
      </w:r>
    </w:p>
    <w:p w14:paraId="5A846CBA" w14:textId="77777777" w:rsidR="008134FF" w:rsidRDefault="008134FF" w:rsidP="008134FF">
      <w:pPr>
        <w:pStyle w:val="PL"/>
      </w:pPr>
      <w:r>
        <w:t xml:space="preserve">        dnns:</w:t>
      </w:r>
    </w:p>
    <w:p w14:paraId="254C11BC" w14:textId="77777777" w:rsidR="008134FF" w:rsidRDefault="008134FF" w:rsidP="008134FF">
      <w:pPr>
        <w:pStyle w:val="PL"/>
      </w:pPr>
      <w:r>
        <w:t xml:space="preserve">          type: array</w:t>
      </w:r>
    </w:p>
    <w:p w14:paraId="72511DEE" w14:textId="77777777" w:rsidR="008134FF" w:rsidRDefault="008134FF" w:rsidP="008134FF">
      <w:pPr>
        <w:pStyle w:val="PL"/>
      </w:pPr>
      <w:r>
        <w:t xml:space="preserve">          items:</w:t>
      </w:r>
    </w:p>
    <w:p w14:paraId="2CF61BFD" w14:textId="77777777" w:rsidR="008134FF" w:rsidRDefault="008134FF" w:rsidP="008134FF">
      <w:pPr>
        <w:pStyle w:val="PL"/>
      </w:pPr>
      <w:r>
        <w:t xml:space="preserve">            $ref: 'TS29571_CommonData.yaml#/components/schemas/Dnn'</w:t>
      </w:r>
    </w:p>
    <w:p w14:paraId="789C7B5E" w14:textId="77777777" w:rsidR="008134FF" w:rsidRDefault="008134FF" w:rsidP="008134FF">
      <w:pPr>
        <w:pStyle w:val="PL"/>
      </w:pPr>
      <w:r>
        <w:t xml:space="preserve">          minItems: 1</w:t>
      </w:r>
    </w:p>
    <w:p w14:paraId="2635C9C6" w14:textId="77777777" w:rsidR="008134FF" w:rsidRDefault="008134FF" w:rsidP="008134FF">
      <w:pPr>
        <w:pStyle w:val="PL"/>
      </w:pPr>
      <w:r>
        <w:t xml:space="preserve">        dnais:</w:t>
      </w:r>
    </w:p>
    <w:p w14:paraId="788A77E2" w14:textId="77777777" w:rsidR="008134FF" w:rsidRDefault="008134FF" w:rsidP="008134FF">
      <w:pPr>
        <w:pStyle w:val="PL"/>
      </w:pPr>
      <w:r>
        <w:t xml:space="preserve">          type: array</w:t>
      </w:r>
    </w:p>
    <w:p w14:paraId="732619D3" w14:textId="77777777" w:rsidR="008134FF" w:rsidRDefault="008134FF" w:rsidP="008134FF">
      <w:pPr>
        <w:pStyle w:val="PL"/>
      </w:pPr>
      <w:r>
        <w:t xml:space="preserve">          items:</w:t>
      </w:r>
    </w:p>
    <w:p w14:paraId="17B9B641" w14:textId="77777777" w:rsidR="008134FF" w:rsidRDefault="008134FF" w:rsidP="008134FF">
      <w:pPr>
        <w:pStyle w:val="PL"/>
      </w:pPr>
      <w:r>
        <w:t xml:space="preserve">            $ref: 'TS29571_CommonData.yaml#/components/schemas/Dnai'</w:t>
      </w:r>
    </w:p>
    <w:p w14:paraId="4A91A62B" w14:textId="77777777" w:rsidR="008134FF" w:rsidRDefault="008134FF" w:rsidP="008134FF">
      <w:pPr>
        <w:pStyle w:val="PL"/>
      </w:pPr>
      <w:r>
        <w:t xml:space="preserve">          minItems: 1</w:t>
      </w:r>
    </w:p>
    <w:p w14:paraId="50A08F32" w14:textId="77777777" w:rsidR="008134FF" w:rsidRDefault="008134FF" w:rsidP="008134FF">
      <w:pPr>
        <w:pStyle w:val="PL"/>
      </w:pPr>
      <w:r>
        <w:t xml:space="preserve">        ladnDnns:</w:t>
      </w:r>
    </w:p>
    <w:p w14:paraId="3AA24742" w14:textId="77777777" w:rsidR="008134FF" w:rsidRDefault="008134FF" w:rsidP="008134FF">
      <w:pPr>
        <w:pStyle w:val="PL"/>
      </w:pPr>
      <w:r>
        <w:t xml:space="preserve">          type: array</w:t>
      </w:r>
    </w:p>
    <w:p w14:paraId="7E947D7F" w14:textId="77777777" w:rsidR="008134FF" w:rsidRDefault="008134FF" w:rsidP="008134FF">
      <w:pPr>
        <w:pStyle w:val="PL"/>
      </w:pPr>
      <w:r>
        <w:t xml:space="preserve">          items:</w:t>
      </w:r>
    </w:p>
    <w:p w14:paraId="219F7F21" w14:textId="77777777" w:rsidR="008134FF" w:rsidRDefault="008134FF" w:rsidP="008134FF">
      <w:pPr>
        <w:pStyle w:val="PL"/>
      </w:pPr>
      <w:r>
        <w:t xml:space="preserve">            $ref: 'TS29571_CommonData.yaml#/components/schemas/Dnn'</w:t>
      </w:r>
    </w:p>
    <w:p w14:paraId="7EDCD08E" w14:textId="77777777" w:rsidR="008134FF" w:rsidRDefault="008134FF" w:rsidP="008134FF">
      <w:pPr>
        <w:pStyle w:val="PL"/>
      </w:pPr>
      <w:r>
        <w:t xml:space="preserve">          minItems: 1</w:t>
      </w:r>
    </w:p>
    <w:p w14:paraId="7839C0EF" w14:textId="77777777" w:rsidR="008134FF" w:rsidRDefault="008134FF" w:rsidP="008134FF">
      <w:pPr>
        <w:pStyle w:val="PL"/>
      </w:pPr>
      <w:r>
        <w:t xml:space="preserve">          description: Identification(s) of LADN DNN to indicate the LADN service area as the AOI.</w:t>
      </w:r>
    </w:p>
    <w:p w14:paraId="5AAB79A6" w14:textId="77777777" w:rsidR="008134FF" w:rsidRDefault="008134FF" w:rsidP="008134FF">
      <w:pPr>
        <w:pStyle w:val="PL"/>
      </w:pPr>
      <w:r>
        <w:t xml:space="preserve">        networkArea:</w:t>
      </w:r>
    </w:p>
    <w:p w14:paraId="7F66B3A3" w14:textId="77777777" w:rsidR="008134FF" w:rsidRDefault="008134FF" w:rsidP="008134FF">
      <w:pPr>
        <w:pStyle w:val="PL"/>
      </w:pPr>
      <w:r>
        <w:t xml:space="preserve">          $ref: 'TS29554_Npcf_BDTPolicyControl.yaml#/components/schemas/NetworkAreaInfo'</w:t>
      </w:r>
    </w:p>
    <w:p w14:paraId="2206685B" w14:textId="77777777" w:rsidR="008134FF" w:rsidRDefault="008134FF" w:rsidP="008134FF">
      <w:pPr>
        <w:pStyle w:val="PL"/>
      </w:pPr>
      <w:r>
        <w:t xml:space="preserve">        visitedAreas:</w:t>
      </w:r>
    </w:p>
    <w:p w14:paraId="6ADE3383" w14:textId="77777777" w:rsidR="008134FF" w:rsidRDefault="008134FF" w:rsidP="008134FF">
      <w:pPr>
        <w:pStyle w:val="PL"/>
      </w:pPr>
      <w:r>
        <w:t xml:space="preserve">          type: array</w:t>
      </w:r>
    </w:p>
    <w:p w14:paraId="696B1B3A" w14:textId="77777777" w:rsidR="008134FF" w:rsidRDefault="008134FF" w:rsidP="008134FF">
      <w:pPr>
        <w:pStyle w:val="PL"/>
      </w:pPr>
      <w:r>
        <w:t xml:space="preserve">          items:</w:t>
      </w:r>
    </w:p>
    <w:p w14:paraId="4D007CFA" w14:textId="77777777" w:rsidR="008134FF" w:rsidRDefault="008134FF" w:rsidP="008134FF">
      <w:pPr>
        <w:pStyle w:val="PL"/>
      </w:pPr>
      <w:r>
        <w:t xml:space="preserve">            $ref: 'TS29554_Npcf_BDTPolicyControl.yaml#/components/schemas/NetworkAreaInfo'</w:t>
      </w:r>
    </w:p>
    <w:p w14:paraId="26C754CB" w14:textId="77777777" w:rsidR="008134FF" w:rsidRDefault="008134FF" w:rsidP="008134FF">
      <w:pPr>
        <w:pStyle w:val="PL"/>
      </w:pPr>
      <w:r>
        <w:t xml:space="preserve">          minItems: 1</w:t>
      </w:r>
    </w:p>
    <w:p w14:paraId="480CBEA5" w14:textId="77777777" w:rsidR="008134FF" w:rsidRDefault="008134FF" w:rsidP="008134FF">
      <w:pPr>
        <w:pStyle w:val="PL"/>
      </w:pPr>
      <w:r>
        <w:t xml:space="preserve">        maxTopAppUlNbr:</w:t>
      </w:r>
    </w:p>
    <w:p w14:paraId="2BFAA40C" w14:textId="77777777" w:rsidR="008134FF" w:rsidRDefault="008134FF" w:rsidP="008134FF">
      <w:pPr>
        <w:pStyle w:val="PL"/>
      </w:pPr>
      <w:r>
        <w:t xml:space="preserve">          $ref: 'TS29571_CommonData.yaml#/components/schemas/Uinteger'</w:t>
      </w:r>
    </w:p>
    <w:p w14:paraId="49742D9C" w14:textId="77777777" w:rsidR="008134FF" w:rsidRDefault="008134FF" w:rsidP="008134FF">
      <w:pPr>
        <w:pStyle w:val="PL"/>
      </w:pPr>
      <w:r>
        <w:t xml:space="preserve">        maxTopAppDlNbr:</w:t>
      </w:r>
    </w:p>
    <w:p w14:paraId="09069DEE" w14:textId="77777777" w:rsidR="008134FF" w:rsidRDefault="008134FF" w:rsidP="008134FF">
      <w:pPr>
        <w:pStyle w:val="PL"/>
      </w:pPr>
      <w:r>
        <w:t xml:space="preserve">          $ref: 'TS29571_CommonData.yaml#/components/schemas/Uinteger'</w:t>
      </w:r>
    </w:p>
    <w:p w14:paraId="5DE56849" w14:textId="77777777" w:rsidR="008134FF" w:rsidRDefault="008134FF" w:rsidP="008134FF">
      <w:pPr>
        <w:pStyle w:val="PL"/>
      </w:pPr>
      <w:r>
        <w:t xml:space="preserve">        nfInstanceIds:</w:t>
      </w:r>
    </w:p>
    <w:p w14:paraId="44DE9488" w14:textId="77777777" w:rsidR="008134FF" w:rsidRDefault="008134FF" w:rsidP="008134FF">
      <w:pPr>
        <w:pStyle w:val="PL"/>
      </w:pPr>
      <w:r>
        <w:t xml:space="preserve">          type: array</w:t>
      </w:r>
    </w:p>
    <w:p w14:paraId="29F50158" w14:textId="77777777" w:rsidR="008134FF" w:rsidRDefault="008134FF" w:rsidP="008134FF">
      <w:pPr>
        <w:pStyle w:val="PL"/>
      </w:pPr>
      <w:r>
        <w:t xml:space="preserve">          items:</w:t>
      </w:r>
    </w:p>
    <w:p w14:paraId="374161F0" w14:textId="77777777" w:rsidR="008134FF" w:rsidRDefault="008134FF" w:rsidP="008134FF">
      <w:pPr>
        <w:pStyle w:val="PL"/>
      </w:pPr>
      <w:r>
        <w:t xml:space="preserve">            $ref: 'TS29571_CommonData.yaml#/components/schemas/NfInstanceId'</w:t>
      </w:r>
    </w:p>
    <w:p w14:paraId="62570D47" w14:textId="77777777" w:rsidR="008134FF" w:rsidRDefault="008134FF" w:rsidP="008134FF">
      <w:pPr>
        <w:pStyle w:val="PL"/>
      </w:pPr>
      <w:r>
        <w:t xml:space="preserve">          minItems: 1</w:t>
      </w:r>
    </w:p>
    <w:p w14:paraId="40A53582" w14:textId="77777777" w:rsidR="008134FF" w:rsidRDefault="008134FF" w:rsidP="008134FF">
      <w:pPr>
        <w:pStyle w:val="PL"/>
      </w:pPr>
      <w:r>
        <w:t xml:space="preserve">        nfSetIds:</w:t>
      </w:r>
    </w:p>
    <w:p w14:paraId="1D029877" w14:textId="77777777" w:rsidR="008134FF" w:rsidRDefault="008134FF" w:rsidP="008134FF">
      <w:pPr>
        <w:pStyle w:val="PL"/>
      </w:pPr>
      <w:r>
        <w:t xml:space="preserve">          type: array</w:t>
      </w:r>
    </w:p>
    <w:p w14:paraId="079FD7B7" w14:textId="77777777" w:rsidR="008134FF" w:rsidRDefault="008134FF" w:rsidP="008134FF">
      <w:pPr>
        <w:pStyle w:val="PL"/>
      </w:pPr>
      <w:r>
        <w:t xml:space="preserve">          items:</w:t>
      </w:r>
    </w:p>
    <w:p w14:paraId="1A2329BA" w14:textId="77777777" w:rsidR="008134FF" w:rsidRDefault="008134FF" w:rsidP="008134FF">
      <w:pPr>
        <w:pStyle w:val="PL"/>
      </w:pPr>
      <w:r>
        <w:lastRenderedPageBreak/>
        <w:t xml:space="preserve">            $ref: 'TS29571_CommonData.yaml#/components/schemas/NfSetId'</w:t>
      </w:r>
    </w:p>
    <w:p w14:paraId="5204786B" w14:textId="77777777" w:rsidR="008134FF" w:rsidRDefault="008134FF" w:rsidP="008134FF">
      <w:pPr>
        <w:pStyle w:val="PL"/>
      </w:pPr>
      <w:r>
        <w:t xml:space="preserve">          minItems: 1</w:t>
      </w:r>
    </w:p>
    <w:p w14:paraId="108C9563" w14:textId="77777777" w:rsidR="008134FF" w:rsidRDefault="008134FF" w:rsidP="008134FF">
      <w:pPr>
        <w:pStyle w:val="PL"/>
      </w:pPr>
      <w:r>
        <w:t xml:space="preserve">        nfTypes:</w:t>
      </w:r>
    </w:p>
    <w:p w14:paraId="7C4BBBBF" w14:textId="77777777" w:rsidR="008134FF" w:rsidRDefault="008134FF" w:rsidP="008134FF">
      <w:pPr>
        <w:pStyle w:val="PL"/>
      </w:pPr>
      <w:r>
        <w:t xml:space="preserve">          type: array</w:t>
      </w:r>
    </w:p>
    <w:p w14:paraId="006E84DA" w14:textId="77777777" w:rsidR="008134FF" w:rsidRDefault="008134FF" w:rsidP="008134FF">
      <w:pPr>
        <w:pStyle w:val="PL"/>
      </w:pPr>
      <w:r>
        <w:t xml:space="preserve">          items:</w:t>
      </w:r>
    </w:p>
    <w:p w14:paraId="2AEB596B" w14:textId="77777777" w:rsidR="008134FF" w:rsidRDefault="008134FF" w:rsidP="008134FF">
      <w:pPr>
        <w:pStyle w:val="PL"/>
      </w:pPr>
      <w:r>
        <w:t xml:space="preserve">            $ref: 'TS29510_Nnrf_NFManagement.yaml#/components/schemas/NFType'</w:t>
      </w:r>
    </w:p>
    <w:p w14:paraId="21D21685" w14:textId="77777777" w:rsidR="008134FF" w:rsidRDefault="008134FF" w:rsidP="008134FF">
      <w:pPr>
        <w:pStyle w:val="PL"/>
      </w:pPr>
      <w:r>
        <w:t xml:space="preserve">          minItems: 1</w:t>
      </w:r>
    </w:p>
    <w:p w14:paraId="13B6B796" w14:textId="77777777" w:rsidR="008134FF" w:rsidRDefault="008134FF" w:rsidP="008134FF">
      <w:pPr>
        <w:pStyle w:val="PL"/>
      </w:pPr>
      <w:r>
        <w:t xml:space="preserve">        nsiIdInfos:</w:t>
      </w:r>
    </w:p>
    <w:p w14:paraId="63ADA75B" w14:textId="77777777" w:rsidR="008134FF" w:rsidRDefault="008134FF" w:rsidP="008134FF">
      <w:pPr>
        <w:pStyle w:val="PL"/>
      </w:pPr>
      <w:r>
        <w:t xml:space="preserve">          type: array</w:t>
      </w:r>
    </w:p>
    <w:p w14:paraId="17FA368D" w14:textId="77777777" w:rsidR="008134FF" w:rsidRDefault="008134FF" w:rsidP="008134FF">
      <w:pPr>
        <w:pStyle w:val="PL"/>
      </w:pPr>
      <w:r>
        <w:t xml:space="preserve">          items:</w:t>
      </w:r>
    </w:p>
    <w:p w14:paraId="750B6AFA" w14:textId="77777777" w:rsidR="008134FF" w:rsidRDefault="008134FF" w:rsidP="008134FF">
      <w:pPr>
        <w:pStyle w:val="PL"/>
      </w:pPr>
      <w:r>
        <w:t xml:space="preserve">            $ref: 'TS29520_Nnwdaf_EventsSubscription.yaml#/components/schemas/NsiIdInfo'</w:t>
      </w:r>
    </w:p>
    <w:p w14:paraId="5213FC05" w14:textId="77777777" w:rsidR="008134FF" w:rsidRDefault="008134FF" w:rsidP="008134FF">
      <w:pPr>
        <w:pStyle w:val="PL"/>
      </w:pPr>
      <w:r>
        <w:t xml:space="preserve">          minItems: 1</w:t>
      </w:r>
    </w:p>
    <w:p w14:paraId="63B827C0" w14:textId="77777777" w:rsidR="008134FF" w:rsidRDefault="008134FF" w:rsidP="008134FF">
      <w:pPr>
        <w:pStyle w:val="PL"/>
      </w:pPr>
      <w:r>
        <w:t xml:space="preserve">        qosRequ:</w:t>
      </w:r>
    </w:p>
    <w:p w14:paraId="2AD9EC15" w14:textId="77777777" w:rsidR="008134FF" w:rsidRDefault="008134FF" w:rsidP="008134FF">
      <w:pPr>
        <w:pStyle w:val="PL"/>
      </w:pPr>
      <w:r>
        <w:t xml:space="preserve">          $ref: 'TS29520_Nnwdaf_EventsSubscription.yaml#/components/schemas/QosRequirement'</w:t>
      </w:r>
    </w:p>
    <w:p w14:paraId="0542BAB9" w14:textId="77777777" w:rsidR="008134FF" w:rsidRDefault="008134FF" w:rsidP="008134FF">
      <w:pPr>
        <w:pStyle w:val="PL"/>
      </w:pPr>
      <w:r>
        <w:t xml:space="preserve">        </w:t>
      </w:r>
      <w:r>
        <w:rPr>
          <w:rFonts w:hint="eastAsia"/>
          <w:lang w:eastAsia="zh-CN"/>
        </w:rPr>
        <w:t>n</w:t>
      </w:r>
      <w:r>
        <w:t>wPerfReqs:</w:t>
      </w:r>
    </w:p>
    <w:p w14:paraId="6C01FD8E" w14:textId="77777777" w:rsidR="008134FF" w:rsidRDefault="008134FF" w:rsidP="008134FF">
      <w:pPr>
        <w:pStyle w:val="PL"/>
      </w:pPr>
      <w:r>
        <w:t xml:space="preserve">          type: array</w:t>
      </w:r>
    </w:p>
    <w:p w14:paraId="23693330" w14:textId="77777777" w:rsidR="008134FF" w:rsidRDefault="008134FF" w:rsidP="008134FF">
      <w:pPr>
        <w:pStyle w:val="PL"/>
      </w:pPr>
      <w:r>
        <w:t xml:space="preserve">          items:</w:t>
      </w:r>
    </w:p>
    <w:p w14:paraId="15DD82FE" w14:textId="77777777" w:rsidR="008134FF" w:rsidRDefault="008134FF" w:rsidP="008134FF">
      <w:pPr>
        <w:pStyle w:val="PL"/>
      </w:pPr>
      <w:r>
        <w:t xml:space="preserve">            $ref: '#/components/schemas/NetworkPerfReq'</w:t>
      </w:r>
    </w:p>
    <w:p w14:paraId="6DF719D8" w14:textId="77777777" w:rsidR="008134FF" w:rsidRDefault="008134FF" w:rsidP="008134FF">
      <w:pPr>
        <w:pStyle w:val="PL"/>
      </w:pPr>
      <w:r>
        <w:t xml:space="preserve">          minItems: 1</w:t>
      </w:r>
    </w:p>
    <w:p w14:paraId="3BA76FED" w14:textId="77777777" w:rsidR="008134FF" w:rsidRDefault="008134FF" w:rsidP="008134FF">
      <w:pPr>
        <w:pStyle w:val="PL"/>
      </w:pPr>
      <w:r>
        <w:t xml:space="preserve">        nwPerfTypes:</w:t>
      </w:r>
    </w:p>
    <w:p w14:paraId="217DA5B3" w14:textId="77777777" w:rsidR="008134FF" w:rsidRDefault="008134FF" w:rsidP="008134FF">
      <w:pPr>
        <w:pStyle w:val="PL"/>
      </w:pPr>
      <w:r>
        <w:t xml:space="preserve">          type: array</w:t>
      </w:r>
    </w:p>
    <w:p w14:paraId="6C4A8C41" w14:textId="77777777" w:rsidR="008134FF" w:rsidRDefault="008134FF" w:rsidP="008134FF">
      <w:pPr>
        <w:pStyle w:val="PL"/>
      </w:pPr>
      <w:r>
        <w:t xml:space="preserve">          items:</w:t>
      </w:r>
    </w:p>
    <w:p w14:paraId="02F39DB7" w14:textId="77777777" w:rsidR="008134FF" w:rsidRDefault="008134FF" w:rsidP="008134FF">
      <w:pPr>
        <w:pStyle w:val="PL"/>
      </w:pPr>
      <w:r>
        <w:t xml:space="preserve">            $ref: 'TS29520_Nnwdaf_EventsSubscription.yaml#/components/schemas/NetworkPerfType'</w:t>
      </w:r>
    </w:p>
    <w:p w14:paraId="56F631F2" w14:textId="77777777" w:rsidR="008134FF" w:rsidRDefault="008134FF" w:rsidP="008134FF">
      <w:pPr>
        <w:pStyle w:val="PL"/>
      </w:pPr>
      <w:r>
        <w:t xml:space="preserve">          minItems: 1</w:t>
      </w:r>
    </w:p>
    <w:p w14:paraId="3DE70129" w14:textId="77777777" w:rsidR="008134FF" w:rsidRDefault="008134FF" w:rsidP="008134FF">
      <w:pPr>
        <w:pStyle w:val="PL"/>
      </w:pPr>
      <w:r>
        <w:t xml:space="preserve">        addNwPerfReqs:</w:t>
      </w:r>
    </w:p>
    <w:p w14:paraId="6224501E" w14:textId="77777777" w:rsidR="008134FF" w:rsidRDefault="008134FF" w:rsidP="008134FF">
      <w:pPr>
        <w:pStyle w:val="PL"/>
      </w:pPr>
      <w:r>
        <w:t xml:space="preserve">          type: array</w:t>
      </w:r>
    </w:p>
    <w:p w14:paraId="26228104" w14:textId="77777777" w:rsidR="008134FF" w:rsidRDefault="008134FF" w:rsidP="008134FF">
      <w:pPr>
        <w:pStyle w:val="PL"/>
      </w:pPr>
      <w:r>
        <w:t xml:space="preserve">          items:</w:t>
      </w:r>
    </w:p>
    <w:p w14:paraId="14BC426F" w14:textId="77777777" w:rsidR="008134FF" w:rsidRDefault="008134FF" w:rsidP="008134FF">
      <w:pPr>
        <w:pStyle w:val="PL"/>
      </w:pPr>
      <w:r>
        <w:t xml:space="preserve">            $ref: '#/components/schemas/</w:t>
      </w:r>
      <w:r>
        <w:rPr>
          <w:lang w:eastAsia="zh-CN"/>
        </w:rPr>
        <w:t>ResourceUsageRequPerNwPerfType</w:t>
      </w:r>
      <w:r>
        <w:t>'</w:t>
      </w:r>
    </w:p>
    <w:p w14:paraId="154D56D9" w14:textId="77777777" w:rsidR="008134FF" w:rsidRDefault="008134FF" w:rsidP="008134FF">
      <w:pPr>
        <w:pStyle w:val="PL"/>
      </w:pPr>
      <w:r>
        <w:t xml:space="preserve">          minItems: 1</w:t>
      </w:r>
    </w:p>
    <w:p w14:paraId="530970FD" w14:textId="77777777" w:rsidR="008134FF" w:rsidRDefault="008134FF" w:rsidP="008134FF">
      <w:pPr>
        <w:pStyle w:val="PL"/>
      </w:pPr>
      <w:r>
        <w:t xml:space="preserve">        userDataConReqs:</w:t>
      </w:r>
    </w:p>
    <w:p w14:paraId="2C406F8E" w14:textId="77777777" w:rsidR="008134FF" w:rsidRDefault="008134FF" w:rsidP="008134FF">
      <w:pPr>
        <w:pStyle w:val="PL"/>
      </w:pPr>
      <w:r>
        <w:t xml:space="preserve">          type: array</w:t>
      </w:r>
    </w:p>
    <w:p w14:paraId="3F0465AA" w14:textId="77777777" w:rsidR="008134FF" w:rsidRDefault="008134FF" w:rsidP="008134FF">
      <w:pPr>
        <w:pStyle w:val="PL"/>
      </w:pPr>
      <w:r>
        <w:t xml:space="preserve">          items:</w:t>
      </w:r>
    </w:p>
    <w:p w14:paraId="26BD04C0" w14:textId="77777777" w:rsidR="008134FF" w:rsidRDefault="008134FF" w:rsidP="008134FF">
      <w:pPr>
        <w:pStyle w:val="PL"/>
      </w:pPr>
      <w:r>
        <w:t xml:space="preserve">            $ref: '#/components/schemas/UserDataCongestReq'</w:t>
      </w:r>
    </w:p>
    <w:p w14:paraId="3C6BF2FF" w14:textId="77777777" w:rsidR="008134FF" w:rsidRDefault="008134FF" w:rsidP="008134FF">
      <w:pPr>
        <w:pStyle w:val="PL"/>
      </w:pPr>
      <w:r>
        <w:t xml:space="preserve">          minItems: 1</w:t>
      </w:r>
    </w:p>
    <w:p w14:paraId="1455F1C9" w14:textId="77777777" w:rsidR="008134FF" w:rsidRDefault="008134FF" w:rsidP="008134FF">
      <w:pPr>
        <w:pStyle w:val="PL"/>
      </w:pPr>
      <w:r>
        <w:t xml:space="preserve">        bwRequs:</w:t>
      </w:r>
    </w:p>
    <w:p w14:paraId="40297AFF" w14:textId="77777777" w:rsidR="008134FF" w:rsidRDefault="008134FF" w:rsidP="008134FF">
      <w:pPr>
        <w:pStyle w:val="PL"/>
      </w:pPr>
      <w:r>
        <w:t xml:space="preserve">          type: array</w:t>
      </w:r>
    </w:p>
    <w:p w14:paraId="12604D59" w14:textId="77777777" w:rsidR="008134FF" w:rsidRDefault="008134FF" w:rsidP="008134FF">
      <w:pPr>
        <w:pStyle w:val="PL"/>
      </w:pPr>
      <w:r>
        <w:t xml:space="preserve">          items:</w:t>
      </w:r>
    </w:p>
    <w:p w14:paraId="13841877" w14:textId="77777777" w:rsidR="008134FF" w:rsidRDefault="008134FF" w:rsidP="008134FF">
      <w:pPr>
        <w:pStyle w:val="PL"/>
      </w:pPr>
      <w:r>
        <w:t xml:space="preserve">            $ref: 'TS29520_Nnwdaf_EventsSubscription.yaml#/components/schemas/BwRequirement'</w:t>
      </w:r>
    </w:p>
    <w:p w14:paraId="4DAB4B7F" w14:textId="77777777" w:rsidR="008134FF" w:rsidRDefault="008134FF" w:rsidP="008134FF">
      <w:pPr>
        <w:pStyle w:val="PL"/>
      </w:pPr>
      <w:r>
        <w:t xml:space="preserve">          minItems: 1</w:t>
      </w:r>
    </w:p>
    <w:p w14:paraId="3F7C1ECE" w14:textId="77777777" w:rsidR="008134FF" w:rsidRDefault="008134FF" w:rsidP="008134FF">
      <w:pPr>
        <w:pStyle w:val="PL"/>
      </w:pPr>
      <w:r>
        <w:t xml:space="preserve">        excepIds:</w:t>
      </w:r>
    </w:p>
    <w:p w14:paraId="17B68C3F" w14:textId="77777777" w:rsidR="008134FF" w:rsidRDefault="008134FF" w:rsidP="008134FF">
      <w:pPr>
        <w:pStyle w:val="PL"/>
      </w:pPr>
      <w:r>
        <w:t xml:space="preserve">          type: array</w:t>
      </w:r>
    </w:p>
    <w:p w14:paraId="512F0455" w14:textId="77777777" w:rsidR="008134FF" w:rsidRDefault="008134FF" w:rsidP="008134FF">
      <w:pPr>
        <w:pStyle w:val="PL"/>
      </w:pPr>
      <w:r>
        <w:t xml:space="preserve">          items:</w:t>
      </w:r>
    </w:p>
    <w:p w14:paraId="13C61A9B" w14:textId="77777777" w:rsidR="008134FF" w:rsidRDefault="008134FF" w:rsidP="008134FF">
      <w:pPr>
        <w:pStyle w:val="PL"/>
      </w:pPr>
      <w:r>
        <w:t xml:space="preserve">            $ref: 'TS29520_Nnwdaf_EventsSubscription.yaml#/components/schemas/ExceptionId'</w:t>
      </w:r>
    </w:p>
    <w:p w14:paraId="31F76B1A" w14:textId="77777777" w:rsidR="008134FF" w:rsidRDefault="008134FF" w:rsidP="008134FF">
      <w:pPr>
        <w:pStyle w:val="PL"/>
      </w:pPr>
      <w:r>
        <w:t xml:space="preserve">          minItems: 1</w:t>
      </w:r>
    </w:p>
    <w:p w14:paraId="7BD48029" w14:textId="77777777" w:rsidR="008134FF" w:rsidRDefault="008134FF" w:rsidP="008134FF">
      <w:pPr>
        <w:pStyle w:val="PL"/>
      </w:pPr>
      <w:r>
        <w:t xml:space="preserve">        exptAnaType:</w:t>
      </w:r>
    </w:p>
    <w:p w14:paraId="22459C2F" w14:textId="77777777" w:rsidR="008134FF" w:rsidRDefault="008134FF" w:rsidP="008134FF">
      <w:pPr>
        <w:pStyle w:val="PL"/>
      </w:pPr>
      <w:r>
        <w:t xml:space="preserve">          $ref: 'TS29520_Nnwdaf_EventsSubscription.yaml#/components/schemas/ExpectedAnalyticsType'</w:t>
      </w:r>
    </w:p>
    <w:p w14:paraId="63857124" w14:textId="77777777" w:rsidR="008134FF" w:rsidRDefault="008134FF" w:rsidP="008134FF">
      <w:pPr>
        <w:pStyle w:val="PL"/>
      </w:pPr>
      <w:r>
        <w:t xml:space="preserve">        exptUeBehav:</w:t>
      </w:r>
    </w:p>
    <w:p w14:paraId="11526984" w14:textId="77777777" w:rsidR="008134FF" w:rsidRDefault="008134FF" w:rsidP="008134FF">
      <w:pPr>
        <w:pStyle w:val="PL"/>
      </w:pPr>
      <w:r>
        <w:t xml:space="preserve">          $ref: 'TS29503_Nudm_SDM.yaml#/components/schemas/ExpectedUeBehaviourData'</w:t>
      </w:r>
    </w:p>
    <w:p w14:paraId="21A6B4F6" w14:textId="77777777" w:rsidR="008134FF" w:rsidRDefault="008134FF" w:rsidP="008134FF">
      <w:pPr>
        <w:pStyle w:val="PL"/>
        <w:rPr>
          <w:lang w:eastAsia="zh-CN"/>
        </w:rPr>
      </w:pPr>
      <w:r>
        <w:rPr>
          <w:rFonts w:hint="eastAsia"/>
          <w:lang w:eastAsia="zh-CN"/>
        </w:rPr>
        <w:t xml:space="preserve"> </w:t>
      </w:r>
      <w:r>
        <w:rPr>
          <w:lang w:eastAsia="zh-CN"/>
        </w:rPr>
        <w:t xml:space="preserve">       ratFreqs:</w:t>
      </w:r>
    </w:p>
    <w:p w14:paraId="13790A33" w14:textId="77777777" w:rsidR="008134FF" w:rsidRDefault="008134FF" w:rsidP="008134FF">
      <w:pPr>
        <w:pStyle w:val="PL"/>
      </w:pPr>
      <w:r>
        <w:t xml:space="preserve">          type: array</w:t>
      </w:r>
    </w:p>
    <w:p w14:paraId="25890F49" w14:textId="77777777" w:rsidR="008134FF" w:rsidRDefault="008134FF" w:rsidP="008134FF">
      <w:pPr>
        <w:pStyle w:val="PL"/>
        <w:rPr>
          <w:lang w:eastAsia="zh-CN"/>
        </w:rPr>
      </w:pPr>
      <w:r>
        <w:rPr>
          <w:rFonts w:hint="eastAsia"/>
          <w:lang w:eastAsia="zh-CN"/>
        </w:rPr>
        <w:t xml:space="preserve"> </w:t>
      </w:r>
      <w:r>
        <w:rPr>
          <w:lang w:eastAsia="zh-CN"/>
        </w:rPr>
        <w:t xml:space="preserve">         items:</w:t>
      </w:r>
    </w:p>
    <w:p w14:paraId="161C254F" w14:textId="77777777" w:rsidR="008134FF" w:rsidRDefault="008134FF" w:rsidP="008134FF">
      <w:pPr>
        <w:pStyle w:val="PL"/>
      </w:pPr>
      <w:r>
        <w:t xml:space="preserve">            $ref: 'TS29520_Nnwdaf_EventsSubscription.yaml#/components/schemas/RatFreqInformation'</w:t>
      </w:r>
    </w:p>
    <w:p w14:paraId="50D00D9B" w14:textId="77777777" w:rsidR="008134FF" w:rsidRDefault="008134FF" w:rsidP="008134FF">
      <w:pPr>
        <w:pStyle w:val="PL"/>
      </w:pPr>
      <w:r>
        <w:t xml:space="preserve">          minItems: 1</w:t>
      </w:r>
    </w:p>
    <w:p w14:paraId="58A6DF34" w14:textId="77777777" w:rsidR="008134FF" w:rsidRDefault="008134FF" w:rsidP="008134FF">
      <w:pPr>
        <w:pStyle w:val="PL"/>
      </w:pPr>
      <w:r>
        <w:t xml:space="preserve">        disperReqs:</w:t>
      </w:r>
    </w:p>
    <w:p w14:paraId="14CDBD50" w14:textId="77777777" w:rsidR="008134FF" w:rsidRDefault="008134FF" w:rsidP="008134FF">
      <w:pPr>
        <w:pStyle w:val="PL"/>
      </w:pPr>
      <w:r>
        <w:t xml:space="preserve">          type: array</w:t>
      </w:r>
    </w:p>
    <w:p w14:paraId="33E45D5C" w14:textId="77777777" w:rsidR="008134FF" w:rsidRDefault="008134FF" w:rsidP="008134FF">
      <w:pPr>
        <w:pStyle w:val="PL"/>
      </w:pPr>
      <w:r>
        <w:t xml:space="preserve">          items:</w:t>
      </w:r>
    </w:p>
    <w:p w14:paraId="5ADE6E35" w14:textId="77777777" w:rsidR="008134FF" w:rsidRDefault="008134FF" w:rsidP="008134FF">
      <w:pPr>
        <w:pStyle w:val="PL"/>
      </w:pPr>
      <w:r>
        <w:t xml:space="preserve">            $ref: 'TS29520_Nnwdaf_EventsSubscription.yaml#/components/schemas/DispersionRequirement'</w:t>
      </w:r>
    </w:p>
    <w:p w14:paraId="2236D4A7" w14:textId="77777777" w:rsidR="008134FF" w:rsidRDefault="008134FF" w:rsidP="008134FF">
      <w:pPr>
        <w:pStyle w:val="PL"/>
      </w:pPr>
      <w:r>
        <w:t xml:space="preserve">          minItems: 1</w:t>
      </w:r>
    </w:p>
    <w:p w14:paraId="2C88C5A3" w14:textId="77777777" w:rsidR="008134FF" w:rsidRDefault="008134FF" w:rsidP="008134FF">
      <w:pPr>
        <w:pStyle w:val="PL"/>
      </w:pPr>
      <w:r>
        <w:t xml:space="preserve">        redTransReqs:</w:t>
      </w:r>
    </w:p>
    <w:p w14:paraId="1612D62F" w14:textId="77777777" w:rsidR="008134FF" w:rsidRDefault="008134FF" w:rsidP="008134FF">
      <w:pPr>
        <w:pStyle w:val="PL"/>
      </w:pPr>
      <w:r>
        <w:t xml:space="preserve">          type: array</w:t>
      </w:r>
    </w:p>
    <w:p w14:paraId="6BAF85FD" w14:textId="77777777" w:rsidR="008134FF" w:rsidRDefault="008134FF" w:rsidP="008134FF">
      <w:pPr>
        <w:pStyle w:val="PL"/>
      </w:pPr>
      <w:r>
        <w:t xml:space="preserve">          items:</w:t>
      </w:r>
    </w:p>
    <w:p w14:paraId="47B42E99" w14:textId="77777777" w:rsidR="008134FF" w:rsidRDefault="008134FF" w:rsidP="008134FF">
      <w:pPr>
        <w:pStyle w:val="PL"/>
      </w:pPr>
      <w:r>
        <w:t xml:space="preserve">            $ref: 'TS29520_Nnwdaf_EventsSubscription.yaml#/components/schemas/RedundantTransmissionExpReq'</w:t>
      </w:r>
    </w:p>
    <w:p w14:paraId="666C8ECD" w14:textId="77777777" w:rsidR="008134FF" w:rsidRDefault="008134FF" w:rsidP="008134FF">
      <w:pPr>
        <w:pStyle w:val="PL"/>
      </w:pPr>
      <w:r>
        <w:t xml:space="preserve">          minItems: 1</w:t>
      </w:r>
    </w:p>
    <w:p w14:paraId="6DAF4BE6" w14:textId="77777777" w:rsidR="008134FF" w:rsidRDefault="008134FF" w:rsidP="008134FF">
      <w:pPr>
        <w:pStyle w:val="PL"/>
      </w:pPr>
      <w:r>
        <w:t xml:space="preserve">        wlanReqs:</w:t>
      </w:r>
    </w:p>
    <w:p w14:paraId="78FFB94D" w14:textId="77777777" w:rsidR="008134FF" w:rsidRDefault="008134FF" w:rsidP="008134FF">
      <w:pPr>
        <w:pStyle w:val="PL"/>
      </w:pPr>
      <w:r>
        <w:t xml:space="preserve">          type: array</w:t>
      </w:r>
    </w:p>
    <w:p w14:paraId="0574BDD5" w14:textId="77777777" w:rsidR="008134FF" w:rsidRDefault="008134FF" w:rsidP="008134FF">
      <w:pPr>
        <w:pStyle w:val="PL"/>
      </w:pPr>
      <w:r>
        <w:t xml:space="preserve">          items:</w:t>
      </w:r>
    </w:p>
    <w:p w14:paraId="6AA3356C" w14:textId="77777777" w:rsidR="008134FF" w:rsidRDefault="008134FF" w:rsidP="008134FF">
      <w:pPr>
        <w:pStyle w:val="PL"/>
      </w:pPr>
      <w:r>
        <w:t xml:space="preserve">            $ref: 'TS29520_Nnwdaf_EventsSubscription.yaml#/components/schemas/WlanPerformanceReq'</w:t>
      </w:r>
    </w:p>
    <w:p w14:paraId="12454E0C" w14:textId="77777777" w:rsidR="008134FF" w:rsidRDefault="008134FF" w:rsidP="008134FF">
      <w:pPr>
        <w:pStyle w:val="PL"/>
      </w:pPr>
      <w:r>
        <w:t xml:space="preserve">          minItems: 1</w:t>
      </w:r>
    </w:p>
    <w:p w14:paraId="07CFE5B9" w14:textId="77777777" w:rsidR="008134FF" w:rsidRDefault="008134FF" w:rsidP="008134FF">
      <w:pPr>
        <w:pStyle w:val="PL"/>
      </w:pPr>
      <w:r>
        <w:t xml:space="preserve">        listOfAnaSubsets:</w:t>
      </w:r>
    </w:p>
    <w:p w14:paraId="4DACA8FF" w14:textId="77777777" w:rsidR="008134FF" w:rsidRDefault="008134FF" w:rsidP="008134FF">
      <w:pPr>
        <w:pStyle w:val="PL"/>
      </w:pPr>
      <w:r>
        <w:t xml:space="preserve">          type: array</w:t>
      </w:r>
    </w:p>
    <w:p w14:paraId="73DC20B7" w14:textId="77777777" w:rsidR="008134FF" w:rsidRDefault="008134FF" w:rsidP="008134FF">
      <w:pPr>
        <w:pStyle w:val="PL"/>
      </w:pPr>
      <w:r>
        <w:t xml:space="preserve">          items:</w:t>
      </w:r>
    </w:p>
    <w:p w14:paraId="5EE003C4" w14:textId="77777777" w:rsidR="008134FF" w:rsidRDefault="008134FF" w:rsidP="008134FF">
      <w:pPr>
        <w:pStyle w:val="PL"/>
      </w:pPr>
      <w:r>
        <w:t xml:space="preserve">            $ref: 'TS29520_Nnwdaf_EventsSubscription.yaml#/components/schemas/</w:t>
      </w:r>
      <w:r>
        <w:rPr>
          <w:lang w:eastAsia="zh-CN"/>
        </w:rPr>
        <w:t>AnalyticsSubset</w:t>
      </w:r>
      <w:r>
        <w:t>'</w:t>
      </w:r>
    </w:p>
    <w:p w14:paraId="52FD56A3" w14:textId="77777777" w:rsidR="008134FF" w:rsidRDefault="008134FF" w:rsidP="008134FF">
      <w:pPr>
        <w:pStyle w:val="PL"/>
      </w:pPr>
      <w:r>
        <w:t xml:space="preserve">          minItems: 1</w:t>
      </w:r>
    </w:p>
    <w:p w14:paraId="5BF17C49" w14:textId="77777777" w:rsidR="008134FF" w:rsidRDefault="008134FF" w:rsidP="008134FF">
      <w:pPr>
        <w:pStyle w:val="PL"/>
      </w:pPr>
      <w:r>
        <w:t xml:space="preserve">        upfInfo:</w:t>
      </w:r>
    </w:p>
    <w:p w14:paraId="5A39EAE3" w14:textId="77777777" w:rsidR="008134FF" w:rsidRDefault="008134FF" w:rsidP="008134FF">
      <w:pPr>
        <w:pStyle w:val="PL"/>
      </w:pPr>
      <w:r>
        <w:rPr>
          <w:lang w:val="en-US"/>
        </w:rPr>
        <w:t xml:space="preserve">          $ref: 'TS29508_Nsmf_EventExposure.yaml#/components/schemas/UpfInformation'</w:t>
      </w:r>
    </w:p>
    <w:p w14:paraId="7AF4F5A8" w14:textId="77777777" w:rsidR="008134FF" w:rsidRDefault="008134FF" w:rsidP="008134FF">
      <w:pPr>
        <w:pStyle w:val="PL"/>
      </w:pPr>
      <w:r>
        <w:t xml:space="preserve">        </w:t>
      </w:r>
      <w:r>
        <w:rPr>
          <w:lang w:eastAsia="zh-CN"/>
        </w:rPr>
        <w:t>appServerAddrs</w:t>
      </w:r>
      <w:r>
        <w:t>:</w:t>
      </w:r>
    </w:p>
    <w:p w14:paraId="22811D27" w14:textId="77777777" w:rsidR="008134FF" w:rsidRDefault="008134FF" w:rsidP="008134FF">
      <w:pPr>
        <w:pStyle w:val="PL"/>
      </w:pPr>
      <w:r>
        <w:t xml:space="preserve">          type: array</w:t>
      </w:r>
    </w:p>
    <w:p w14:paraId="4E482308" w14:textId="77777777" w:rsidR="008134FF" w:rsidRDefault="008134FF" w:rsidP="008134FF">
      <w:pPr>
        <w:pStyle w:val="PL"/>
      </w:pPr>
      <w:r>
        <w:lastRenderedPageBreak/>
        <w:t xml:space="preserve">          items:</w:t>
      </w:r>
    </w:p>
    <w:p w14:paraId="4074B6C8" w14:textId="77777777" w:rsidR="008134FF" w:rsidRDefault="008134FF" w:rsidP="008134FF">
      <w:pPr>
        <w:pStyle w:val="PL"/>
      </w:pPr>
      <w:r>
        <w:t xml:space="preserve">            $ref: 'TS29517_Naf_EventExposure.yaml#/components/schemas/</w:t>
      </w:r>
      <w:r>
        <w:rPr>
          <w:lang w:eastAsia="zh-CN"/>
        </w:rPr>
        <w:t>AddrFqdn</w:t>
      </w:r>
      <w:r>
        <w:t>'</w:t>
      </w:r>
    </w:p>
    <w:p w14:paraId="5894FE6E" w14:textId="77777777" w:rsidR="008134FF" w:rsidRDefault="008134FF" w:rsidP="008134FF">
      <w:pPr>
        <w:pStyle w:val="PL"/>
      </w:pPr>
      <w:r>
        <w:t xml:space="preserve">          minItems: 1</w:t>
      </w:r>
    </w:p>
    <w:p w14:paraId="66F1B1C0" w14:textId="77777777" w:rsidR="008134FF" w:rsidRDefault="008134FF" w:rsidP="008134FF">
      <w:pPr>
        <w:pStyle w:val="PL"/>
      </w:pPr>
      <w:r>
        <w:t xml:space="preserve">        dnPerfReqs:</w:t>
      </w:r>
    </w:p>
    <w:p w14:paraId="613D1340" w14:textId="77777777" w:rsidR="008134FF" w:rsidRDefault="008134FF" w:rsidP="008134FF">
      <w:pPr>
        <w:pStyle w:val="PL"/>
      </w:pPr>
      <w:r>
        <w:t xml:space="preserve">          type: array</w:t>
      </w:r>
    </w:p>
    <w:p w14:paraId="7F186BCB" w14:textId="77777777" w:rsidR="008134FF" w:rsidRDefault="008134FF" w:rsidP="008134FF">
      <w:pPr>
        <w:pStyle w:val="PL"/>
      </w:pPr>
      <w:r>
        <w:t xml:space="preserve">          items:</w:t>
      </w:r>
    </w:p>
    <w:p w14:paraId="66EC3A03" w14:textId="77777777" w:rsidR="008134FF" w:rsidRDefault="008134FF" w:rsidP="008134FF">
      <w:pPr>
        <w:pStyle w:val="PL"/>
      </w:pPr>
      <w:r>
        <w:t xml:space="preserve">            $ref: 'TS29520_Nnwdaf_EventsSubscription.yaml#/components/schemas/DnPerformanceReq'</w:t>
      </w:r>
    </w:p>
    <w:p w14:paraId="0F7A7B41" w14:textId="77777777" w:rsidR="008134FF" w:rsidRDefault="008134FF" w:rsidP="008134FF">
      <w:pPr>
        <w:pStyle w:val="PL"/>
      </w:pPr>
      <w:r>
        <w:t xml:space="preserve">          minItems: 1</w:t>
      </w:r>
    </w:p>
    <w:p w14:paraId="68D7313F" w14:textId="77777777" w:rsidR="008134FF" w:rsidRDefault="008134FF" w:rsidP="008134FF">
      <w:pPr>
        <w:pStyle w:val="PL"/>
      </w:pPr>
      <w:r>
        <w:t xml:space="preserve">        ueMobilityReqs:</w:t>
      </w:r>
    </w:p>
    <w:p w14:paraId="2289266A" w14:textId="77777777" w:rsidR="008134FF" w:rsidRDefault="008134FF" w:rsidP="008134FF">
      <w:pPr>
        <w:pStyle w:val="PL"/>
      </w:pPr>
      <w:r>
        <w:t xml:space="preserve">          type: array</w:t>
      </w:r>
    </w:p>
    <w:p w14:paraId="029372E6" w14:textId="77777777" w:rsidR="008134FF" w:rsidRDefault="008134FF" w:rsidP="008134FF">
      <w:pPr>
        <w:pStyle w:val="PL"/>
      </w:pPr>
      <w:r>
        <w:t xml:space="preserve">          items:</w:t>
      </w:r>
    </w:p>
    <w:p w14:paraId="6DAB927B" w14:textId="77777777" w:rsidR="008134FF" w:rsidRDefault="008134FF" w:rsidP="008134FF">
      <w:pPr>
        <w:pStyle w:val="PL"/>
      </w:pPr>
      <w:r>
        <w:t xml:space="preserve">            $ref: 'TS29520_Nnwdaf_EventsSubscription.yaml#/components/schemas/UeMobilityReq'</w:t>
      </w:r>
    </w:p>
    <w:p w14:paraId="6A1F69FA" w14:textId="77777777" w:rsidR="008134FF" w:rsidRDefault="008134FF" w:rsidP="008134FF">
      <w:pPr>
        <w:pStyle w:val="PL"/>
      </w:pPr>
      <w:r>
        <w:t xml:space="preserve">          minItems: 1</w:t>
      </w:r>
    </w:p>
    <w:p w14:paraId="52317EF3" w14:textId="77777777" w:rsidR="008134FF" w:rsidRDefault="008134FF" w:rsidP="008134FF">
      <w:pPr>
        <w:pStyle w:val="PL"/>
      </w:pPr>
      <w:r>
        <w:t xml:space="preserve">        ueCommReqs:</w:t>
      </w:r>
    </w:p>
    <w:p w14:paraId="4FE01608" w14:textId="77777777" w:rsidR="008134FF" w:rsidRDefault="008134FF" w:rsidP="008134FF">
      <w:pPr>
        <w:pStyle w:val="PL"/>
      </w:pPr>
      <w:r>
        <w:t xml:space="preserve">          type: array</w:t>
      </w:r>
    </w:p>
    <w:p w14:paraId="62B9FE01" w14:textId="77777777" w:rsidR="008134FF" w:rsidRDefault="008134FF" w:rsidP="008134FF">
      <w:pPr>
        <w:pStyle w:val="PL"/>
      </w:pPr>
      <w:r>
        <w:t xml:space="preserve">          items:</w:t>
      </w:r>
    </w:p>
    <w:p w14:paraId="1452690C" w14:textId="77777777" w:rsidR="008134FF" w:rsidRDefault="008134FF" w:rsidP="008134FF">
      <w:pPr>
        <w:pStyle w:val="PL"/>
      </w:pPr>
      <w:r>
        <w:t xml:space="preserve">            $ref: 'TS29520_Nnwdaf_EventsSubscription.yaml#/components/schemas/UeCommReq'</w:t>
      </w:r>
    </w:p>
    <w:p w14:paraId="3894AE6D" w14:textId="77777777" w:rsidR="008134FF" w:rsidRDefault="008134FF" w:rsidP="008134FF">
      <w:pPr>
        <w:pStyle w:val="PL"/>
      </w:pPr>
      <w:r>
        <w:t xml:space="preserve">          minItems: 1</w:t>
      </w:r>
    </w:p>
    <w:p w14:paraId="3AF466DC" w14:textId="77777777" w:rsidR="008134FF" w:rsidRDefault="008134FF" w:rsidP="008134FF">
      <w:pPr>
        <w:pStyle w:val="PL"/>
      </w:pPr>
      <w:r>
        <w:t xml:space="preserve">        pduSesInfos:</w:t>
      </w:r>
    </w:p>
    <w:p w14:paraId="4D1AE8E7" w14:textId="77777777" w:rsidR="008134FF" w:rsidRDefault="008134FF" w:rsidP="008134FF">
      <w:pPr>
        <w:pStyle w:val="PL"/>
      </w:pPr>
      <w:r>
        <w:t xml:space="preserve">          type: array</w:t>
      </w:r>
    </w:p>
    <w:p w14:paraId="1C65BDBD" w14:textId="77777777" w:rsidR="008134FF" w:rsidRDefault="008134FF" w:rsidP="008134FF">
      <w:pPr>
        <w:pStyle w:val="PL"/>
      </w:pPr>
      <w:r>
        <w:t xml:space="preserve">          items:</w:t>
      </w:r>
    </w:p>
    <w:p w14:paraId="062CAAA5" w14:textId="77777777" w:rsidR="008134FF" w:rsidRDefault="008134FF" w:rsidP="008134FF">
      <w:pPr>
        <w:pStyle w:val="PL"/>
      </w:pPr>
      <w:r>
        <w:t xml:space="preserve">            $ref: 'TS29520_Nnwdaf_EventsSubscription.yaml#/components/schemas/PduSessionInfo'</w:t>
      </w:r>
    </w:p>
    <w:p w14:paraId="7A9B2B25" w14:textId="77777777" w:rsidR="008134FF" w:rsidRDefault="008134FF" w:rsidP="008134FF">
      <w:pPr>
        <w:pStyle w:val="PL"/>
      </w:pPr>
      <w:r>
        <w:t xml:space="preserve">          minItems: 1</w:t>
      </w:r>
    </w:p>
    <w:p w14:paraId="2DD314EA" w14:textId="77777777" w:rsidR="008134FF" w:rsidRDefault="008134FF" w:rsidP="008134FF">
      <w:pPr>
        <w:pStyle w:val="PL"/>
      </w:pPr>
      <w:r>
        <w:t xml:space="preserve">        pduSesTrafReqs:</w:t>
      </w:r>
    </w:p>
    <w:p w14:paraId="15D63332" w14:textId="77777777" w:rsidR="008134FF" w:rsidRDefault="008134FF" w:rsidP="008134FF">
      <w:pPr>
        <w:pStyle w:val="PL"/>
      </w:pPr>
      <w:r>
        <w:t xml:space="preserve">          type: array</w:t>
      </w:r>
    </w:p>
    <w:p w14:paraId="5576C501" w14:textId="77777777" w:rsidR="008134FF" w:rsidRDefault="008134FF" w:rsidP="008134FF">
      <w:pPr>
        <w:pStyle w:val="PL"/>
      </w:pPr>
      <w:r>
        <w:t xml:space="preserve">          items:</w:t>
      </w:r>
    </w:p>
    <w:p w14:paraId="487087E9" w14:textId="77777777" w:rsidR="008134FF" w:rsidRDefault="008134FF" w:rsidP="008134FF">
      <w:pPr>
        <w:pStyle w:val="PL"/>
      </w:pPr>
      <w:r>
        <w:t xml:space="preserve">            $ref: 'TS29520_Nnwdaf_EventsSubscription.yaml#/components/schemas/PduSesTrafficReq'</w:t>
      </w:r>
    </w:p>
    <w:p w14:paraId="201AD99A" w14:textId="77777777" w:rsidR="008134FF" w:rsidRDefault="008134FF" w:rsidP="008134FF">
      <w:pPr>
        <w:pStyle w:val="PL"/>
      </w:pPr>
      <w:r>
        <w:t xml:space="preserve">          minItems: 1</w:t>
      </w:r>
    </w:p>
    <w:p w14:paraId="411AA843" w14:textId="77777777" w:rsidR="008134FF" w:rsidRDefault="008134FF" w:rsidP="008134FF">
      <w:pPr>
        <w:pStyle w:val="PL"/>
      </w:pPr>
      <w:r>
        <w:t xml:space="preserve">        </w:t>
      </w:r>
      <w:r>
        <w:rPr>
          <w:rFonts w:hint="eastAsia"/>
          <w:lang w:eastAsia="zh-CN"/>
        </w:rPr>
        <w:t>l</w:t>
      </w:r>
      <w:r>
        <w:rPr>
          <w:lang w:eastAsia="zh-CN"/>
        </w:rPr>
        <w:t>ocGranularity</w:t>
      </w:r>
      <w:r>
        <w:t>:</w:t>
      </w:r>
    </w:p>
    <w:p w14:paraId="36B5D879" w14:textId="77777777" w:rsidR="008134FF" w:rsidRDefault="008134FF" w:rsidP="008134FF">
      <w:pPr>
        <w:pStyle w:val="PL"/>
      </w:pPr>
      <w:r>
        <w:rPr>
          <w:lang w:val="en-US"/>
        </w:rPr>
        <w:t xml:space="preserve">          $ref: </w:t>
      </w:r>
      <w:r>
        <w:t>'TS29520_Nnwdaf_EventsSubscription.yaml</w:t>
      </w:r>
      <w:r>
        <w:rPr>
          <w:lang w:val="en-US"/>
        </w:rPr>
        <w:t>#/components/schemas/</w:t>
      </w:r>
      <w:r>
        <w:rPr>
          <w:lang w:eastAsia="zh-CN"/>
        </w:rPr>
        <w:t>LocInfoGranularity</w:t>
      </w:r>
      <w:r>
        <w:rPr>
          <w:lang w:val="en-US"/>
        </w:rPr>
        <w:t>'</w:t>
      </w:r>
    </w:p>
    <w:p w14:paraId="793E7464" w14:textId="77777777" w:rsidR="008134FF" w:rsidRDefault="008134FF" w:rsidP="008134FF">
      <w:pPr>
        <w:pStyle w:val="PL"/>
      </w:pPr>
      <w:r>
        <w:t xml:space="preserve">        useCaseCxt:</w:t>
      </w:r>
    </w:p>
    <w:p w14:paraId="6C0429BF" w14:textId="77777777" w:rsidR="008134FF" w:rsidRDefault="008134FF" w:rsidP="008134FF">
      <w:pPr>
        <w:pStyle w:val="PL"/>
      </w:pPr>
      <w:r>
        <w:t xml:space="preserve">          type: string</w:t>
      </w:r>
    </w:p>
    <w:p w14:paraId="76C26351" w14:textId="77777777" w:rsidR="008134FF" w:rsidRDefault="008134FF" w:rsidP="008134FF">
      <w:pPr>
        <w:pStyle w:val="PL"/>
      </w:pPr>
      <w:r>
        <w:t xml:space="preserve">          description: &gt;</w:t>
      </w:r>
    </w:p>
    <w:p w14:paraId="1A692007" w14:textId="77777777" w:rsidR="008134FF" w:rsidRDefault="008134FF" w:rsidP="008134FF">
      <w:pPr>
        <w:pStyle w:val="PL"/>
      </w:pPr>
      <w:r>
        <w:t xml:space="preserve">            Indicates the context of usage of the analytics. The value and format of this parameter </w:t>
      </w:r>
    </w:p>
    <w:p w14:paraId="4DFE5AEC" w14:textId="77777777" w:rsidR="008134FF" w:rsidRDefault="008134FF" w:rsidP="008134FF">
      <w:pPr>
        <w:pStyle w:val="PL"/>
      </w:pPr>
      <w:r>
        <w:t xml:space="preserve">            are not standardized.</w:t>
      </w:r>
    </w:p>
    <w:p w14:paraId="31F2FA49" w14:textId="77777777" w:rsidR="008134FF" w:rsidRDefault="008134FF" w:rsidP="008134FF">
      <w:pPr>
        <w:pStyle w:val="PL"/>
      </w:pPr>
      <w:r>
        <w:t xml:space="preserve">        </w:t>
      </w:r>
      <w:r>
        <w:rPr>
          <w:lang w:eastAsia="zh-CN"/>
        </w:rPr>
        <w:t>e2eDataVolTransTimeReqs</w:t>
      </w:r>
      <w:r>
        <w:t>:</w:t>
      </w:r>
    </w:p>
    <w:p w14:paraId="5178813C" w14:textId="77777777" w:rsidR="008134FF" w:rsidRDefault="008134FF" w:rsidP="008134FF">
      <w:pPr>
        <w:pStyle w:val="PL"/>
      </w:pPr>
      <w:r>
        <w:t xml:space="preserve">          type: array</w:t>
      </w:r>
    </w:p>
    <w:p w14:paraId="1702B5EA" w14:textId="77777777" w:rsidR="008134FF" w:rsidRDefault="008134FF" w:rsidP="008134FF">
      <w:pPr>
        <w:pStyle w:val="PL"/>
      </w:pPr>
      <w:r>
        <w:t xml:space="preserve">          items:</w:t>
      </w:r>
    </w:p>
    <w:p w14:paraId="5E0980B0" w14:textId="77777777" w:rsidR="008134FF" w:rsidRDefault="008134FF" w:rsidP="008134FF">
      <w:pPr>
        <w:pStyle w:val="PL"/>
      </w:pPr>
      <w:r>
        <w:t xml:space="preserve">            $ref: 'TS29520_Nnwdaf_EventsSubscription.yaml#/components/schemas/</w:t>
      </w:r>
      <w:r>
        <w:rPr>
          <w:bCs/>
          <w:lang w:eastAsia="zh-CN"/>
        </w:rPr>
        <w:t>E2eDataVolTransTime</w:t>
      </w:r>
      <w:r>
        <w:rPr>
          <w:rFonts w:eastAsia="DengXian"/>
        </w:rPr>
        <w:t>Req</w:t>
      </w:r>
      <w:r>
        <w:t>'</w:t>
      </w:r>
    </w:p>
    <w:p w14:paraId="2D9ABFFF" w14:textId="77777777" w:rsidR="008134FF" w:rsidRDefault="008134FF" w:rsidP="008134FF">
      <w:pPr>
        <w:pStyle w:val="PL"/>
      </w:pPr>
      <w:r>
        <w:t xml:space="preserve">          minItems: 1</w:t>
      </w:r>
    </w:p>
    <w:p w14:paraId="24C46E3C" w14:textId="77777777" w:rsidR="008134FF" w:rsidRDefault="008134FF" w:rsidP="008134FF">
      <w:pPr>
        <w:pStyle w:val="PL"/>
      </w:pPr>
      <w:r>
        <w:t xml:space="preserve">        </w:t>
      </w:r>
      <w:r>
        <w:rPr>
          <w:lang w:eastAsia="zh-CN"/>
        </w:rPr>
        <w:t>accuReq</w:t>
      </w:r>
      <w:r>
        <w:t>:</w:t>
      </w:r>
    </w:p>
    <w:p w14:paraId="1EC5AA0C" w14:textId="77777777" w:rsidR="008134FF" w:rsidRDefault="008134FF" w:rsidP="008134FF">
      <w:pPr>
        <w:pStyle w:val="PL"/>
      </w:pPr>
      <w:r>
        <w:t xml:space="preserve">          $ref: 'TS29520_Nnwdaf_EventsSubscription.yaml#/components/schemas/AccuracyReq'</w:t>
      </w:r>
    </w:p>
    <w:p w14:paraId="20195552" w14:textId="77777777" w:rsidR="008134FF" w:rsidRDefault="008134FF" w:rsidP="008134FF">
      <w:pPr>
        <w:pStyle w:val="PL"/>
      </w:pPr>
      <w:r>
        <w:t xml:space="preserve">      not:</w:t>
      </w:r>
    </w:p>
    <w:p w14:paraId="06EADECB" w14:textId="77777777" w:rsidR="008134FF" w:rsidRDefault="008134FF" w:rsidP="008134FF">
      <w:pPr>
        <w:pStyle w:val="PL"/>
      </w:pPr>
      <w:r>
        <w:t xml:space="preserve">        required: [anySlice, snssais]</w:t>
      </w:r>
    </w:p>
    <w:p w14:paraId="7B71C777" w14:textId="77777777" w:rsidR="008134FF" w:rsidRDefault="008134FF" w:rsidP="008134FF">
      <w:pPr>
        <w:pStyle w:val="PL"/>
        <w:rPr>
          <w:rFonts w:cs="Courier New"/>
          <w:szCs w:val="16"/>
        </w:rPr>
      </w:pPr>
    </w:p>
    <w:p w14:paraId="56FE297F" w14:textId="77777777" w:rsidR="008134FF" w:rsidRDefault="008134FF" w:rsidP="008134FF">
      <w:pPr>
        <w:pStyle w:val="PL"/>
        <w:rPr>
          <w:rFonts w:cs="Courier New"/>
          <w:szCs w:val="16"/>
        </w:rPr>
      </w:pPr>
      <w:r>
        <w:rPr>
          <w:rFonts w:cs="Courier New"/>
          <w:szCs w:val="16"/>
        </w:rPr>
        <w:t xml:space="preserve">    ProblemDetailsAnalyticsInfo</w:t>
      </w:r>
      <w:r>
        <w:t>Req</w:t>
      </w:r>
      <w:r>
        <w:rPr>
          <w:lang w:eastAsia="zh-CN"/>
        </w:rPr>
        <w:t>uest</w:t>
      </w:r>
      <w:r>
        <w:rPr>
          <w:rFonts w:cs="Courier New"/>
          <w:szCs w:val="16"/>
        </w:rPr>
        <w:t>:</w:t>
      </w:r>
    </w:p>
    <w:p w14:paraId="6F8AE458" w14:textId="77777777" w:rsidR="008134FF" w:rsidRDefault="008134FF" w:rsidP="008134FF">
      <w:pPr>
        <w:pStyle w:val="PL"/>
        <w:rPr>
          <w:rFonts w:cs="Courier New"/>
          <w:szCs w:val="16"/>
        </w:rPr>
      </w:pPr>
      <w:r>
        <w:rPr>
          <w:rFonts w:cs="Courier New"/>
          <w:szCs w:val="16"/>
        </w:rPr>
        <w:t xml:space="preserve">      description: &gt;</w:t>
      </w:r>
    </w:p>
    <w:p w14:paraId="3E6703CC" w14:textId="77777777" w:rsidR="008134FF" w:rsidRDefault="008134FF" w:rsidP="008134FF">
      <w:pPr>
        <w:pStyle w:val="PL"/>
        <w:rPr>
          <w:rFonts w:cs="Courier New"/>
          <w:szCs w:val="16"/>
        </w:rPr>
      </w:pPr>
      <w:r>
        <w:t xml:space="preserve">        </w:t>
      </w:r>
      <w:r>
        <w:rPr>
          <w:rFonts w:cs="Courier New"/>
          <w:szCs w:val="16"/>
        </w:rPr>
        <w:t xml:space="preserve">Extends ProblemDetails to indicate </w:t>
      </w:r>
      <w:r>
        <w:rPr>
          <w:lang w:eastAsia="zh-CN"/>
        </w:rPr>
        <w:t xml:space="preserve">more details why the analytics </w:t>
      </w:r>
      <w:r>
        <w:t>request is rejected.</w:t>
      </w:r>
    </w:p>
    <w:p w14:paraId="11097E75" w14:textId="77777777" w:rsidR="008134FF" w:rsidRDefault="008134FF" w:rsidP="008134FF">
      <w:pPr>
        <w:pStyle w:val="PL"/>
        <w:rPr>
          <w:rFonts w:cs="Courier New"/>
          <w:szCs w:val="16"/>
        </w:rPr>
      </w:pPr>
      <w:r>
        <w:rPr>
          <w:rFonts w:cs="Courier New"/>
          <w:szCs w:val="16"/>
        </w:rPr>
        <w:t xml:space="preserve">      allOf:</w:t>
      </w:r>
    </w:p>
    <w:p w14:paraId="3444FDB6" w14:textId="77777777" w:rsidR="008134FF" w:rsidRDefault="008134FF" w:rsidP="008134FF">
      <w:pPr>
        <w:pStyle w:val="PL"/>
      </w:pPr>
      <w:r>
        <w:t xml:space="preserve">        - $ref: '</w:t>
      </w:r>
      <w:r>
        <w:rPr>
          <w:rFonts w:cs="Courier New"/>
          <w:szCs w:val="16"/>
        </w:rPr>
        <w:t>TS29571_CommonData.yaml</w:t>
      </w:r>
      <w:r>
        <w:t>#/components/schemas/ProblemDetails'</w:t>
      </w:r>
    </w:p>
    <w:p w14:paraId="55C5F33A" w14:textId="77777777" w:rsidR="008134FF" w:rsidRDefault="008134FF" w:rsidP="008134FF">
      <w:pPr>
        <w:pStyle w:val="PL"/>
        <w:rPr>
          <w:rFonts w:cs="Courier New"/>
          <w:szCs w:val="16"/>
        </w:rPr>
      </w:pPr>
      <w:r>
        <w:rPr>
          <w:rFonts w:cs="Courier New"/>
          <w:szCs w:val="16"/>
        </w:rPr>
        <w:t xml:space="preserve">        - </w:t>
      </w:r>
      <w:r>
        <w:t>$ref: '#/components/schemas/AdditionInfoAnalyticsInfoRequest</w:t>
      </w:r>
      <w:r>
        <w:rPr>
          <w:lang w:eastAsia="zh-CN"/>
        </w:rPr>
        <w:t>'</w:t>
      </w:r>
    </w:p>
    <w:p w14:paraId="2610D62F" w14:textId="77777777" w:rsidR="008134FF" w:rsidRDefault="008134FF" w:rsidP="008134FF">
      <w:pPr>
        <w:pStyle w:val="PL"/>
      </w:pPr>
    </w:p>
    <w:p w14:paraId="6EF581F1" w14:textId="77777777" w:rsidR="008134FF" w:rsidRDefault="008134FF" w:rsidP="008134FF">
      <w:pPr>
        <w:pStyle w:val="PL"/>
      </w:pPr>
      <w:r>
        <w:t xml:space="preserve">    AdditionInfoAnalyticsInfoRequest:</w:t>
      </w:r>
    </w:p>
    <w:p w14:paraId="5B86F595" w14:textId="77777777" w:rsidR="008134FF" w:rsidRDefault="008134FF" w:rsidP="008134FF">
      <w:pPr>
        <w:pStyle w:val="PL"/>
      </w:pPr>
      <w:r>
        <w:t xml:space="preserve">      description: Indicates </w:t>
      </w:r>
      <w:r>
        <w:rPr>
          <w:rFonts w:cs="Arial"/>
          <w:szCs w:val="18"/>
        </w:rPr>
        <w:t>additional information</w:t>
      </w:r>
      <w:r>
        <w:rPr>
          <w:lang w:eastAsia="zh-CN"/>
        </w:rPr>
        <w:t xml:space="preserve"> why </w:t>
      </w:r>
      <w:r>
        <w:t>the analytics request is rejected.</w:t>
      </w:r>
    </w:p>
    <w:p w14:paraId="638838DB" w14:textId="77777777" w:rsidR="008134FF" w:rsidRDefault="008134FF" w:rsidP="008134FF">
      <w:pPr>
        <w:pStyle w:val="PL"/>
      </w:pPr>
      <w:r>
        <w:t xml:space="preserve">      type: object</w:t>
      </w:r>
    </w:p>
    <w:p w14:paraId="7BFA20B1" w14:textId="77777777" w:rsidR="008134FF" w:rsidRDefault="008134FF" w:rsidP="008134FF">
      <w:pPr>
        <w:pStyle w:val="PL"/>
      </w:pPr>
      <w:r>
        <w:t xml:space="preserve">      properties:</w:t>
      </w:r>
    </w:p>
    <w:p w14:paraId="45C51F29" w14:textId="77777777" w:rsidR="008134FF" w:rsidRDefault="008134FF" w:rsidP="008134FF">
      <w:pPr>
        <w:pStyle w:val="PL"/>
      </w:pPr>
      <w:r>
        <w:t xml:space="preserve">        rvWaitTime:</w:t>
      </w:r>
    </w:p>
    <w:p w14:paraId="36494149" w14:textId="77777777" w:rsidR="008134FF" w:rsidRDefault="008134FF" w:rsidP="008134FF">
      <w:pPr>
        <w:pStyle w:val="PL"/>
      </w:pPr>
      <w:r>
        <w:t xml:space="preserve">          $ref: 'TS29571_CommonData.yaml#/components/schemas/DurationSec'</w:t>
      </w:r>
    </w:p>
    <w:p w14:paraId="335A5BBF" w14:textId="77777777" w:rsidR="008134FF" w:rsidRDefault="008134FF" w:rsidP="008134FF">
      <w:pPr>
        <w:pStyle w:val="PL"/>
      </w:pPr>
    </w:p>
    <w:p w14:paraId="2C7E7A24" w14:textId="77777777" w:rsidR="008134FF" w:rsidRDefault="008134FF" w:rsidP="008134FF">
      <w:pPr>
        <w:pStyle w:val="PL"/>
      </w:pPr>
      <w:r>
        <w:t xml:space="preserve">    ContextData:</w:t>
      </w:r>
    </w:p>
    <w:p w14:paraId="0B20830F" w14:textId="77777777" w:rsidR="008134FF" w:rsidRDefault="008134FF" w:rsidP="008134FF">
      <w:pPr>
        <w:pStyle w:val="PL"/>
      </w:pPr>
      <w:r>
        <w:t xml:space="preserve">      description: &gt;</w:t>
      </w:r>
    </w:p>
    <w:p w14:paraId="795090F7" w14:textId="77777777" w:rsidR="008134FF" w:rsidRDefault="008134FF" w:rsidP="008134FF">
      <w:pPr>
        <w:pStyle w:val="PL"/>
      </w:pPr>
      <w:r>
        <w:t xml:space="preserve">        Contains context information related to analytics subscriptions corresponding with one or</w:t>
      </w:r>
    </w:p>
    <w:p w14:paraId="22D64E9D" w14:textId="77777777" w:rsidR="008134FF" w:rsidRDefault="008134FF" w:rsidP="008134FF">
      <w:pPr>
        <w:pStyle w:val="PL"/>
      </w:pPr>
      <w:r>
        <w:t xml:space="preserve">        more context identifiers.</w:t>
      </w:r>
    </w:p>
    <w:p w14:paraId="1292B2AE" w14:textId="77777777" w:rsidR="008134FF" w:rsidRDefault="008134FF" w:rsidP="008134FF">
      <w:pPr>
        <w:pStyle w:val="PL"/>
      </w:pPr>
      <w:r>
        <w:t xml:space="preserve">      type: object</w:t>
      </w:r>
    </w:p>
    <w:p w14:paraId="20DD884B" w14:textId="77777777" w:rsidR="008134FF" w:rsidRDefault="008134FF" w:rsidP="008134FF">
      <w:pPr>
        <w:pStyle w:val="PL"/>
      </w:pPr>
      <w:r>
        <w:t xml:space="preserve">      properties:</w:t>
      </w:r>
    </w:p>
    <w:p w14:paraId="6DC258DF" w14:textId="77777777" w:rsidR="008134FF" w:rsidRDefault="008134FF" w:rsidP="008134FF">
      <w:pPr>
        <w:pStyle w:val="PL"/>
      </w:pPr>
      <w:r>
        <w:t xml:space="preserve">        contextElems:</w:t>
      </w:r>
    </w:p>
    <w:p w14:paraId="53D8429F" w14:textId="77777777" w:rsidR="008134FF" w:rsidRDefault="008134FF" w:rsidP="008134FF">
      <w:pPr>
        <w:pStyle w:val="PL"/>
      </w:pPr>
      <w:r>
        <w:t xml:space="preserve">          type: array</w:t>
      </w:r>
    </w:p>
    <w:p w14:paraId="2A809EE9" w14:textId="77777777" w:rsidR="008134FF" w:rsidRDefault="008134FF" w:rsidP="008134FF">
      <w:pPr>
        <w:pStyle w:val="PL"/>
      </w:pPr>
      <w:r>
        <w:t xml:space="preserve">          items:</w:t>
      </w:r>
    </w:p>
    <w:p w14:paraId="235D1F9F" w14:textId="77777777" w:rsidR="008134FF" w:rsidRDefault="008134FF" w:rsidP="008134FF">
      <w:pPr>
        <w:pStyle w:val="PL"/>
      </w:pPr>
      <w:r>
        <w:t xml:space="preserve">            $ref: '#/components/schemas/ContextElement'</w:t>
      </w:r>
    </w:p>
    <w:p w14:paraId="4692DB79" w14:textId="77777777" w:rsidR="008134FF" w:rsidRDefault="008134FF" w:rsidP="008134FF">
      <w:pPr>
        <w:pStyle w:val="PL"/>
      </w:pPr>
      <w:r>
        <w:t xml:space="preserve">          minItems: 1</w:t>
      </w:r>
    </w:p>
    <w:p w14:paraId="0AFA7A17" w14:textId="77777777" w:rsidR="008134FF" w:rsidRDefault="008134FF" w:rsidP="008134FF">
      <w:pPr>
        <w:pStyle w:val="PL"/>
      </w:pPr>
      <w:r>
        <w:t xml:space="preserve">          description: &gt;</w:t>
      </w:r>
    </w:p>
    <w:p w14:paraId="462A829F" w14:textId="77777777" w:rsidR="008134FF" w:rsidRDefault="008134FF" w:rsidP="008134FF">
      <w:pPr>
        <w:pStyle w:val="PL"/>
      </w:pPr>
      <w:r>
        <w:t xml:space="preserve">            List of items that contain context information corresponding with a context identifier.</w:t>
      </w:r>
    </w:p>
    <w:p w14:paraId="67E1E56D" w14:textId="77777777" w:rsidR="008134FF" w:rsidRDefault="008134FF" w:rsidP="008134FF">
      <w:pPr>
        <w:pStyle w:val="PL"/>
      </w:pPr>
      <w:r>
        <w:t xml:space="preserve">      required:</w:t>
      </w:r>
    </w:p>
    <w:p w14:paraId="602B745E" w14:textId="77777777" w:rsidR="008134FF" w:rsidRDefault="008134FF" w:rsidP="008134FF">
      <w:pPr>
        <w:pStyle w:val="PL"/>
      </w:pPr>
      <w:r>
        <w:t xml:space="preserve">        - contextElems</w:t>
      </w:r>
    </w:p>
    <w:p w14:paraId="7E1C17F5" w14:textId="77777777" w:rsidR="008134FF" w:rsidRDefault="008134FF" w:rsidP="008134FF">
      <w:pPr>
        <w:pStyle w:val="PL"/>
      </w:pPr>
    </w:p>
    <w:p w14:paraId="16CFFBBB" w14:textId="77777777" w:rsidR="008134FF" w:rsidRDefault="008134FF" w:rsidP="008134FF">
      <w:pPr>
        <w:pStyle w:val="PL"/>
      </w:pPr>
      <w:r>
        <w:t xml:space="preserve">    ContextElement:</w:t>
      </w:r>
    </w:p>
    <w:p w14:paraId="43F8F3CC" w14:textId="77777777" w:rsidR="008134FF" w:rsidRDefault="008134FF" w:rsidP="008134FF">
      <w:pPr>
        <w:pStyle w:val="PL"/>
      </w:pPr>
      <w:r>
        <w:t xml:space="preserve">      description: Contains context information corresponding with a specific context identifier.</w:t>
      </w:r>
    </w:p>
    <w:p w14:paraId="40ADC229" w14:textId="77777777" w:rsidR="008134FF" w:rsidRDefault="008134FF" w:rsidP="008134FF">
      <w:pPr>
        <w:pStyle w:val="PL"/>
      </w:pPr>
      <w:r>
        <w:lastRenderedPageBreak/>
        <w:t xml:space="preserve">      type: object</w:t>
      </w:r>
    </w:p>
    <w:p w14:paraId="64FE6BB2" w14:textId="77777777" w:rsidR="008134FF" w:rsidRDefault="008134FF" w:rsidP="008134FF">
      <w:pPr>
        <w:pStyle w:val="PL"/>
      </w:pPr>
      <w:r>
        <w:t xml:space="preserve">      properties:</w:t>
      </w:r>
    </w:p>
    <w:p w14:paraId="0F766C7A" w14:textId="77777777" w:rsidR="008134FF" w:rsidRDefault="008134FF" w:rsidP="008134FF">
      <w:pPr>
        <w:pStyle w:val="PL"/>
      </w:pPr>
      <w:r>
        <w:t xml:space="preserve">        contextId:</w:t>
      </w:r>
    </w:p>
    <w:p w14:paraId="4D2C2B82" w14:textId="77777777" w:rsidR="008134FF" w:rsidRDefault="008134FF" w:rsidP="008134FF">
      <w:pPr>
        <w:pStyle w:val="PL"/>
        <w:rPr>
          <w:rFonts w:eastAsia="DengXian"/>
        </w:rPr>
      </w:pPr>
      <w:r>
        <w:t xml:space="preserve">          $ref: 'TS29520_Nnwdaf_EventsSubscription.yaml#/components/schemas/AnalyticsContextIdentifier</w:t>
      </w:r>
      <w:r>
        <w:rPr>
          <w:rFonts w:eastAsia="DengXian"/>
        </w:rPr>
        <w:t>'</w:t>
      </w:r>
    </w:p>
    <w:p w14:paraId="328DF3FE" w14:textId="77777777" w:rsidR="008134FF" w:rsidRDefault="008134FF" w:rsidP="008134FF">
      <w:pPr>
        <w:pStyle w:val="PL"/>
      </w:pPr>
      <w:r>
        <w:t xml:space="preserve">        pendAnalytics:</w:t>
      </w:r>
    </w:p>
    <w:p w14:paraId="0AD621FB" w14:textId="77777777" w:rsidR="008134FF" w:rsidRDefault="008134FF" w:rsidP="008134FF">
      <w:pPr>
        <w:pStyle w:val="PL"/>
      </w:pPr>
      <w:r>
        <w:t xml:space="preserve">          type: array</w:t>
      </w:r>
    </w:p>
    <w:p w14:paraId="53E25154" w14:textId="77777777" w:rsidR="008134FF" w:rsidRDefault="008134FF" w:rsidP="008134FF">
      <w:pPr>
        <w:pStyle w:val="PL"/>
      </w:pPr>
      <w:r>
        <w:t xml:space="preserve">          items:</w:t>
      </w:r>
    </w:p>
    <w:p w14:paraId="2C56F7BB" w14:textId="77777777" w:rsidR="008134FF" w:rsidRDefault="008134FF" w:rsidP="008134FF">
      <w:pPr>
        <w:pStyle w:val="PL"/>
      </w:pPr>
      <w:r>
        <w:t xml:space="preserve">            $ref: 'TS29520_Nnwdaf_EventsSubscription.yaml#/components/schemas/EventNotification</w:t>
      </w:r>
      <w:r>
        <w:rPr>
          <w:rFonts w:eastAsia="DengXian"/>
        </w:rPr>
        <w:t>'</w:t>
      </w:r>
    </w:p>
    <w:p w14:paraId="1F6A9036" w14:textId="77777777" w:rsidR="008134FF" w:rsidRDefault="008134FF" w:rsidP="008134FF">
      <w:pPr>
        <w:pStyle w:val="PL"/>
      </w:pPr>
      <w:r>
        <w:t xml:space="preserve">          minItems: 1</w:t>
      </w:r>
    </w:p>
    <w:p w14:paraId="562B21D6" w14:textId="77777777" w:rsidR="008134FF" w:rsidRDefault="008134FF" w:rsidP="008134FF">
      <w:pPr>
        <w:pStyle w:val="PL"/>
      </w:pPr>
      <w:r>
        <w:t xml:space="preserve">          description: &gt;</w:t>
      </w:r>
    </w:p>
    <w:p w14:paraId="4FBDEDC0" w14:textId="77777777" w:rsidR="008134FF" w:rsidRDefault="008134FF" w:rsidP="008134FF">
      <w:pPr>
        <w:pStyle w:val="PL"/>
      </w:pPr>
      <w:r>
        <w:t xml:space="preserve">            Output analytics for the analytics subscription which have not yet been sent to the </w:t>
      </w:r>
    </w:p>
    <w:p w14:paraId="4456C4E1" w14:textId="77777777" w:rsidR="008134FF" w:rsidRDefault="008134FF" w:rsidP="008134FF">
      <w:pPr>
        <w:pStyle w:val="PL"/>
      </w:pPr>
      <w:r>
        <w:t xml:space="preserve">            analytics consumer.</w:t>
      </w:r>
    </w:p>
    <w:p w14:paraId="4FCBB551" w14:textId="77777777" w:rsidR="008134FF" w:rsidRDefault="008134FF" w:rsidP="008134FF">
      <w:pPr>
        <w:pStyle w:val="PL"/>
      </w:pPr>
      <w:r>
        <w:t xml:space="preserve">        histAnalytics:</w:t>
      </w:r>
    </w:p>
    <w:p w14:paraId="54F7CC80" w14:textId="77777777" w:rsidR="008134FF" w:rsidRDefault="008134FF" w:rsidP="008134FF">
      <w:pPr>
        <w:pStyle w:val="PL"/>
      </w:pPr>
      <w:r>
        <w:t xml:space="preserve">          type: array</w:t>
      </w:r>
    </w:p>
    <w:p w14:paraId="416D2FCE" w14:textId="77777777" w:rsidR="008134FF" w:rsidRDefault="008134FF" w:rsidP="008134FF">
      <w:pPr>
        <w:pStyle w:val="PL"/>
      </w:pPr>
      <w:r>
        <w:t xml:space="preserve">          items:</w:t>
      </w:r>
    </w:p>
    <w:p w14:paraId="14CFBB7E" w14:textId="77777777" w:rsidR="008134FF" w:rsidRDefault="008134FF" w:rsidP="008134FF">
      <w:pPr>
        <w:pStyle w:val="PL"/>
      </w:pPr>
      <w:r>
        <w:t xml:space="preserve">            $ref: 'TS29520_Nnwdaf_EventsSubscription.yaml#/components/schemas/EventNotification</w:t>
      </w:r>
      <w:r>
        <w:rPr>
          <w:rFonts w:eastAsia="DengXian"/>
        </w:rPr>
        <w:t>'</w:t>
      </w:r>
    </w:p>
    <w:p w14:paraId="00589975" w14:textId="77777777" w:rsidR="008134FF" w:rsidRDefault="008134FF" w:rsidP="008134FF">
      <w:pPr>
        <w:pStyle w:val="PL"/>
      </w:pPr>
      <w:r>
        <w:t xml:space="preserve">          minItems: 1</w:t>
      </w:r>
    </w:p>
    <w:p w14:paraId="6203D852" w14:textId="77777777" w:rsidR="008134FF" w:rsidRDefault="008134FF" w:rsidP="008134FF">
      <w:pPr>
        <w:pStyle w:val="PL"/>
      </w:pPr>
      <w:r>
        <w:t xml:space="preserve">          description: Historical output analytics.</w:t>
      </w:r>
    </w:p>
    <w:p w14:paraId="488EB22F" w14:textId="77777777" w:rsidR="008134FF" w:rsidRDefault="008134FF" w:rsidP="008134FF">
      <w:pPr>
        <w:pStyle w:val="PL"/>
      </w:pPr>
      <w:r>
        <w:t xml:space="preserve">        lastOutputTime:</w:t>
      </w:r>
    </w:p>
    <w:p w14:paraId="2556889F" w14:textId="77777777" w:rsidR="008134FF" w:rsidRDefault="008134FF" w:rsidP="008134FF">
      <w:pPr>
        <w:pStyle w:val="PL"/>
      </w:pPr>
      <w:r>
        <w:t xml:space="preserve">          $ref: 'TS29571_CommonData.yaml#/components/schemas/DateTime'</w:t>
      </w:r>
    </w:p>
    <w:p w14:paraId="03C4038C" w14:textId="77777777" w:rsidR="008134FF" w:rsidRDefault="008134FF" w:rsidP="008134FF">
      <w:pPr>
        <w:pStyle w:val="PL"/>
      </w:pPr>
      <w:r>
        <w:t xml:space="preserve">        aggrSubs:</w:t>
      </w:r>
    </w:p>
    <w:p w14:paraId="11C8C5CA" w14:textId="77777777" w:rsidR="008134FF" w:rsidRDefault="008134FF" w:rsidP="008134FF">
      <w:pPr>
        <w:pStyle w:val="PL"/>
      </w:pPr>
      <w:r>
        <w:t xml:space="preserve">          type: array</w:t>
      </w:r>
    </w:p>
    <w:p w14:paraId="5E588523" w14:textId="77777777" w:rsidR="008134FF" w:rsidRDefault="008134FF" w:rsidP="008134FF">
      <w:pPr>
        <w:pStyle w:val="PL"/>
      </w:pPr>
      <w:r>
        <w:t xml:space="preserve">          items:</w:t>
      </w:r>
    </w:p>
    <w:p w14:paraId="04F876BF" w14:textId="77777777" w:rsidR="008134FF" w:rsidRDefault="008134FF" w:rsidP="008134FF">
      <w:pPr>
        <w:pStyle w:val="PL"/>
      </w:pPr>
      <w:r>
        <w:t xml:space="preserve">            $ref: '#/components/schemas/SpecificAnalyticsSubscription</w:t>
      </w:r>
      <w:r>
        <w:rPr>
          <w:rFonts w:eastAsia="DengXian"/>
        </w:rPr>
        <w:t>'</w:t>
      </w:r>
    </w:p>
    <w:p w14:paraId="4AF0277F" w14:textId="77777777" w:rsidR="008134FF" w:rsidRDefault="008134FF" w:rsidP="008134FF">
      <w:pPr>
        <w:pStyle w:val="PL"/>
      </w:pPr>
      <w:r>
        <w:t xml:space="preserve">          minItems: 1</w:t>
      </w:r>
    </w:p>
    <w:p w14:paraId="7A28101F" w14:textId="77777777" w:rsidR="008134FF" w:rsidRDefault="008134FF" w:rsidP="008134FF">
      <w:pPr>
        <w:pStyle w:val="PL"/>
      </w:pPr>
      <w:r>
        <w:t xml:space="preserve">          description: &gt;</w:t>
      </w:r>
    </w:p>
    <w:p w14:paraId="6DFF5F0F" w14:textId="77777777" w:rsidR="008134FF" w:rsidRDefault="008134FF" w:rsidP="008134FF">
      <w:pPr>
        <w:pStyle w:val="PL"/>
      </w:pPr>
      <w:r>
        <w:t xml:space="preserve">            Information about analytics subscriptions that the NWDAF has with other NWDAFs to perform </w:t>
      </w:r>
    </w:p>
    <w:p w14:paraId="78EEAE91" w14:textId="77777777" w:rsidR="008134FF" w:rsidRDefault="008134FF" w:rsidP="008134FF">
      <w:pPr>
        <w:pStyle w:val="PL"/>
      </w:pPr>
      <w:r>
        <w:t xml:space="preserve">            aggregation.</w:t>
      </w:r>
    </w:p>
    <w:p w14:paraId="77ABF512" w14:textId="77777777" w:rsidR="008134FF" w:rsidRDefault="008134FF" w:rsidP="008134FF">
      <w:pPr>
        <w:pStyle w:val="PL"/>
      </w:pPr>
      <w:r>
        <w:t xml:space="preserve">        histData:</w:t>
      </w:r>
    </w:p>
    <w:p w14:paraId="1AE5B23F" w14:textId="77777777" w:rsidR="008134FF" w:rsidRDefault="008134FF" w:rsidP="008134FF">
      <w:pPr>
        <w:pStyle w:val="PL"/>
      </w:pPr>
      <w:r>
        <w:t xml:space="preserve">          type: array</w:t>
      </w:r>
    </w:p>
    <w:p w14:paraId="78F3D45B" w14:textId="77777777" w:rsidR="008134FF" w:rsidRDefault="008134FF" w:rsidP="008134FF">
      <w:pPr>
        <w:pStyle w:val="PL"/>
      </w:pPr>
      <w:r>
        <w:t xml:space="preserve">          items:</w:t>
      </w:r>
    </w:p>
    <w:p w14:paraId="3D268D1D" w14:textId="77777777" w:rsidR="008134FF" w:rsidRDefault="008134FF" w:rsidP="008134FF">
      <w:pPr>
        <w:pStyle w:val="PL"/>
      </w:pPr>
      <w:r>
        <w:t xml:space="preserve">            $ref: '#/components/schemas/HistoricalData</w:t>
      </w:r>
      <w:r>
        <w:rPr>
          <w:rFonts w:eastAsia="DengXian"/>
        </w:rPr>
        <w:t>'</w:t>
      </w:r>
    </w:p>
    <w:p w14:paraId="0B00544D" w14:textId="77777777" w:rsidR="008134FF" w:rsidRDefault="008134FF" w:rsidP="008134FF">
      <w:pPr>
        <w:pStyle w:val="PL"/>
      </w:pPr>
      <w:r>
        <w:t xml:space="preserve">          minItems: 1</w:t>
      </w:r>
    </w:p>
    <w:p w14:paraId="26AEBB62" w14:textId="77777777" w:rsidR="008134FF" w:rsidRDefault="008134FF" w:rsidP="008134FF">
      <w:pPr>
        <w:pStyle w:val="PL"/>
      </w:pPr>
      <w:r>
        <w:t xml:space="preserve">          description: Historical data related to the analytics subscription.</w:t>
      </w:r>
    </w:p>
    <w:p w14:paraId="185754ED" w14:textId="77777777" w:rsidR="008134FF" w:rsidRDefault="008134FF" w:rsidP="008134FF">
      <w:pPr>
        <w:pStyle w:val="PL"/>
      </w:pPr>
      <w:r>
        <w:t xml:space="preserve">        adrfId:</w:t>
      </w:r>
    </w:p>
    <w:p w14:paraId="6961D605" w14:textId="77777777" w:rsidR="008134FF" w:rsidRDefault="008134FF" w:rsidP="008134FF">
      <w:pPr>
        <w:pStyle w:val="PL"/>
        <w:rPr>
          <w:rFonts w:eastAsia="DengXian"/>
        </w:rPr>
      </w:pPr>
      <w:r>
        <w:t xml:space="preserve">          $ref: 'TS29571_CommonData.yaml#/components/schemas/NfInstanceId</w:t>
      </w:r>
      <w:r>
        <w:rPr>
          <w:rFonts w:eastAsia="DengXian"/>
        </w:rPr>
        <w:t>'</w:t>
      </w:r>
    </w:p>
    <w:p w14:paraId="695C7A6C" w14:textId="77777777" w:rsidR="008134FF" w:rsidRDefault="008134FF" w:rsidP="008134FF">
      <w:pPr>
        <w:pStyle w:val="PL"/>
      </w:pPr>
      <w:r>
        <w:t xml:space="preserve">        adrfDataTypes:</w:t>
      </w:r>
    </w:p>
    <w:p w14:paraId="1BD15DB3" w14:textId="77777777" w:rsidR="008134FF" w:rsidRDefault="008134FF" w:rsidP="008134FF">
      <w:pPr>
        <w:pStyle w:val="PL"/>
      </w:pPr>
      <w:r>
        <w:t xml:space="preserve">          type: array</w:t>
      </w:r>
    </w:p>
    <w:p w14:paraId="4A04550C" w14:textId="77777777" w:rsidR="008134FF" w:rsidRDefault="008134FF" w:rsidP="008134FF">
      <w:pPr>
        <w:pStyle w:val="PL"/>
      </w:pPr>
      <w:r>
        <w:t xml:space="preserve">          items:</w:t>
      </w:r>
    </w:p>
    <w:p w14:paraId="233F8FF8" w14:textId="77777777" w:rsidR="008134FF" w:rsidRDefault="008134FF" w:rsidP="008134FF">
      <w:pPr>
        <w:pStyle w:val="PL"/>
      </w:pPr>
      <w:r>
        <w:t xml:space="preserve">            $ref: '#/components/schemas/AdrfDataType</w:t>
      </w:r>
      <w:r>
        <w:rPr>
          <w:rFonts w:eastAsia="DengXian"/>
        </w:rPr>
        <w:t>'</w:t>
      </w:r>
    </w:p>
    <w:p w14:paraId="5882D211" w14:textId="77777777" w:rsidR="008134FF" w:rsidRDefault="008134FF" w:rsidP="008134FF">
      <w:pPr>
        <w:pStyle w:val="PL"/>
      </w:pPr>
      <w:r>
        <w:t xml:space="preserve">          minItems: 1</w:t>
      </w:r>
    </w:p>
    <w:p w14:paraId="2DC1C020" w14:textId="77777777" w:rsidR="008134FF" w:rsidRDefault="008134FF" w:rsidP="008134FF">
      <w:pPr>
        <w:pStyle w:val="PL"/>
      </w:pPr>
      <w:r>
        <w:t xml:space="preserve">          description: Type(s) of data stored in the ADRF by the NWDAF.</w:t>
      </w:r>
    </w:p>
    <w:p w14:paraId="7CF45F51" w14:textId="77777777" w:rsidR="008134FF" w:rsidRDefault="008134FF" w:rsidP="008134FF">
      <w:pPr>
        <w:pStyle w:val="PL"/>
      </w:pPr>
      <w:r>
        <w:t xml:space="preserve">        aggrNwdafIds:</w:t>
      </w:r>
    </w:p>
    <w:p w14:paraId="45F9A282" w14:textId="77777777" w:rsidR="008134FF" w:rsidRDefault="008134FF" w:rsidP="008134FF">
      <w:pPr>
        <w:pStyle w:val="PL"/>
      </w:pPr>
      <w:r>
        <w:t xml:space="preserve">          type: array</w:t>
      </w:r>
    </w:p>
    <w:p w14:paraId="14DC2747" w14:textId="77777777" w:rsidR="008134FF" w:rsidRDefault="008134FF" w:rsidP="008134FF">
      <w:pPr>
        <w:pStyle w:val="PL"/>
      </w:pPr>
      <w:r>
        <w:t xml:space="preserve">          items:</w:t>
      </w:r>
    </w:p>
    <w:p w14:paraId="5CDB7E4C" w14:textId="77777777" w:rsidR="008134FF" w:rsidRDefault="008134FF" w:rsidP="008134FF">
      <w:pPr>
        <w:pStyle w:val="PL"/>
      </w:pPr>
      <w:r>
        <w:t xml:space="preserve">            $ref: 'TS29571_CommonData.yaml#/components/schemas/NfInstanceId</w:t>
      </w:r>
      <w:r>
        <w:rPr>
          <w:rFonts w:eastAsia="DengXian"/>
        </w:rPr>
        <w:t>'</w:t>
      </w:r>
    </w:p>
    <w:p w14:paraId="6B890997" w14:textId="77777777" w:rsidR="008134FF" w:rsidRDefault="008134FF" w:rsidP="008134FF">
      <w:pPr>
        <w:pStyle w:val="PL"/>
      </w:pPr>
      <w:r>
        <w:t xml:space="preserve">          minItems: 1</w:t>
      </w:r>
    </w:p>
    <w:p w14:paraId="0341D9D9" w14:textId="77777777" w:rsidR="008134FF" w:rsidRDefault="008134FF" w:rsidP="008134FF">
      <w:pPr>
        <w:pStyle w:val="PL"/>
      </w:pPr>
      <w:r>
        <w:t xml:space="preserve">          description: &gt;</w:t>
      </w:r>
    </w:p>
    <w:p w14:paraId="104F1434" w14:textId="77777777" w:rsidR="008134FF" w:rsidRDefault="008134FF" w:rsidP="008134FF">
      <w:pPr>
        <w:pStyle w:val="PL"/>
      </w:pPr>
      <w:r>
        <w:t xml:space="preserve">            NWDAF identifiers of NWDAF instances used by the NWDAF service consumer when aggregating</w:t>
      </w:r>
    </w:p>
    <w:p w14:paraId="44C6D57A" w14:textId="77777777" w:rsidR="008134FF" w:rsidRDefault="008134FF" w:rsidP="008134FF">
      <w:pPr>
        <w:pStyle w:val="PL"/>
      </w:pPr>
      <w:r>
        <w:t xml:space="preserve">            multiple analytics subscriptions.</w:t>
      </w:r>
    </w:p>
    <w:p w14:paraId="1AF877D9" w14:textId="77777777" w:rsidR="008134FF" w:rsidRDefault="008134FF" w:rsidP="008134FF">
      <w:pPr>
        <w:pStyle w:val="PL"/>
      </w:pPr>
      <w:r>
        <w:t xml:space="preserve">        modelInfo:</w:t>
      </w:r>
    </w:p>
    <w:p w14:paraId="491A8118" w14:textId="77777777" w:rsidR="008134FF" w:rsidRDefault="008134FF" w:rsidP="008134FF">
      <w:pPr>
        <w:pStyle w:val="PL"/>
      </w:pPr>
      <w:r>
        <w:t xml:space="preserve">          type: array</w:t>
      </w:r>
    </w:p>
    <w:p w14:paraId="18D75794" w14:textId="77777777" w:rsidR="008134FF" w:rsidRDefault="008134FF" w:rsidP="008134FF">
      <w:pPr>
        <w:pStyle w:val="PL"/>
      </w:pPr>
      <w:r>
        <w:t xml:space="preserve">          items:</w:t>
      </w:r>
    </w:p>
    <w:p w14:paraId="184784C9" w14:textId="77777777" w:rsidR="008134FF" w:rsidRDefault="008134FF" w:rsidP="008134FF">
      <w:pPr>
        <w:pStyle w:val="PL"/>
      </w:pPr>
      <w:r>
        <w:t xml:space="preserve">            $ref: 'TS29520_Nnwdaf_EventsSubscription.yaml#/components/schemas/ModelInfo'</w:t>
      </w:r>
    </w:p>
    <w:p w14:paraId="0ABDD975" w14:textId="77777777" w:rsidR="008134FF" w:rsidRDefault="008134FF" w:rsidP="008134FF">
      <w:pPr>
        <w:pStyle w:val="PL"/>
      </w:pPr>
      <w:r>
        <w:t xml:space="preserve">          minItems: 1</w:t>
      </w:r>
    </w:p>
    <w:p w14:paraId="304C0717" w14:textId="77777777" w:rsidR="008134FF" w:rsidRDefault="008134FF" w:rsidP="008134FF">
      <w:pPr>
        <w:pStyle w:val="PL"/>
        <w:rPr>
          <w:rFonts w:eastAsia="DengXian"/>
        </w:rPr>
      </w:pPr>
      <w:r>
        <w:t xml:space="preserve">          description: &gt;</w:t>
      </w:r>
    </w:p>
    <w:p w14:paraId="6FB8CFED" w14:textId="77777777" w:rsidR="008134FF" w:rsidRDefault="008134FF" w:rsidP="008134FF">
      <w:pPr>
        <w:pStyle w:val="PL"/>
      </w:pPr>
      <w:r>
        <w:t xml:space="preserve">            Contains information identifying the ML model(s) that the consumer NWDAF is currently</w:t>
      </w:r>
    </w:p>
    <w:p w14:paraId="200D9762" w14:textId="77777777" w:rsidR="008134FF" w:rsidRDefault="008134FF" w:rsidP="008134FF">
      <w:pPr>
        <w:pStyle w:val="PL"/>
      </w:pPr>
      <w:r>
        <w:t xml:space="preserve">            subscribing for the analytics.</w:t>
      </w:r>
    </w:p>
    <w:p w14:paraId="44754DD0" w14:textId="77777777" w:rsidR="008134FF" w:rsidRDefault="008134FF" w:rsidP="008134FF">
      <w:pPr>
        <w:pStyle w:val="PL"/>
      </w:pPr>
      <w:r>
        <w:t xml:space="preserve">      required:</w:t>
      </w:r>
    </w:p>
    <w:p w14:paraId="6336FBC7" w14:textId="77777777" w:rsidR="008134FF" w:rsidRDefault="008134FF" w:rsidP="008134FF">
      <w:pPr>
        <w:pStyle w:val="PL"/>
      </w:pPr>
      <w:r>
        <w:t xml:space="preserve">        - contextId</w:t>
      </w:r>
    </w:p>
    <w:p w14:paraId="4F65EB9E" w14:textId="77777777" w:rsidR="008134FF" w:rsidRDefault="008134FF" w:rsidP="008134FF">
      <w:pPr>
        <w:pStyle w:val="PL"/>
      </w:pPr>
    </w:p>
    <w:p w14:paraId="140CDC93" w14:textId="77777777" w:rsidR="008134FF" w:rsidRDefault="008134FF" w:rsidP="008134FF">
      <w:pPr>
        <w:pStyle w:val="PL"/>
      </w:pPr>
      <w:r>
        <w:t xml:space="preserve">    ContextIdList:</w:t>
      </w:r>
    </w:p>
    <w:p w14:paraId="4C76B484" w14:textId="77777777" w:rsidR="008134FF" w:rsidRDefault="008134FF" w:rsidP="008134FF">
      <w:pPr>
        <w:pStyle w:val="PL"/>
      </w:pPr>
      <w:r>
        <w:t xml:space="preserve">      description: &gt;</w:t>
      </w:r>
    </w:p>
    <w:p w14:paraId="00F7FFE1" w14:textId="77777777" w:rsidR="008134FF" w:rsidRDefault="008134FF" w:rsidP="008134FF">
      <w:pPr>
        <w:pStyle w:val="PL"/>
      </w:pPr>
      <w:r>
        <w:t xml:space="preserve">            Contains a list of context identifiers of context information of analytics subscriptions.</w:t>
      </w:r>
    </w:p>
    <w:p w14:paraId="451FF8A2" w14:textId="77777777" w:rsidR="008134FF" w:rsidRDefault="008134FF" w:rsidP="008134FF">
      <w:pPr>
        <w:pStyle w:val="PL"/>
      </w:pPr>
      <w:r>
        <w:t xml:space="preserve">      type: object</w:t>
      </w:r>
    </w:p>
    <w:p w14:paraId="76924AE5" w14:textId="77777777" w:rsidR="008134FF" w:rsidRDefault="008134FF" w:rsidP="008134FF">
      <w:pPr>
        <w:pStyle w:val="PL"/>
      </w:pPr>
      <w:r>
        <w:t xml:space="preserve">      properties:</w:t>
      </w:r>
    </w:p>
    <w:p w14:paraId="65503C02" w14:textId="77777777" w:rsidR="008134FF" w:rsidRDefault="008134FF" w:rsidP="008134FF">
      <w:pPr>
        <w:pStyle w:val="PL"/>
      </w:pPr>
      <w:r>
        <w:t xml:space="preserve">        contextIds:</w:t>
      </w:r>
    </w:p>
    <w:p w14:paraId="521B0CA4" w14:textId="77777777" w:rsidR="008134FF" w:rsidRDefault="008134FF" w:rsidP="008134FF">
      <w:pPr>
        <w:pStyle w:val="PL"/>
      </w:pPr>
      <w:r>
        <w:t xml:space="preserve">          type: array</w:t>
      </w:r>
    </w:p>
    <w:p w14:paraId="72C0C957" w14:textId="77777777" w:rsidR="008134FF" w:rsidRDefault="008134FF" w:rsidP="008134FF">
      <w:pPr>
        <w:pStyle w:val="PL"/>
      </w:pPr>
      <w:r>
        <w:t xml:space="preserve">          items:</w:t>
      </w:r>
    </w:p>
    <w:p w14:paraId="68F8FFAC" w14:textId="77777777" w:rsidR="008134FF" w:rsidRDefault="008134FF" w:rsidP="008134FF">
      <w:pPr>
        <w:pStyle w:val="PL"/>
      </w:pPr>
      <w:r>
        <w:t xml:space="preserve">            $ref: 'TS29520_Nnwdaf_EventsSubscription.yaml#/components/schemas/AnalyticsContextIdentifier</w:t>
      </w:r>
      <w:r>
        <w:rPr>
          <w:rFonts w:eastAsia="DengXian"/>
        </w:rPr>
        <w:t>'</w:t>
      </w:r>
    </w:p>
    <w:p w14:paraId="33754712" w14:textId="77777777" w:rsidR="008134FF" w:rsidRDefault="008134FF" w:rsidP="008134FF">
      <w:pPr>
        <w:pStyle w:val="PL"/>
        <w:rPr>
          <w:rFonts w:eastAsia="DengXian"/>
        </w:rPr>
      </w:pPr>
      <w:r>
        <w:t xml:space="preserve">          minItems: 1</w:t>
      </w:r>
    </w:p>
    <w:p w14:paraId="3534525C" w14:textId="77777777" w:rsidR="008134FF" w:rsidRDefault="008134FF" w:rsidP="008134FF">
      <w:pPr>
        <w:pStyle w:val="PL"/>
      </w:pPr>
      <w:r>
        <w:t xml:space="preserve">      required:</w:t>
      </w:r>
    </w:p>
    <w:p w14:paraId="33485E93" w14:textId="77777777" w:rsidR="008134FF" w:rsidRDefault="008134FF" w:rsidP="008134FF">
      <w:pPr>
        <w:pStyle w:val="PL"/>
      </w:pPr>
      <w:r>
        <w:t xml:space="preserve">        - contextIds</w:t>
      </w:r>
    </w:p>
    <w:p w14:paraId="7A610E5B" w14:textId="77777777" w:rsidR="008134FF" w:rsidRDefault="008134FF" w:rsidP="008134FF">
      <w:pPr>
        <w:pStyle w:val="PL"/>
      </w:pPr>
    </w:p>
    <w:p w14:paraId="7870BAE8" w14:textId="77777777" w:rsidR="008134FF" w:rsidRDefault="008134FF" w:rsidP="008134FF">
      <w:pPr>
        <w:pStyle w:val="PL"/>
      </w:pPr>
      <w:r>
        <w:lastRenderedPageBreak/>
        <w:t xml:space="preserve">    HistoricalData:</w:t>
      </w:r>
    </w:p>
    <w:p w14:paraId="17BF4E3F" w14:textId="77777777" w:rsidR="008134FF" w:rsidRDefault="008134FF" w:rsidP="008134FF">
      <w:pPr>
        <w:pStyle w:val="PL"/>
      </w:pPr>
      <w:r>
        <w:t xml:space="preserve">      description: Contains </w:t>
      </w:r>
      <w:r>
        <w:rPr>
          <w:lang w:eastAsia="ko-KR"/>
        </w:rPr>
        <w:t>historical data</w:t>
      </w:r>
      <w:r>
        <w:t xml:space="preserve"> related to an analytics subscription.</w:t>
      </w:r>
    </w:p>
    <w:p w14:paraId="21297306" w14:textId="77777777" w:rsidR="008134FF" w:rsidRDefault="008134FF" w:rsidP="008134FF">
      <w:pPr>
        <w:pStyle w:val="PL"/>
      </w:pPr>
      <w:r>
        <w:t xml:space="preserve">      type: object</w:t>
      </w:r>
    </w:p>
    <w:p w14:paraId="4E2E6021" w14:textId="77777777" w:rsidR="008134FF" w:rsidRDefault="008134FF" w:rsidP="008134FF">
      <w:pPr>
        <w:pStyle w:val="PL"/>
      </w:pPr>
      <w:r>
        <w:t xml:space="preserve">      properties:</w:t>
      </w:r>
    </w:p>
    <w:p w14:paraId="642ABF9B" w14:textId="77777777" w:rsidR="008134FF" w:rsidRDefault="008134FF" w:rsidP="008134FF">
      <w:pPr>
        <w:pStyle w:val="PL"/>
      </w:pPr>
      <w:r>
        <w:t xml:space="preserve">        startTime:</w:t>
      </w:r>
    </w:p>
    <w:p w14:paraId="5705938B" w14:textId="77777777" w:rsidR="008134FF" w:rsidRDefault="008134FF" w:rsidP="008134FF">
      <w:pPr>
        <w:pStyle w:val="PL"/>
      </w:pPr>
      <w:r>
        <w:t xml:space="preserve">          $ref: 'TS29571_CommonData.yaml#/components/schemas/DateTime'</w:t>
      </w:r>
    </w:p>
    <w:p w14:paraId="0BFA2D77" w14:textId="77777777" w:rsidR="008134FF" w:rsidRDefault="008134FF" w:rsidP="008134FF">
      <w:pPr>
        <w:pStyle w:val="PL"/>
      </w:pPr>
      <w:r>
        <w:t xml:space="preserve">        endTime:</w:t>
      </w:r>
    </w:p>
    <w:p w14:paraId="17AEEC46" w14:textId="77777777" w:rsidR="008134FF" w:rsidRDefault="008134FF" w:rsidP="008134FF">
      <w:pPr>
        <w:pStyle w:val="PL"/>
      </w:pPr>
      <w:r>
        <w:t xml:space="preserve">          $ref: 'TS29571_CommonData.yaml#/components/schemas/DateTime'</w:t>
      </w:r>
    </w:p>
    <w:p w14:paraId="2CAAFC31" w14:textId="77777777" w:rsidR="008134FF" w:rsidRDefault="008134FF" w:rsidP="008134FF">
      <w:pPr>
        <w:pStyle w:val="PL"/>
      </w:pPr>
      <w:r>
        <w:t xml:space="preserve">        subsWithSources:</w:t>
      </w:r>
    </w:p>
    <w:p w14:paraId="3699B792" w14:textId="77777777" w:rsidR="008134FF" w:rsidRDefault="008134FF" w:rsidP="008134FF">
      <w:pPr>
        <w:pStyle w:val="PL"/>
      </w:pPr>
      <w:r>
        <w:t xml:space="preserve">          type: array</w:t>
      </w:r>
    </w:p>
    <w:p w14:paraId="422438BA" w14:textId="77777777" w:rsidR="008134FF" w:rsidRDefault="008134FF" w:rsidP="008134FF">
      <w:pPr>
        <w:pStyle w:val="PL"/>
      </w:pPr>
      <w:r>
        <w:t xml:space="preserve">          items:</w:t>
      </w:r>
    </w:p>
    <w:p w14:paraId="02A10580" w14:textId="77777777" w:rsidR="008134FF" w:rsidRDefault="008134FF" w:rsidP="008134FF">
      <w:pPr>
        <w:pStyle w:val="PL"/>
      </w:pPr>
      <w:r>
        <w:t xml:space="preserve">            $ref: '#/components/schemas/SpecificDataSubscription</w:t>
      </w:r>
      <w:r>
        <w:rPr>
          <w:rFonts w:eastAsia="DengXian"/>
        </w:rPr>
        <w:t>'</w:t>
      </w:r>
    </w:p>
    <w:p w14:paraId="765CAF60" w14:textId="77777777" w:rsidR="008134FF" w:rsidRDefault="008134FF" w:rsidP="008134FF">
      <w:pPr>
        <w:pStyle w:val="PL"/>
      </w:pPr>
      <w:r>
        <w:t xml:space="preserve">          minItems: 1</w:t>
      </w:r>
    </w:p>
    <w:p w14:paraId="5CC0F8B3" w14:textId="77777777" w:rsidR="008134FF" w:rsidRDefault="008134FF" w:rsidP="008134FF">
      <w:pPr>
        <w:pStyle w:val="PL"/>
        <w:rPr>
          <w:szCs w:val="18"/>
        </w:rPr>
      </w:pPr>
      <w:r>
        <w:t xml:space="preserve">          description: Information about subscriptions with the data sources.</w:t>
      </w:r>
    </w:p>
    <w:p w14:paraId="7211E17C" w14:textId="77777777" w:rsidR="008134FF" w:rsidRDefault="008134FF" w:rsidP="008134FF">
      <w:pPr>
        <w:pStyle w:val="PL"/>
      </w:pPr>
      <w:r>
        <w:t xml:space="preserve">        data:</w:t>
      </w:r>
    </w:p>
    <w:p w14:paraId="330458EB" w14:textId="77777777" w:rsidR="008134FF" w:rsidRDefault="008134FF" w:rsidP="008134FF">
      <w:pPr>
        <w:pStyle w:val="PL"/>
      </w:pPr>
      <w:r>
        <w:t xml:space="preserve">          type: array</w:t>
      </w:r>
    </w:p>
    <w:p w14:paraId="48D40769" w14:textId="77777777" w:rsidR="008134FF" w:rsidRDefault="008134FF" w:rsidP="008134FF">
      <w:pPr>
        <w:pStyle w:val="PL"/>
      </w:pPr>
      <w:r>
        <w:t xml:space="preserve">          items:</w:t>
      </w:r>
    </w:p>
    <w:p w14:paraId="092D3166" w14:textId="77777777" w:rsidR="008134FF" w:rsidRDefault="008134FF" w:rsidP="008134FF">
      <w:pPr>
        <w:pStyle w:val="PL"/>
      </w:pPr>
      <w:r>
        <w:t xml:space="preserve">            $ref: 'TS29575_Nadrf_DataManagement.yaml#/components/schemas/DataNotification'</w:t>
      </w:r>
    </w:p>
    <w:p w14:paraId="25CCB8E6" w14:textId="77777777" w:rsidR="008134FF" w:rsidRDefault="008134FF" w:rsidP="008134FF">
      <w:pPr>
        <w:pStyle w:val="PL"/>
      </w:pPr>
      <w:r>
        <w:t xml:space="preserve">          minItems: 1</w:t>
      </w:r>
    </w:p>
    <w:p w14:paraId="39DE14CA" w14:textId="77777777" w:rsidR="008134FF" w:rsidRDefault="008134FF" w:rsidP="008134FF">
      <w:pPr>
        <w:pStyle w:val="PL"/>
        <w:rPr>
          <w:rFonts w:eastAsia="DengXian"/>
        </w:rPr>
      </w:pPr>
      <w:r>
        <w:t xml:space="preserve">          description: Historical data related to the analytics</w:t>
      </w:r>
      <w:r>
        <w:rPr>
          <w:szCs w:val="18"/>
        </w:rPr>
        <w:t>.</w:t>
      </w:r>
    </w:p>
    <w:p w14:paraId="17D05CEE" w14:textId="77777777" w:rsidR="008134FF" w:rsidRDefault="008134FF" w:rsidP="008134FF">
      <w:pPr>
        <w:pStyle w:val="PL"/>
      </w:pPr>
      <w:r>
        <w:t xml:space="preserve">      required:</w:t>
      </w:r>
    </w:p>
    <w:p w14:paraId="2F89DE3E" w14:textId="77777777" w:rsidR="008134FF" w:rsidRDefault="008134FF" w:rsidP="008134FF">
      <w:pPr>
        <w:pStyle w:val="PL"/>
      </w:pPr>
      <w:r>
        <w:t xml:space="preserve">        - data</w:t>
      </w:r>
    </w:p>
    <w:p w14:paraId="571FCAD0" w14:textId="77777777" w:rsidR="008134FF" w:rsidRDefault="008134FF" w:rsidP="008134FF">
      <w:pPr>
        <w:pStyle w:val="PL"/>
      </w:pPr>
    </w:p>
    <w:p w14:paraId="79B462AE" w14:textId="77777777" w:rsidR="008134FF" w:rsidRDefault="008134FF" w:rsidP="008134FF">
      <w:pPr>
        <w:pStyle w:val="PL"/>
      </w:pPr>
      <w:r>
        <w:t xml:space="preserve">    NetworkPerfReq:</w:t>
      </w:r>
    </w:p>
    <w:p w14:paraId="183A943D" w14:textId="77777777" w:rsidR="008134FF" w:rsidRDefault="008134FF" w:rsidP="008134FF">
      <w:pPr>
        <w:pStyle w:val="PL"/>
      </w:pPr>
      <w:r>
        <w:t xml:space="preserve">      description: </w:t>
      </w:r>
      <w:r>
        <w:rPr>
          <w:lang w:eastAsia="zh-CN"/>
        </w:rPr>
        <w:t>Represents a network performance requirement.</w:t>
      </w:r>
    </w:p>
    <w:p w14:paraId="1A55B8B6" w14:textId="77777777" w:rsidR="008134FF" w:rsidRDefault="008134FF" w:rsidP="008134FF">
      <w:pPr>
        <w:pStyle w:val="PL"/>
      </w:pPr>
      <w:r>
        <w:t xml:space="preserve">      type: object</w:t>
      </w:r>
    </w:p>
    <w:p w14:paraId="659BDBB5" w14:textId="77777777" w:rsidR="008134FF" w:rsidRDefault="008134FF" w:rsidP="008134FF">
      <w:pPr>
        <w:pStyle w:val="PL"/>
      </w:pPr>
      <w:r>
        <w:t xml:space="preserve">      properties:</w:t>
      </w:r>
    </w:p>
    <w:p w14:paraId="2748946F" w14:textId="77777777" w:rsidR="008134FF" w:rsidRDefault="008134FF" w:rsidP="008134FF">
      <w:pPr>
        <w:pStyle w:val="PL"/>
      </w:pPr>
      <w:r>
        <w:t xml:space="preserve">        </w:t>
      </w:r>
      <w:r>
        <w:rPr>
          <w:rFonts w:hint="eastAsia"/>
          <w:lang w:eastAsia="zh-CN"/>
        </w:rPr>
        <w:t>o</w:t>
      </w:r>
      <w:r>
        <w:rPr>
          <w:lang w:eastAsia="zh-CN"/>
        </w:rPr>
        <w:t>rderCriterion</w:t>
      </w:r>
      <w:r>
        <w:t>:</w:t>
      </w:r>
    </w:p>
    <w:p w14:paraId="26732C76" w14:textId="77777777" w:rsidR="008134FF" w:rsidRDefault="008134FF" w:rsidP="008134FF">
      <w:pPr>
        <w:pStyle w:val="PL"/>
      </w:pPr>
      <w:r>
        <w:t xml:space="preserve">          $ref: 'TS29520_Nnwdaf_EventsSubscription.yaml#/components/schemas/NetworkPerfOrderCriterion'</w:t>
      </w:r>
    </w:p>
    <w:p w14:paraId="2B7D5EF2" w14:textId="77777777" w:rsidR="008134FF" w:rsidRDefault="008134FF" w:rsidP="008134FF">
      <w:pPr>
        <w:pStyle w:val="PL"/>
      </w:pPr>
      <w:r>
        <w:t xml:space="preserve">        </w:t>
      </w:r>
      <w:r>
        <w:rPr>
          <w:lang w:eastAsia="zh-CN"/>
        </w:rPr>
        <w:t>o</w:t>
      </w:r>
      <w:r>
        <w:rPr>
          <w:rFonts w:hint="eastAsia"/>
          <w:lang w:eastAsia="zh-CN"/>
        </w:rPr>
        <w:t>rder</w:t>
      </w:r>
      <w:r>
        <w:rPr>
          <w:lang w:eastAsia="zh-CN"/>
        </w:rPr>
        <w:t>Direction</w:t>
      </w:r>
      <w:r>
        <w:t>:</w:t>
      </w:r>
    </w:p>
    <w:p w14:paraId="03B0269C" w14:textId="77777777" w:rsidR="008134FF" w:rsidRDefault="008134FF" w:rsidP="008134FF">
      <w:pPr>
        <w:pStyle w:val="PL"/>
      </w:pPr>
      <w:r>
        <w:t xml:space="preserve">          $ref: 'TS29520_Nnwdaf_EventsSubscription.yaml#/components/schemas/MatchingDirection'</w:t>
      </w:r>
    </w:p>
    <w:p w14:paraId="17C5E718" w14:textId="77777777" w:rsidR="008134FF" w:rsidRDefault="008134FF" w:rsidP="008134FF">
      <w:pPr>
        <w:pStyle w:val="PL"/>
      </w:pPr>
    </w:p>
    <w:p w14:paraId="1E3F54F2" w14:textId="77777777" w:rsidR="008134FF" w:rsidRDefault="008134FF" w:rsidP="008134FF">
      <w:pPr>
        <w:pStyle w:val="PL"/>
      </w:pPr>
    </w:p>
    <w:p w14:paraId="7EAA777D" w14:textId="77777777" w:rsidR="008134FF" w:rsidRDefault="008134FF" w:rsidP="008134FF">
      <w:pPr>
        <w:pStyle w:val="PL"/>
      </w:pPr>
      <w:r>
        <w:t xml:space="preserve">    SpecificAnalyticsSubscription:</w:t>
      </w:r>
    </w:p>
    <w:p w14:paraId="6CB703B9" w14:textId="77777777" w:rsidR="008134FF" w:rsidRDefault="008134FF" w:rsidP="008134FF">
      <w:pPr>
        <w:pStyle w:val="PL"/>
      </w:pPr>
      <w:r>
        <w:t xml:space="preserve">      description: &gt;</w:t>
      </w:r>
    </w:p>
    <w:p w14:paraId="4416C03A" w14:textId="77777777" w:rsidR="008134FF" w:rsidRDefault="008134FF" w:rsidP="008134FF">
      <w:pPr>
        <w:pStyle w:val="PL"/>
      </w:pPr>
      <w:r>
        <w:t xml:space="preserve">        </w:t>
      </w:r>
      <w:r>
        <w:rPr>
          <w:lang w:eastAsia="zh-CN"/>
        </w:rPr>
        <w:t>Represents an existing subscription for a specific type of analytics to a specific NWDAF.</w:t>
      </w:r>
    </w:p>
    <w:p w14:paraId="37D939D4" w14:textId="77777777" w:rsidR="008134FF" w:rsidRDefault="008134FF" w:rsidP="008134FF">
      <w:pPr>
        <w:pStyle w:val="PL"/>
      </w:pPr>
      <w:r>
        <w:t xml:space="preserve">      type: object</w:t>
      </w:r>
    </w:p>
    <w:p w14:paraId="238C3BCE" w14:textId="77777777" w:rsidR="008134FF" w:rsidRDefault="008134FF" w:rsidP="008134FF">
      <w:pPr>
        <w:pStyle w:val="PL"/>
      </w:pPr>
      <w:r>
        <w:t xml:space="preserve">      properties:</w:t>
      </w:r>
    </w:p>
    <w:p w14:paraId="55DF13BE" w14:textId="77777777" w:rsidR="008134FF" w:rsidRDefault="008134FF" w:rsidP="008134FF">
      <w:pPr>
        <w:pStyle w:val="PL"/>
      </w:pPr>
      <w:r>
        <w:t xml:space="preserve">        subscriptionId:</w:t>
      </w:r>
    </w:p>
    <w:p w14:paraId="6A054BEB" w14:textId="77777777" w:rsidR="008134FF" w:rsidRDefault="008134FF" w:rsidP="008134FF">
      <w:pPr>
        <w:pStyle w:val="PL"/>
      </w:pPr>
      <w:r>
        <w:t xml:space="preserve">          type: string</w:t>
      </w:r>
    </w:p>
    <w:p w14:paraId="683E65CA" w14:textId="77777777" w:rsidR="008134FF" w:rsidRDefault="008134FF" w:rsidP="008134FF">
      <w:pPr>
        <w:pStyle w:val="PL"/>
      </w:pPr>
      <w:r>
        <w:t xml:space="preserve">        producerId:</w:t>
      </w:r>
    </w:p>
    <w:p w14:paraId="3CD3D40B" w14:textId="77777777" w:rsidR="008134FF" w:rsidRDefault="008134FF" w:rsidP="008134FF">
      <w:pPr>
        <w:pStyle w:val="PL"/>
      </w:pPr>
      <w:r>
        <w:t xml:space="preserve">          $ref: 'TS29571_CommonData.yaml#/components/schemas/NfInstanceId'</w:t>
      </w:r>
    </w:p>
    <w:p w14:paraId="257A85C9" w14:textId="77777777" w:rsidR="008134FF" w:rsidRDefault="008134FF" w:rsidP="008134FF">
      <w:pPr>
        <w:pStyle w:val="PL"/>
      </w:pPr>
      <w:r>
        <w:t xml:space="preserve">        producerSetId:</w:t>
      </w:r>
    </w:p>
    <w:p w14:paraId="686B370D" w14:textId="77777777" w:rsidR="008134FF" w:rsidRDefault="008134FF" w:rsidP="008134FF">
      <w:pPr>
        <w:pStyle w:val="PL"/>
      </w:pPr>
      <w:r>
        <w:t xml:space="preserve">          $ref: 'TS29571_CommonData.yaml#/components/schemas/NfSetId'</w:t>
      </w:r>
    </w:p>
    <w:p w14:paraId="742BCF0D" w14:textId="77777777" w:rsidR="008134FF" w:rsidRDefault="008134FF" w:rsidP="008134FF">
      <w:pPr>
        <w:pStyle w:val="PL"/>
      </w:pPr>
      <w:r>
        <w:t xml:space="preserve">        nwdafEvSub:</w:t>
      </w:r>
    </w:p>
    <w:p w14:paraId="4FB3240D" w14:textId="77777777" w:rsidR="008134FF" w:rsidRDefault="008134FF" w:rsidP="008134FF">
      <w:pPr>
        <w:pStyle w:val="PL"/>
      </w:pPr>
      <w:r>
        <w:t xml:space="preserve">          $ref: 'TS29520_Nnwdaf_EventsSubscription.yaml#/components/schemas/NnwdafEventsSubscription'</w:t>
      </w:r>
    </w:p>
    <w:p w14:paraId="267AEA28" w14:textId="77777777" w:rsidR="008134FF" w:rsidRDefault="008134FF" w:rsidP="008134FF">
      <w:pPr>
        <w:pStyle w:val="PL"/>
      </w:pPr>
      <w:r>
        <w:t xml:space="preserve">      allOf:</w:t>
      </w:r>
    </w:p>
    <w:p w14:paraId="5475B56E" w14:textId="77777777" w:rsidR="008134FF" w:rsidRDefault="008134FF" w:rsidP="008134FF">
      <w:pPr>
        <w:pStyle w:val="PL"/>
      </w:pPr>
      <w:r>
        <w:t xml:space="preserve">        - oneOf:</w:t>
      </w:r>
    </w:p>
    <w:p w14:paraId="42BE1FF1" w14:textId="77777777" w:rsidR="008134FF" w:rsidRDefault="008134FF" w:rsidP="008134FF">
      <w:pPr>
        <w:pStyle w:val="PL"/>
      </w:pPr>
      <w:r>
        <w:t xml:space="preserve">          - required: [producerId]</w:t>
      </w:r>
    </w:p>
    <w:p w14:paraId="12DC385F" w14:textId="77777777" w:rsidR="008134FF" w:rsidRDefault="008134FF" w:rsidP="008134FF">
      <w:pPr>
        <w:pStyle w:val="PL"/>
      </w:pPr>
      <w:r>
        <w:t xml:space="preserve">          - required: [producerSetId]</w:t>
      </w:r>
    </w:p>
    <w:p w14:paraId="256B437E" w14:textId="77777777" w:rsidR="008134FF" w:rsidRDefault="008134FF" w:rsidP="008134FF">
      <w:pPr>
        <w:pStyle w:val="PL"/>
      </w:pPr>
      <w:r>
        <w:t xml:space="preserve">        - required: [subscriptionId]</w:t>
      </w:r>
    </w:p>
    <w:p w14:paraId="1F090E58" w14:textId="77777777" w:rsidR="008134FF" w:rsidRDefault="008134FF" w:rsidP="008134FF">
      <w:pPr>
        <w:pStyle w:val="PL"/>
      </w:pPr>
      <w:r>
        <w:t xml:space="preserve">        - required: [nwdafEvSub]</w:t>
      </w:r>
    </w:p>
    <w:p w14:paraId="39780A14" w14:textId="77777777" w:rsidR="008134FF" w:rsidRDefault="008134FF" w:rsidP="008134FF">
      <w:pPr>
        <w:pStyle w:val="PL"/>
      </w:pPr>
    </w:p>
    <w:p w14:paraId="4D277F60" w14:textId="77777777" w:rsidR="008134FF" w:rsidRDefault="008134FF" w:rsidP="008134FF">
      <w:pPr>
        <w:pStyle w:val="PL"/>
      </w:pPr>
      <w:r>
        <w:t xml:space="preserve">    RequestedContext:</w:t>
      </w:r>
    </w:p>
    <w:p w14:paraId="7F4E651B" w14:textId="77777777" w:rsidR="008134FF" w:rsidRDefault="008134FF" w:rsidP="008134FF">
      <w:pPr>
        <w:pStyle w:val="PL"/>
      </w:pPr>
      <w:r>
        <w:t xml:space="preserve">      description: Contains types </w:t>
      </w:r>
      <w:r>
        <w:rPr>
          <w:lang w:eastAsia="ko-KR"/>
        </w:rPr>
        <w:t>of analytics context information</w:t>
      </w:r>
      <w:r>
        <w:t>.</w:t>
      </w:r>
    </w:p>
    <w:p w14:paraId="7D89B7D6" w14:textId="77777777" w:rsidR="008134FF" w:rsidRDefault="008134FF" w:rsidP="008134FF">
      <w:pPr>
        <w:pStyle w:val="PL"/>
      </w:pPr>
      <w:r>
        <w:t xml:space="preserve">      type: object</w:t>
      </w:r>
    </w:p>
    <w:p w14:paraId="275E96D6" w14:textId="77777777" w:rsidR="008134FF" w:rsidRDefault="008134FF" w:rsidP="008134FF">
      <w:pPr>
        <w:pStyle w:val="PL"/>
      </w:pPr>
      <w:r>
        <w:t xml:space="preserve">      properties:</w:t>
      </w:r>
    </w:p>
    <w:p w14:paraId="72CD6096" w14:textId="77777777" w:rsidR="008134FF" w:rsidRDefault="008134FF" w:rsidP="008134FF">
      <w:pPr>
        <w:pStyle w:val="PL"/>
      </w:pPr>
      <w:r>
        <w:t xml:space="preserve">        contexts:</w:t>
      </w:r>
    </w:p>
    <w:p w14:paraId="4BFF5A52" w14:textId="77777777" w:rsidR="008134FF" w:rsidRDefault="008134FF" w:rsidP="008134FF">
      <w:pPr>
        <w:pStyle w:val="PL"/>
      </w:pPr>
      <w:r>
        <w:t xml:space="preserve">          type: array</w:t>
      </w:r>
    </w:p>
    <w:p w14:paraId="1E38D123" w14:textId="77777777" w:rsidR="008134FF" w:rsidRDefault="008134FF" w:rsidP="008134FF">
      <w:pPr>
        <w:pStyle w:val="PL"/>
      </w:pPr>
      <w:r>
        <w:t xml:space="preserve">          items:</w:t>
      </w:r>
    </w:p>
    <w:p w14:paraId="04BBDAEC" w14:textId="77777777" w:rsidR="008134FF" w:rsidRDefault="008134FF" w:rsidP="008134FF">
      <w:pPr>
        <w:pStyle w:val="PL"/>
      </w:pPr>
      <w:r>
        <w:t xml:space="preserve">            $ref: '#/components/schemas/ContextType</w:t>
      </w:r>
      <w:r>
        <w:rPr>
          <w:rFonts w:eastAsia="DengXian"/>
        </w:rPr>
        <w:t>'</w:t>
      </w:r>
    </w:p>
    <w:p w14:paraId="35CA53D8" w14:textId="77777777" w:rsidR="008134FF" w:rsidRDefault="008134FF" w:rsidP="008134FF">
      <w:pPr>
        <w:pStyle w:val="PL"/>
      </w:pPr>
      <w:r>
        <w:t xml:space="preserve">          minItems: 1</w:t>
      </w:r>
    </w:p>
    <w:p w14:paraId="2DFF6395" w14:textId="77777777" w:rsidR="008134FF" w:rsidRDefault="008134FF" w:rsidP="008134FF">
      <w:pPr>
        <w:pStyle w:val="PL"/>
        <w:rPr>
          <w:rFonts w:eastAsia="DengXian"/>
        </w:rPr>
      </w:pPr>
      <w:r>
        <w:rPr>
          <w:rFonts w:eastAsia="DengXian"/>
        </w:rPr>
        <w:t xml:space="preserve">          description: </w:t>
      </w:r>
      <w:r>
        <w:t>List of analytics context types</w:t>
      </w:r>
      <w:r>
        <w:rPr>
          <w:lang w:eastAsia="ko-KR"/>
        </w:rPr>
        <w:t>.</w:t>
      </w:r>
    </w:p>
    <w:p w14:paraId="399C0400" w14:textId="77777777" w:rsidR="008134FF" w:rsidRDefault="008134FF" w:rsidP="008134FF">
      <w:pPr>
        <w:pStyle w:val="PL"/>
      </w:pPr>
      <w:r>
        <w:t xml:space="preserve">      required:</w:t>
      </w:r>
    </w:p>
    <w:p w14:paraId="315248AC" w14:textId="77777777" w:rsidR="008134FF" w:rsidRDefault="008134FF" w:rsidP="008134FF">
      <w:pPr>
        <w:pStyle w:val="PL"/>
      </w:pPr>
      <w:r>
        <w:t xml:space="preserve">        - contexts</w:t>
      </w:r>
    </w:p>
    <w:p w14:paraId="3CBAABB4" w14:textId="77777777" w:rsidR="008134FF" w:rsidRDefault="008134FF" w:rsidP="008134FF">
      <w:pPr>
        <w:pStyle w:val="PL"/>
      </w:pPr>
    </w:p>
    <w:p w14:paraId="6059DB3A" w14:textId="77777777" w:rsidR="008134FF" w:rsidRDefault="008134FF" w:rsidP="008134FF">
      <w:pPr>
        <w:pStyle w:val="PL"/>
      </w:pPr>
      <w:r>
        <w:t xml:space="preserve">    SmcceInfo:</w:t>
      </w:r>
    </w:p>
    <w:p w14:paraId="723C1ACE" w14:textId="77777777" w:rsidR="008134FF" w:rsidRDefault="008134FF" w:rsidP="008134FF">
      <w:pPr>
        <w:pStyle w:val="PL"/>
      </w:pPr>
      <w:r>
        <w:t xml:space="preserve">      description: Represents the Session Management congestion control experience information.</w:t>
      </w:r>
    </w:p>
    <w:p w14:paraId="06DD4FC5" w14:textId="77777777" w:rsidR="008134FF" w:rsidRDefault="008134FF" w:rsidP="008134FF">
      <w:pPr>
        <w:pStyle w:val="PL"/>
      </w:pPr>
      <w:r>
        <w:t xml:space="preserve">      type: object</w:t>
      </w:r>
    </w:p>
    <w:p w14:paraId="7349E0A6" w14:textId="77777777" w:rsidR="008134FF" w:rsidRDefault="008134FF" w:rsidP="008134FF">
      <w:pPr>
        <w:pStyle w:val="PL"/>
      </w:pPr>
      <w:r>
        <w:t xml:space="preserve">      properties:</w:t>
      </w:r>
    </w:p>
    <w:p w14:paraId="743C4753" w14:textId="77777777" w:rsidR="008134FF" w:rsidRDefault="008134FF" w:rsidP="008134FF">
      <w:pPr>
        <w:pStyle w:val="PL"/>
      </w:pPr>
      <w:r>
        <w:t xml:space="preserve">        dnn:</w:t>
      </w:r>
    </w:p>
    <w:p w14:paraId="47892148" w14:textId="77777777" w:rsidR="008134FF" w:rsidRDefault="008134FF" w:rsidP="008134FF">
      <w:pPr>
        <w:pStyle w:val="PL"/>
      </w:pPr>
      <w:r>
        <w:t xml:space="preserve">          $ref: 'TS29571_CommonData.yaml#/components/schemas/Dnn'</w:t>
      </w:r>
    </w:p>
    <w:p w14:paraId="72CE90CF" w14:textId="77777777" w:rsidR="008134FF" w:rsidRDefault="008134FF" w:rsidP="008134FF">
      <w:pPr>
        <w:pStyle w:val="PL"/>
      </w:pPr>
      <w:r>
        <w:t xml:space="preserve">        snssai:</w:t>
      </w:r>
    </w:p>
    <w:p w14:paraId="7996443D" w14:textId="77777777" w:rsidR="008134FF" w:rsidRDefault="008134FF" w:rsidP="008134FF">
      <w:pPr>
        <w:pStyle w:val="PL"/>
      </w:pPr>
      <w:r>
        <w:t xml:space="preserve">          $ref: 'TS29571_CommonData.yaml#/components/schemas/Snssai'</w:t>
      </w:r>
    </w:p>
    <w:p w14:paraId="14C4DFDC" w14:textId="77777777" w:rsidR="008134FF" w:rsidRDefault="008134FF" w:rsidP="008134FF">
      <w:pPr>
        <w:pStyle w:val="PL"/>
      </w:pPr>
      <w:r>
        <w:t xml:space="preserve">        smcceUeList:</w:t>
      </w:r>
    </w:p>
    <w:p w14:paraId="5FCCAC99" w14:textId="77777777" w:rsidR="008134FF" w:rsidRDefault="008134FF" w:rsidP="008134FF">
      <w:pPr>
        <w:pStyle w:val="PL"/>
      </w:pPr>
      <w:r>
        <w:t xml:space="preserve">          $ref: '#/components/schemas/SmcceUeList'</w:t>
      </w:r>
    </w:p>
    <w:p w14:paraId="4A0653D4" w14:textId="77777777" w:rsidR="008134FF" w:rsidRDefault="008134FF" w:rsidP="008134FF">
      <w:pPr>
        <w:pStyle w:val="PL"/>
      </w:pPr>
      <w:r>
        <w:lastRenderedPageBreak/>
        <w:t xml:space="preserve">      required:</w:t>
      </w:r>
    </w:p>
    <w:p w14:paraId="6FCADB95" w14:textId="77777777" w:rsidR="008134FF" w:rsidRDefault="008134FF" w:rsidP="008134FF">
      <w:pPr>
        <w:pStyle w:val="PL"/>
      </w:pPr>
      <w:r>
        <w:t xml:space="preserve">        - smcceUeList</w:t>
      </w:r>
    </w:p>
    <w:p w14:paraId="5456CEBA" w14:textId="77777777" w:rsidR="008134FF" w:rsidRDefault="008134FF" w:rsidP="008134FF">
      <w:pPr>
        <w:pStyle w:val="PL"/>
      </w:pPr>
    </w:p>
    <w:p w14:paraId="2145891E" w14:textId="77777777" w:rsidR="008134FF" w:rsidRDefault="008134FF" w:rsidP="008134FF">
      <w:pPr>
        <w:pStyle w:val="PL"/>
      </w:pPr>
      <w:r>
        <w:t xml:space="preserve">    SmcceUeList:</w:t>
      </w:r>
    </w:p>
    <w:p w14:paraId="03AA0BAF" w14:textId="77777777" w:rsidR="008134FF" w:rsidRDefault="008134FF" w:rsidP="008134FF">
      <w:pPr>
        <w:pStyle w:val="PL"/>
      </w:pPr>
      <w:r>
        <w:t xml:space="preserve">      description: &gt;</w:t>
      </w:r>
    </w:p>
    <w:p w14:paraId="2D8EEC80" w14:textId="77777777" w:rsidR="008134FF" w:rsidRDefault="008134FF" w:rsidP="008134FF">
      <w:pPr>
        <w:pStyle w:val="PL"/>
        <w:rPr>
          <w:lang w:eastAsia="ko-KR"/>
        </w:rPr>
      </w:pPr>
      <w:r>
        <w:t xml:space="preserve">        Represents the </w:t>
      </w:r>
      <w:r>
        <w:rPr>
          <w:lang w:eastAsia="ko-KR"/>
        </w:rPr>
        <w:t xml:space="preserve">List of UEs classified based on </w:t>
      </w:r>
      <w:r>
        <w:t xml:space="preserve">experience level of </w:t>
      </w:r>
      <w:r>
        <w:rPr>
          <w:lang w:eastAsia="ko-KR"/>
        </w:rPr>
        <w:t>Session Management</w:t>
      </w:r>
    </w:p>
    <w:p w14:paraId="5F13BF9E" w14:textId="77777777" w:rsidR="008134FF" w:rsidRDefault="008134FF" w:rsidP="008134FF">
      <w:pPr>
        <w:pStyle w:val="PL"/>
      </w:pPr>
      <w:r>
        <w:t xml:space="preserve">        </w:t>
      </w:r>
      <w:r>
        <w:rPr>
          <w:lang w:eastAsia="ko-KR"/>
        </w:rPr>
        <w:t>congestion control</w:t>
      </w:r>
      <w:r>
        <w:t>.</w:t>
      </w:r>
    </w:p>
    <w:p w14:paraId="13AAF76E" w14:textId="77777777" w:rsidR="008134FF" w:rsidRDefault="008134FF" w:rsidP="008134FF">
      <w:pPr>
        <w:pStyle w:val="PL"/>
      </w:pPr>
      <w:r>
        <w:t xml:space="preserve">      type: object</w:t>
      </w:r>
    </w:p>
    <w:p w14:paraId="20E2E113" w14:textId="77777777" w:rsidR="008134FF" w:rsidRDefault="008134FF" w:rsidP="008134FF">
      <w:pPr>
        <w:pStyle w:val="PL"/>
      </w:pPr>
      <w:r>
        <w:t xml:space="preserve">      properties:</w:t>
      </w:r>
    </w:p>
    <w:p w14:paraId="3AE14C87" w14:textId="77777777" w:rsidR="008134FF" w:rsidRDefault="008134FF" w:rsidP="008134FF">
      <w:pPr>
        <w:pStyle w:val="PL"/>
      </w:pPr>
      <w:r>
        <w:t xml:space="preserve">        highLevel:</w:t>
      </w:r>
    </w:p>
    <w:p w14:paraId="70419A7A" w14:textId="77777777" w:rsidR="008134FF" w:rsidRDefault="008134FF" w:rsidP="008134FF">
      <w:pPr>
        <w:pStyle w:val="PL"/>
      </w:pPr>
      <w:r>
        <w:t xml:space="preserve">          type: array</w:t>
      </w:r>
    </w:p>
    <w:p w14:paraId="1FD02672" w14:textId="77777777" w:rsidR="008134FF" w:rsidRDefault="008134FF" w:rsidP="008134FF">
      <w:pPr>
        <w:pStyle w:val="PL"/>
      </w:pPr>
      <w:r>
        <w:t xml:space="preserve">          items:</w:t>
      </w:r>
    </w:p>
    <w:p w14:paraId="0F5F9B17" w14:textId="77777777" w:rsidR="008134FF" w:rsidRDefault="008134FF" w:rsidP="008134FF">
      <w:pPr>
        <w:pStyle w:val="PL"/>
      </w:pPr>
      <w:r>
        <w:t xml:space="preserve">            $ref: 'TS29571_CommonData.yaml#/components/schemas/Supi'</w:t>
      </w:r>
    </w:p>
    <w:p w14:paraId="61CD7342" w14:textId="77777777" w:rsidR="008134FF" w:rsidRDefault="008134FF" w:rsidP="008134FF">
      <w:pPr>
        <w:pStyle w:val="PL"/>
      </w:pPr>
      <w:r>
        <w:t xml:space="preserve">          minItems: 1</w:t>
      </w:r>
    </w:p>
    <w:p w14:paraId="21CB83C5" w14:textId="77777777" w:rsidR="008134FF" w:rsidRDefault="008134FF" w:rsidP="008134FF">
      <w:pPr>
        <w:pStyle w:val="PL"/>
      </w:pPr>
      <w:r>
        <w:t xml:space="preserve">        mediumLevel:</w:t>
      </w:r>
    </w:p>
    <w:p w14:paraId="178AD969" w14:textId="77777777" w:rsidR="008134FF" w:rsidRDefault="008134FF" w:rsidP="008134FF">
      <w:pPr>
        <w:pStyle w:val="PL"/>
      </w:pPr>
      <w:r>
        <w:t xml:space="preserve">          type: array</w:t>
      </w:r>
    </w:p>
    <w:p w14:paraId="44C35781" w14:textId="77777777" w:rsidR="008134FF" w:rsidRDefault="008134FF" w:rsidP="008134FF">
      <w:pPr>
        <w:pStyle w:val="PL"/>
      </w:pPr>
      <w:r>
        <w:t xml:space="preserve">          items:</w:t>
      </w:r>
    </w:p>
    <w:p w14:paraId="1500B8D9" w14:textId="77777777" w:rsidR="008134FF" w:rsidRDefault="008134FF" w:rsidP="008134FF">
      <w:pPr>
        <w:pStyle w:val="PL"/>
      </w:pPr>
      <w:r>
        <w:t xml:space="preserve">            $ref: 'TS29571_CommonData.yaml#/components/schemas/Supi'</w:t>
      </w:r>
    </w:p>
    <w:p w14:paraId="57C00D29" w14:textId="77777777" w:rsidR="008134FF" w:rsidRDefault="008134FF" w:rsidP="008134FF">
      <w:pPr>
        <w:pStyle w:val="PL"/>
      </w:pPr>
      <w:r>
        <w:t xml:space="preserve">          minItems: 1</w:t>
      </w:r>
    </w:p>
    <w:p w14:paraId="7DC5BDCD" w14:textId="77777777" w:rsidR="008134FF" w:rsidRDefault="008134FF" w:rsidP="008134FF">
      <w:pPr>
        <w:pStyle w:val="PL"/>
      </w:pPr>
      <w:r>
        <w:t xml:space="preserve">        lowLevel:</w:t>
      </w:r>
    </w:p>
    <w:p w14:paraId="260F4E7F" w14:textId="77777777" w:rsidR="008134FF" w:rsidRDefault="008134FF" w:rsidP="008134FF">
      <w:pPr>
        <w:pStyle w:val="PL"/>
      </w:pPr>
      <w:r>
        <w:t xml:space="preserve">          type: array</w:t>
      </w:r>
    </w:p>
    <w:p w14:paraId="34431CB4" w14:textId="77777777" w:rsidR="008134FF" w:rsidRDefault="008134FF" w:rsidP="008134FF">
      <w:pPr>
        <w:pStyle w:val="PL"/>
      </w:pPr>
      <w:r>
        <w:t xml:space="preserve">          items:</w:t>
      </w:r>
    </w:p>
    <w:p w14:paraId="0DB0F292" w14:textId="77777777" w:rsidR="008134FF" w:rsidRDefault="008134FF" w:rsidP="008134FF">
      <w:pPr>
        <w:pStyle w:val="PL"/>
      </w:pPr>
      <w:r>
        <w:t xml:space="preserve">            $ref: 'TS29571_CommonData.yaml#/components/schemas/Supi'</w:t>
      </w:r>
    </w:p>
    <w:p w14:paraId="585681F6" w14:textId="77777777" w:rsidR="008134FF" w:rsidRDefault="008134FF" w:rsidP="008134FF">
      <w:pPr>
        <w:pStyle w:val="PL"/>
      </w:pPr>
      <w:r>
        <w:t xml:space="preserve">          minItems: 1</w:t>
      </w:r>
    </w:p>
    <w:p w14:paraId="09C499AE" w14:textId="77777777" w:rsidR="008134FF" w:rsidRDefault="008134FF" w:rsidP="008134FF">
      <w:pPr>
        <w:pStyle w:val="PL"/>
      </w:pPr>
      <w:r>
        <w:t xml:space="preserve">      anyOf:</w:t>
      </w:r>
    </w:p>
    <w:p w14:paraId="56485D7C" w14:textId="77777777" w:rsidR="008134FF" w:rsidRDefault="008134FF" w:rsidP="008134FF">
      <w:pPr>
        <w:pStyle w:val="PL"/>
      </w:pPr>
      <w:r>
        <w:t xml:space="preserve">        - required: [highLevel]</w:t>
      </w:r>
    </w:p>
    <w:p w14:paraId="31373D82" w14:textId="77777777" w:rsidR="008134FF" w:rsidRDefault="008134FF" w:rsidP="008134FF">
      <w:pPr>
        <w:pStyle w:val="PL"/>
      </w:pPr>
      <w:r>
        <w:t xml:space="preserve">        - required: [mediumLevel]</w:t>
      </w:r>
    </w:p>
    <w:p w14:paraId="2F3F6770" w14:textId="77777777" w:rsidR="008134FF" w:rsidRDefault="008134FF" w:rsidP="008134FF">
      <w:pPr>
        <w:pStyle w:val="PL"/>
      </w:pPr>
      <w:r>
        <w:t xml:space="preserve">        - required: [lowLevel]</w:t>
      </w:r>
    </w:p>
    <w:p w14:paraId="2E700AE8" w14:textId="77777777" w:rsidR="008134FF" w:rsidRDefault="008134FF" w:rsidP="008134FF">
      <w:pPr>
        <w:pStyle w:val="PL"/>
      </w:pPr>
    </w:p>
    <w:p w14:paraId="1B5F2A3E" w14:textId="77777777" w:rsidR="008134FF" w:rsidRDefault="008134FF" w:rsidP="008134FF">
      <w:pPr>
        <w:pStyle w:val="PL"/>
      </w:pPr>
      <w:r>
        <w:t xml:space="preserve">    SpecificDataSubscription:</w:t>
      </w:r>
    </w:p>
    <w:p w14:paraId="2CE45CB3" w14:textId="77777777" w:rsidR="008134FF" w:rsidRDefault="008134FF" w:rsidP="008134FF">
      <w:pPr>
        <w:pStyle w:val="PL"/>
      </w:pPr>
      <w:r>
        <w:t xml:space="preserve">      description: &gt;</w:t>
      </w:r>
    </w:p>
    <w:p w14:paraId="4FC50024" w14:textId="77777777" w:rsidR="008134FF" w:rsidRDefault="008134FF" w:rsidP="008134FF">
      <w:pPr>
        <w:pStyle w:val="PL"/>
      </w:pPr>
      <w:r>
        <w:rPr>
          <w:lang w:eastAsia="zh-CN"/>
        </w:rPr>
        <w:t xml:space="preserve">        Represents an existing subscription for data collection to a specific data source NF.</w:t>
      </w:r>
    </w:p>
    <w:p w14:paraId="53A338FF" w14:textId="77777777" w:rsidR="008134FF" w:rsidRDefault="008134FF" w:rsidP="008134FF">
      <w:pPr>
        <w:pStyle w:val="PL"/>
      </w:pPr>
      <w:r>
        <w:t xml:space="preserve">      type: object</w:t>
      </w:r>
    </w:p>
    <w:p w14:paraId="37CE7943" w14:textId="77777777" w:rsidR="008134FF" w:rsidRDefault="008134FF" w:rsidP="008134FF">
      <w:pPr>
        <w:pStyle w:val="PL"/>
      </w:pPr>
      <w:r>
        <w:t xml:space="preserve">      properties:</w:t>
      </w:r>
    </w:p>
    <w:p w14:paraId="070EC507" w14:textId="77777777" w:rsidR="008134FF" w:rsidRDefault="008134FF" w:rsidP="008134FF">
      <w:pPr>
        <w:pStyle w:val="PL"/>
      </w:pPr>
      <w:r>
        <w:t xml:space="preserve">        subscriptionId:</w:t>
      </w:r>
    </w:p>
    <w:p w14:paraId="5CA94E2C" w14:textId="77777777" w:rsidR="008134FF" w:rsidRDefault="008134FF" w:rsidP="008134FF">
      <w:pPr>
        <w:pStyle w:val="PL"/>
      </w:pPr>
      <w:r>
        <w:t xml:space="preserve">          type: string</w:t>
      </w:r>
    </w:p>
    <w:p w14:paraId="6628C367" w14:textId="77777777" w:rsidR="008134FF" w:rsidRDefault="008134FF" w:rsidP="008134FF">
      <w:pPr>
        <w:pStyle w:val="PL"/>
      </w:pPr>
      <w:r>
        <w:t xml:space="preserve">        producerId:</w:t>
      </w:r>
    </w:p>
    <w:p w14:paraId="44DD22F4" w14:textId="77777777" w:rsidR="008134FF" w:rsidRDefault="008134FF" w:rsidP="008134FF">
      <w:pPr>
        <w:pStyle w:val="PL"/>
      </w:pPr>
      <w:r>
        <w:t xml:space="preserve">          $ref: 'TS29571_CommonData.yaml#/components/schemas/NfInstanceId'</w:t>
      </w:r>
    </w:p>
    <w:p w14:paraId="7292D0FD" w14:textId="77777777" w:rsidR="008134FF" w:rsidRDefault="008134FF" w:rsidP="008134FF">
      <w:pPr>
        <w:pStyle w:val="PL"/>
      </w:pPr>
      <w:r>
        <w:t xml:space="preserve">        producerSetId:</w:t>
      </w:r>
    </w:p>
    <w:p w14:paraId="05687EC3" w14:textId="77777777" w:rsidR="008134FF" w:rsidRDefault="008134FF" w:rsidP="008134FF">
      <w:pPr>
        <w:pStyle w:val="PL"/>
      </w:pPr>
      <w:r>
        <w:t xml:space="preserve">          $ref: 'TS29571_CommonData.yaml#/components/schemas/NfSetId'</w:t>
      </w:r>
    </w:p>
    <w:p w14:paraId="14D3B444" w14:textId="77777777" w:rsidR="008134FF" w:rsidRDefault="008134FF" w:rsidP="008134FF">
      <w:pPr>
        <w:pStyle w:val="PL"/>
      </w:pPr>
      <w:r>
        <w:t xml:space="preserve">        dataSub:</w:t>
      </w:r>
    </w:p>
    <w:p w14:paraId="18B75BBD" w14:textId="77777777" w:rsidR="008134FF" w:rsidRDefault="008134FF" w:rsidP="008134FF">
      <w:pPr>
        <w:pStyle w:val="PL"/>
      </w:pPr>
      <w:r>
        <w:t xml:space="preserve">          $ref: 'TS29575_Nadrf_DataManagement.yaml#/components/schemas/DataSubscription</w:t>
      </w:r>
      <w:r>
        <w:rPr>
          <w:rFonts w:eastAsia="DengXian"/>
        </w:rPr>
        <w:t>'</w:t>
      </w:r>
    </w:p>
    <w:p w14:paraId="4D471CA1" w14:textId="77777777" w:rsidR="008134FF" w:rsidRDefault="008134FF" w:rsidP="008134FF">
      <w:pPr>
        <w:pStyle w:val="PL"/>
      </w:pPr>
      <w:r>
        <w:t xml:space="preserve">      allOf:</w:t>
      </w:r>
    </w:p>
    <w:p w14:paraId="3C222474" w14:textId="77777777" w:rsidR="008134FF" w:rsidRDefault="008134FF" w:rsidP="008134FF">
      <w:pPr>
        <w:pStyle w:val="PL"/>
      </w:pPr>
      <w:r>
        <w:t xml:space="preserve">        - oneOf:</w:t>
      </w:r>
    </w:p>
    <w:p w14:paraId="04DD596D" w14:textId="77777777" w:rsidR="008134FF" w:rsidRDefault="008134FF" w:rsidP="008134FF">
      <w:pPr>
        <w:pStyle w:val="PL"/>
      </w:pPr>
      <w:r>
        <w:t xml:space="preserve">          - required: [producerId]</w:t>
      </w:r>
    </w:p>
    <w:p w14:paraId="3ABC5190" w14:textId="77777777" w:rsidR="008134FF" w:rsidRDefault="008134FF" w:rsidP="008134FF">
      <w:pPr>
        <w:pStyle w:val="PL"/>
      </w:pPr>
      <w:r>
        <w:t xml:space="preserve">          - required: [producerSetId]</w:t>
      </w:r>
    </w:p>
    <w:p w14:paraId="6591C62B" w14:textId="77777777" w:rsidR="008134FF" w:rsidRDefault="008134FF" w:rsidP="008134FF">
      <w:pPr>
        <w:pStyle w:val="PL"/>
      </w:pPr>
      <w:r>
        <w:t xml:space="preserve">        - required: [subscriptionId]</w:t>
      </w:r>
    </w:p>
    <w:p w14:paraId="246C5D0E" w14:textId="77777777" w:rsidR="008134FF" w:rsidRDefault="008134FF" w:rsidP="008134FF">
      <w:pPr>
        <w:pStyle w:val="PL"/>
      </w:pPr>
      <w:r>
        <w:t xml:space="preserve">        - required: [dataSub]</w:t>
      </w:r>
    </w:p>
    <w:p w14:paraId="6C3A981B" w14:textId="77777777" w:rsidR="008134FF" w:rsidRDefault="008134FF" w:rsidP="008134FF">
      <w:pPr>
        <w:pStyle w:val="PL"/>
      </w:pPr>
    </w:p>
    <w:p w14:paraId="1EEA4297" w14:textId="77777777" w:rsidR="008134FF" w:rsidRDefault="008134FF" w:rsidP="008134FF">
      <w:pPr>
        <w:pStyle w:val="PL"/>
      </w:pPr>
      <w:r>
        <w:t xml:space="preserve">    UserDataCongestReq:</w:t>
      </w:r>
    </w:p>
    <w:p w14:paraId="1C095B39" w14:textId="77777777" w:rsidR="008134FF" w:rsidRDefault="008134FF" w:rsidP="008134FF">
      <w:pPr>
        <w:pStyle w:val="PL"/>
      </w:pPr>
      <w:r>
        <w:t xml:space="preserve">      description: &gt;</w:t>
      </w:r>
    </w:p>
    <w:p w14:paraId="2DFD4E4F" w14:textId="77777777" w:rsidR="008134FF" w:rsidRDefault="008134FF" w:rsidP="008134FF">
      <w:pPr>
        <w:pStyle w:val="PL"/>
      </w:pPr>
      <w:r>
        <w:t xml:space="preserve">        Represents a user data congesion requirement.</w:t>
      </w:r>
    </w:p>
    <w:p w14:paraId="69B1F3CE" w14:textId="77777777" w:rsidR="008134FF" w:rsidRDefault="008134FF" w:rsidP="008134FF">
      <w:pPr>
        <w:pStyle w:val="PL"/>
      </w:pPr>
      <w:r>
        <w:t xml:space="preserve">      type: object</w:t>
      </w:r>
    </w:p>
    <w:p w14:paraId="6AE30E22" w14:textId="77777777" w:rsidR="008134FF" w:rsidRDefault="008134FF" w:rsidP="008134FF">
      <w:pPr>
        <w:pStyle w:val="PL"/>
      </w:pPr>
      <w:r>
        <w:t xml:space="preserve">      properties:</w:t>
      </w:r>
    </w:p>
    <w:p w14:paraId="23A22890" w14:textId="77777777" w:rsidR="008134FF" w:rsidRDefault="008134FF" w:rsidP="008134FF">
      <w:pPr>
        <w:pStyle w:val="PL"/>
      </w:pPr>
      <w:r>
        <w:t xml:space="preserve">        orderCriterion:</w:t>
      </w:r>
    </w:p>
    <w:p w14:paraId="1EFAD9AE" w14:textId="77777777" w:rsidR="008134FF" w:rsidRDefault="008134FF" w:rsidP="008134FF">
      <w:pPr>
        <w:pStyle w:val="PL"/>
      </w:pPr>
      <w:r>
        <w:t xml:space="preserve">          $ref: 'TS29520_Nnwdaf_EventsSubscription.yaml#/components/schemas/UserDataConOrderCrit'</w:t>
      </w:r>
    </w:p>
    <w:p w14:paraId="187DB8FD" w14:textId="77777777" w:rsidR="008134FF" w:rsidRDefault="008134FF" w:rsidP="008134FF">
      <w:pPr>
        <w:pStyle w:val="PL"/>
      </w:pPr>
      <w:r>
        <w:t xml:space="preserve">        orderDirection:</w:t>
      </w:r>
    </w:p>
    <w:p w14:paraId="2A2E6E0B" w14:textId="77777777" w:rsidR="008134FF" w:rsidRDefault="008134FF" w:rsidP="008134FF">
      <w:pPr>
        <w:pStyle w:val="PL"/>
      </w:pPr>
      <w:r>
        <w:t xml:space="preserve">          $ref: 'TS29520_Nnwdaf_EventsSubscription.yaml#/components/schemas/MatchingDirection'</w:t>
      </w:r>
    </w:p>
    <w:p w14:paraId="5240754F" w14:textId="77777777" w:rsidR="008134FF" w:rsidRDefault="008134FF" w:rsidP="008134FF">
      <w:pPr>
        <w:pStyle w:val="PL"/>
      </w:pPr>
    </w:p>
    <w:p w14:paraId="0DE14553" w14:textId="77777777" w:rsidR="008134FF" w:rsidRDefault="008134FF" w:rsidP="008134FF">
      <w:pPr>
        <w:pStyle w:val="PL"/>
      </w:pPr>
      <w:r>
        <w:t xml:space="preserve">    </w:t>
      </w:r>
      <w:r>
        <w:rPr>
          <w:lang w:eastAsia="zh-CN"/>
        </w:rPr>
        <w:t>ResourceUsageRequPerNwPerfType</w:t>
      </w:r>
      <w:r>
        <w:t>:</w:t>
      </w:r>
    </w:p>
    <w:p w14:paraId="162D2AAA" w14:textId="77777777" w:rsidR="008134FF" w:rsidRDefault="008134FF" w:rsidP="008134FF">
      <w:pPr>
        <w:pStyle w:val="PL"/>
      </w:pPr>
      <w:r>
        <w:t xml:space="preserve">      description: </w:t>
      </w:r>
      <w:r>
        <w:rPr>
          <w:lang w:eastAsia="zh-CN"/>
        </w:rPr>
        <w:t>More requirement for each network performance type</w:t>
      </w:r>
      <w:r>
        <w:t>.</w:t>
      </w:r>
    </w:p>
    <w:p w14:paraId="5DCA875C" w14:textId="77777777" w:rsidR="008134FF" w:rsidRDefault="008134FF" w:rsidP="008134FF">
      <w:pPr>
        <w:pStyle w:val="PL"/>
      </w:pPr>
      <w:r>
        <w:t xml:space="preserve">      type: object</w:t>
      </w:r>
    </w:p>
    <w:p w14:paraId="3DB7B8D4" w14:textId="77777777" w:rsidR="008134FF" w:rsidRDefault="008134FF" w:rsidP="008134FF">
      <w:pPr>
        <w:pStyle w:val="PL"/>
      </w:pPr>
      <w:r>
        <w:t xml:space="preserve">      properties:</w:t>
      </w:r>
    </w:p>
    <w:p w14:paraId="4C3A5FC7" w14:textId="77777777" w:rsidR="008134FF" w:rsidRDefault="008134FF" w:rsidP="008134FF">
      <w:pPr>
        <w:pStyle w:val="PL"/>
      </w:pPr>
      <w:r>
        <w:t xml:space="preserve">        nwPerfType:</w:t>
      </w:r>
    </w:p>
    <w:p w14:paraId="7679290F" w14:textId="77777777" w:rsidR="008134FF" w:rsidRDefault="008134FF" w:rsidP="008134FF">
      <w:pPr>
        <w:pStyle w:val="PL"/>
      </w:pPr>
      <w:r>
        <w:t xml:space="preserve">          $ref: 'TS29520_Nnwdaf_EventsSubscription.yaml#/components/schemas/NetworkPerfType'</w:t>
      </w:r>
    </w:p>
    <w:p w14:paraId="21292780" w14:textId="77777777" w:rsidR="008134FF" w:rsidRDefault="008134FF" w:rsidP="008134FF">
      <w:pPr>
        <w:pStyle w:val="PL"/>
      </w:pPr>
      <w:r>
        <w:t xml:space="preserve">        </w:t>
      </w:r>
      <w:r>
        <w:rPr>
          <w:lang w:eastAsia="zh-CN"/>
        </w:rPr>
        <w:t>rscUsgReq</w:t>
      </w:r>
      <w:r>
        <w:t>:</w:t>
      </w:r>
    </w:p>
    <w:p w14:paraId="42DD2780" w14:textId="77777777" w:rsidR="008134FF" w:rsidRDefault="008134FF" w:rsidP="008134FF">
      <w:pPr>
        <w:pStyle w:val="PL"/>
      </w:pPr>
      <w:r>
        <w:t xml:space="preserve">          $ref: 'TS29520_Nnwdaf_EventsSubscription.yaml#/components/schemas/</w:t>
      </w:r>
      <w:r>
        <w:rPr>
          <w:lang w:eastAsia="zh-CN"/>
        </w:rPr>
        <w:t>ResourceUsageRequirement</w:t>
      </w:r>
      <w:r>
        <w:t>'</w:t>
      </w:r>
    </w:p>
    <w:p w14:paraId="394136B6" w14:textId="77777777" w:rsidR="008134FF" w:rsidRDefault="008134FF" w:rsidP="008134FF">
      <w:pPr>
        <w:pStyle w:val="PL"/>
      </w:pPr>
      <w:r>
        <w:t xml:space="preserve">      required:</w:t>
      </w:r>
    </w:p>
    <w:p w14:paraId="15DCBC76" w14:textId="77777777" w:rsidR="008134FF" w:rsidRDefault="008134FF" w:rsidP="008134FF">
      <w:pPr>
        <w:pStyle w:val="PL"/>
      </w:pPr>
      <w:r>
        <w:t xml:space="preserve">        - nwPerfType</w:t>
      </w:r>
    </w:p>
    <w:p w14:paraId="5036B443" w14:textId="77777777" w:rsidR="008134FF" w:rsidRDefault="008134FF" w:rsidP="008134FF">
      <w:pPr>
        <w:pStyle w:val="PL"/>
      </w:pPr>
    </w:p>
    <w:p w14:paraId="5DAE4D6C" w14:textId="77777777" w:rsidR="008134FF" w:rsidRDefault="008134FF" w:rsidP="008134FF">
      <w:pPr>
        <w:pStyle w:val="PL"/>
      </w:pPr>
      <w:r>
        <w:t xml:space="preserve">    EventId:</w:t>
      </w:r>
    </w:p>
    <w:p w14:paraId="02DD1556" w14:textId="77777777" w:rsidR="008134FF" w:rsidRDefault="008134FF" w:rsidP="008134FF">
      <w:pPr>
        <w:pStyle w:val="PL"/>
      </w:pPr>
      <w:r>
        <w:t xml:space="preserve">      anyOf:</w:t>
      </w:r>
    </w:p>
    <w:p w14:paraId="76882356" w14:textId="77777777" w:rsidR="008134FF" w:rsidRDefault="008134FF" w:rsidP="008134FF">
      <w:pPr>
        <w:pStyle w:val="PL"/>
      </w:pPr>
      <w:r>
        <w:t xml:space="preserve">      - type: string</w:t>
      </w:r>
    </w:p>
    <w:p w14:paraId="5FC082B1" w14:textId="77777777" w:rsidR="008134FF" w:rsidRDefault="008134FF" w:rsidP="008134FF">
      <w:pPr>
        <w:pStyle w:val="PL"/>
      </w:pPr>
      <w:r>
        <w:t xml:space="preserve">        enum:</w:t>
      </w:r>
    </w:p>
    <w:p w14:paraId="7762B928" w14:textId="77777777" w:rsidR="008134FF" w:rsidRDefault="008134FF" w:rsidP="008134FF">
      <w:pPr>
        <w:pStyle w:val="PL"/>
      </w:pPr>
      <w:r>
        <w:t xml:space="preserve">          - LOAD_LEVEL_INFORMATION</w:t>
      </w:r>
    </w:p>
    <w:p w14:paraId="21663336" w14:textId="77777777" w:rsidR="008134FF" w:rsidRDefault="008134FF" w:rsidP="008134FF">
      <w:pPr>
        <w:pStyle w:val="PL"/>
      </w:pPr>
      <w:r>
        <w:t xml:space="preserve">          - NETWORK_PERFORMANCE</w:t>
      </w:r>
    </w:p>
    <w:p w14:paraId="68C765DF" w14:textId="77777777" w:rsidR="008134FF" w:rsidRDefault="008134FF" w:rsidP="008134FF">
      <w:pPr>
        <w:pStyle w:val="PL"/>
      </w:pPr>
      <w:r>
        <w:t xml:space="preserve">          - NF_LOAD</w:t>
      </w:r>
    </w:p>
    <w:p w14:paraId="449C1240" w14:textId="77777777" w:rsidR="008134FF" w:rsidRDefault="008134FF" w:rsidP="008134FF">
      <w:pPr>
        <w:pStyle w:val="PL"/>
      </w:pPr>
      <w:r>
        <w:lastRenderedPageBreak/>
        <w:t xml:space="preserve">          - SERVICE_EXPERIENCE</w:t>
      </w:r>
    </w:p>
    <w:p w14:paraId="3274ECDB" w14:textId="77777777" w:rsidR="008134FF" w:rsidRDefault="008134FF" w:rsidP="008134FF">
      <w:pPr>
        <w:pStyle w:val="PL"/>
      </w:pPr>
      <w:r>
        <w:t xml:space="preserve">          - UE_MOBILITY</w:t>
      </w:r>
    </w:p>
    <w:p w14:paraId="4AAF4B99" w14:textId="77777777" w:rsidR="008134FF" w:rsidRDefault="008134FF" w:rsidP="008134FF">
      <w:pPr>
        <w:pStyle w:val="PL"/>
      </w:pPr>
      <w:r>
        <w:t xml:space="preserve">          - UE_COMMUNICATION</w:t>
      </w:r>
    </w:p>
    <w:p w14:paraId="41F415B5" w14:textId="77777777" w:rsidR="008134FF" w:rsidRDefault="008134FF" w:rsidP="008134FF">
      <w:pPr>
        <w:pStyle w:val="PL"/>
      </w:pPr>
      <w:r>
        <w:t xml:space="preserve">          - QOS_SUSTAINABILITY</w:t>
      </w:r>
    </w:p>
    <w:p w14:paraId="4BF19486" w14:textId="77777777" w:rsidR="008134FF" w:rsidRDefault="008134FF" w:rsidP="008134FF">
      <w:pPr>
        <w:pStyle w:val="PL"/>
      </w:pPr>
      <w:r>
        <w:t xml:space="preserve">          - ABNORMAL_BEHAVIOUR</w:t>
      </w:r>
    </w:p>
    <w:p w14:paraId="0DDBB55F" w14:textId="77777777" w:rsidR="008134FF" w:rsidRDefault="008134FF" w:rsidP="008134FF">
      <w:pPr>
        <w:pStyle w:val="PL"/>
      </w:pPr>
      <w:r>
        <w:t xml:space="preserve">          - USER_DATA_CONGESTION</w:t>
      </w:r>
    </w:p>
    <w:p w14:paraId="40C9A513" w14:textId="77777777" w:rsidR="008134FF" w:rsidRDefault="008134FF" w:rsidP="008134FF">
      <w:pPr>
        <w:pStyle w:val="PL"/>
      </w:pPr>
      <w:r>
        <w:t xml:space="preserve">          - NSI_LOAD_LEVEL</w:t>
      </w:r>
    </w:p>
    <w:p w14:paraId="12CEA026" w14:textId="77777777" w:rsidR="008134FF" w:rsidRDefault="008134FF" w:rsidP="008134FF">
      <w:pPr>
        <w:pStyle w:val="PL"/>
      </w:pPr>
      <w:r>
        <w:t xml:space="preserve">          - </w:t>
      </w:r>
      <w:r>
        <w:rPr>
          <w:rFonts w:hint="eastAsia"/>
          <w:lang w:eastAsia="zh-CN"/>
        </w:rPr>
        <w:t>S</w:t>
      </w:r>
      <w:r>
        <w:rPr>
          <w:lang w:eastAsia="zh-CN"/>
        </w:rPr>
        <w:t>M_</w:t>
      </w:r>
      <w:r>
        <w:t>CONGESTION</w:t>
      </w:r>
    </w:p>
    <w:p w14:paraId="1BE287E8" w14:textId="77777777" w:rsidR="008134FF" w:rsidRDefault="008134FF" w:rsidP="008134FF">
      <w:pPr>
        <w:pStyle w:val="PL"/>
      </w:pPr>
      <w:r>
        <w:t xml:space="preserve">          - DISPERSION</w:t>
      </w:r>
    </w:p>
    <w:p w14:paraId="5C84884D" w14:textId="77777777" w:rsidR="008134FF" w:rsidRDefault="008134FF" w:rsidP="008134FF">
      <w:pPr>
        <w:pStyle w:val="PL"/>
      </w:pPr>
      <w:r>
        <w:t xml:space="preserve">          - RED_TRANS_EXP</w:t>
      </w:r>
    </w:p>
    <w:p w14:paraId="636DD494" w14:textId="77777777" w:rsidR="008134FF" w:rsidRDefault="008134FF" w:rsidP="008134FF">
      <w:pPr>
        <w:pStyle w:val="PL"/>
      </w:pPr>
      <w:r>
        <w:t xml:space="preserve">          - WLAN_PERFORMANCE</w:t>
      </w:r>
    </w:p>
    <w:p w14:paraId="07810D1B" w14:textId="77777777" w:rsidR="008134FF" w:rsidRDefault="008134FF" w:rsidP="008134FF">
      <w:pPr>
        <w:pStyle w:val="PL"/>
      </w:pPr>
      <w:r>
        <w:t xml:space="preserve">          - DN_PERFORMANCE</w:t>
      </w:r>
    </w:p>
    <w:p w14:paraId="7CE08864" w14:textId="77777777" w:rsidR="008134FF" w:rsidRDefault="008134FF" w:rsidP="008134FF">
      <w:pPr>
        <w:pStyle w:val="PL"/>
      </w:pPr>
      <w:r>
        <w:t xml:space="preserve">          - PFD_DETERMINATION</w:t>
      </w:r>
    </w:p>
    <w:p w14:paraId="4CDD5E63" w14:textId="77777777" w:rsidR="008134FF" w:rsidRDefault="008134FF" w:rsidP="008134FF">
      <w:pPr>
        <w:pStyle w:val="PL"/>
      </w:pPr>
      <w:r>
        <w:t xml:space="preserve">          - PDU_SESSION_TRAFFIC</w:t>
      </w:r>
    </w:p>
    <w:p w14:paraId="637AD1C2" w14:textId="77777777" w:rsidR="008134FF" w:rsidRDefault="008134FF" w:rsidP="008134FF">
      <w:pPr>
        <w:pStyle w:val="PL"/>
      </w:pPr>
      <w:r>
        <w:t xml:space="preserve">          - </w:t>
      </w:r>
      <w:r>
        <w:rPr>
          <w:lang w:eastAsia="zh-CN"/>
        </w:rPr>
        <w:t>E2E_DATA_VOL_TRANS_TIME</w:t>
      </w:r>
    </w:p>
    <w:p w14:paraId="79CDD87D" w14:textId="77777777" w:rsidR="008134FF" w:rsidRDefault="008134FF" w:rsidP="008134FF">
      <w:pPr>
        <w:pStyle w:val="PL"/>
      </w:pPr>
      <w:r>
        <w:t xml:space="preserve">      - type: string</w:t>
      </w:r>
    </w:p>
    <w:p w14:paraId="68F72B85" w14:textId="77777777" w:rsidR="008134FF" w:rsidRDefault="008134FF" w:rsidP="008134FF">
      <w:pPr>
        <w:pStyle w:val="PL"/>
      </w:pPr>
      <w:r>
        <w:t xml:space="preserve">        description: &gt;</w:t>
      </w:r>
    </w:p>
    <w:p w14:paraId="6D4D6DBF" w14:textId="77777777" w:rsidR="008134FF" w:rsidRDefault="008134FF" w:rsidP="008134FF">
      <w:pPr>
        <w:pStyle w:val="PL"/>
      </w:pPr>
      <w:r>
        <w:t xml:space="preserve">          This string provides forward-compatibility with future</w:t>
      </w:r>
    </w:p>
    <w:p w14:paraId="4E782FD2" w14:textId="77777777" w:rsidR="008134FF" w:rsidRDefault="008134FF" w:rsidP="008134FF">
      <w:pPr>
        <w:pStyle w:val="PL"/>
      </w:pPr>
      <w:r>
        <w:t xml:space="preserve">          extensions to the enumeration but is not used to encode</w:t>
      </w:r>
    </w:p>
    <w:p w14:paraId="73CF79CE" w14:textId="77777777" w:rsidR="008134FF" w:rsidRDefault="008134FF" w:rsidP="008134FF">
      <w:pPr>
        <w:pStyle w:val="PL"/>
      </w:pPr>
      <w:r>
        <w:t xml:space="preserve">          content defined in the present version of this API.</w:t>
      </w:r>
    </w:p>
    <w:p w14:paraId="7980D0F7" w14:textId="77777777" w:rsidR="008134FF" w:rsidRDefault="008134FF" w:rsidP="008134FF">
      <w:pPr>
        <w:pStyle w:val="PL"/>
      </w:pPr>
      <w:bookmarkStart w:id="257" w:name="_Hlk85735569"/>
      <w:r>
        <w:t xml:space="preserve">      description: |</w:t>
      </w:r>
    </w:p>
    <w:p w14:paraId="5DDD7AC1" w14:textId="77777777" w:rsidR="008134FF" w:rsidRDefault="008134FF" w:rsidP="008134FF">
      <w:pPr>
        <w:pStyle w:val="PL"/>
      </w:pPr>
      <w:r>
        <w:t xml:space="preserve">        </w:t>
      </w:r>
      <w:r>
        <w:rPr>
          <w:lang w:eastAsia="zh-CN"/>
        </w:rPr>
        <w:t xml:space="preserve">Represents the analytics type.  </w:t>
      </w:r>
    </w:p>
    <w:p w14:paraId="14BB3507" w14:textId="77777777" w:rsidR="008134FF" w:rsidRDefault="008134FF" w:rsidP="008134FF">
      <w:pPr>
        <w:pStyle w:val="PL"/>
      </w:pPr>
      <w:r>
        <w:t xml:space="preserve">        Possible values are:</w:t>
      </w:r>
    </w:p>
    <w:p w14:paraId="6CEE0B22" w14:textId="77777777" w:rsidR="008134FF" w:rsidRDefault="008134FF" w:rsidP="008134FF">
      <w:pPr>
        <w:pStyle w:val="PL"/>
      </w:pPr>
      <w:r>
        <w:t xml:space="preserve">        - LOAD_LEVEL_INFORMATION: Represent the analytics of load level information of corresponding</w:t>
      </w:r>
    </w:p>
    <w:p w14:paraId="032DFD09" w14:textId="77777777" w:rsidR="008134FF" w:rsidRDefault="008134FF" w:rsidP="008134FF">
      <w:pPr>
        <w:pStyle w:val="PL"/>
      </w:pPr>
      <w:r>
        <w:t xml:space="preserve">          network slice.</w:t>
      </w:r>
    </w:p>
    <w:p w14:paraId="1650E21E" w14:textId="77777777" w:rsidR="008134FF" w:rsidRDefault="008134FF" w:rsidP="008134FF">
      <w:pPr>
        <w:pStyle w:val="PL"/>
        <w:rPr>
          <w:lang w:val="en-US"/>
        </w:rPr>
      </w:pPr>
      <w:r>
        <w:rPr>
          <w:lang w:val="en-US"/>
        </w:rPr>
        <w:t xml:space="preserve">        - NETWORK_PERFORMANCE: Represent the analytics of network performance information.</w:t>
      </w:r>
    </w:p>
    <w:p w14:paraId="37FF53F2" w14:textId="77777777" w:rsidR="008134FF" w:rsidRDefault="008134FF" w:rsidP="008134FF">
      <w:pPr>
        <w:pStyle w:val="PL"/>
        <w:rPr>
          <w:lang w:val="en-US"/>
        </w:rPr>
      </w:pPr>
      <w:r>
        <w:rPr>
          <w:lang w:val="en-US"/>
        </w:rPr>
        <w:t xml:space="preserve">        - NF_LOAD: Indicates that the event subscribed is NF Load.</w:t>
      </w:r>
    </w:p>
    <w:p w14:paraId="59443A7D" w14:textId="77777777" w:rsidR="008134FF" w:rsidRDefault="008134FF" w:rsidP="008134FF">
      <w:pPr>
        <w:pStyle w:val="PL"/>
        <w:rPr>
          <w:lang w:val="en-US"/>
        </w:rPr>
      </w:pPr>
      <w:r>
        <w:rPr>
          <w:lang w:val="en-US"/>
        </w:rPr>
        <w:t xml:space="preserve">        - SERVICE_EXPERIENCE: Represent the analytics of service experience information of the</w:t>
      </w:r>
    </w:p>
    <w:p w14:paraId="2984A381" w14:textId="77777777" w:rsidR="008134FF" w:rsidRDefault="008134FF" w:rsidP="008134FF">
      <w:pPr>
        <w:pStyle w:val="PL"/>
        <w:rPr>
          <w:lang w:val="en-US"/>
        </w:rPr>
      </w:pPr>
      <w:r>
        <w:rPr>
          <w:lang w:val="en-US"/>
        </w:rPr>
        <w:t xml:space="preserve">          specific applications.</w:t>
      </w:r>
    </w:p>
    <w:p w14:paraId="60815A63" w14:textId="77777777" w:rsidR="008134FF" w:rsidRDefault="008134FF" w:rsidP="008134FF">
      <w:pPr>
        <w:pStyle w:val="PL"/>
        <w:rPr>
          <w:lang w:val="en-US"/>
        </w:rPr>
      </w:pPr>
      <w:r>
        <w:rPr>
          <w:lang w:val="en-US"/>
        </w:rPr>
        <w:t xml:space="preserve">        - UE_MOBILITY: Represent the analytics of UE mobility.</w:t>
      </w:r>
    </w:p>
    <w:p w14:paraId="5D756F97" w14:textId="77777777" w:rsidR="008134FF" w:rsidRDefault="008134FF" w:rsidP="008134FF">
      <w:pPr>
        <w:pStyle w:val="PL"/>
        <w:rPr>
          <w:lang w:val="en-US"/>
        </w:rPr>
      </w:pPr>
      <w:r>
        <w:rPr>
          <w:lang w:val="en-US"/>
        </w:rPr>
        <w:t xml:space="preserve">        - UE_COMMUNICATION: Represent the analytics of UE communication.</w:t>
      </w:r>
    </w:p>
    <w:p w14:paraId="7D46D5B5" w14:textId="77777777" w:rsidR="008134FF" w:rsidRDefault="008134FF" w:rsidP="008134FF">
      <w:pPr>
        <w:pStyle w:val="PL"/>
        <w:rPr>
          <w:lang w:val="en-US"/>
        </w:rPr>
      </w:pPr>
      <w:r>
        <w:rPr>
          <w:lang w:val="en-US"/>
        </w:rPr>
        <w:t xml:space="preserve">        - QOS_SUSTAINABILITY: Represent the analytics of QoS sustainability information in the</w:t>
      </w:r>
    </w:p>
    <w:p w14:paraId="21818980" w14:textId="77777777" w:rsidR="008134FF" w:rsidRDefault="008134FF" w:rsidP="008134FF">
      <w:pPr>
        <w:pStyle w:val="PL"/>
        <w:rPr>
          <w:lang w:val="en-US"/>
        </w:rPr>
      </w:pPr>
      <w:r>
        <w:rPr>
          <w:lang w:val="en-US"/>
        </w:rPr>
        <w:t xml:space="preserve">          certain area.</w:t>
      </w:r>
    </w:p>
    <w:p w14:paraId="0184BA03" w14:textId="77777777" w:rsidR="008134FF" w:rsidRDefault="008134FF" w:rsidP="008134FF">
      <w:pPr>
        <w:pStyle w:val="PL"/>
        <w:rPr>
          <w:lang w:val="en-US"/>
        </w:rPr>
      </w:pPr>
      <w:r>
        <w:rPr>
          <w:lang w:val="en-US"/>
        </w:rPr>
        <w:t xml:space="preserve">        - ABNORMAL_BEHAVIOUR: Indicates that the event subscribed is abnormal behaviour information.</w:t>
      </w:r>
    </w:p>
    <w:p w14:paraId="5BE0B5A4" w14:textId="77777777" w:rsidR="008134FF" w:rsidRDefault="008134FF" w:rsidP="008134FF">
      <w:pPr>
        <w:pStyle w:val="PL"/>
        <w:rPr>
          <w:lang w:val="en-US"/>
        </w:rPr>
      </w:pPr>
      <w:r>
        <w:rPr>
          <w:lang w:val="en-US"/>
        </w:rPr>
        <w:t xml:space="preserve">        - USER_DATA_CONGESTION: Represent the analytics of the user data congestion in the certain</w:t>
      </w:r>
    </w:p>
    <w:p w14:paraId="56A54964" w14:textId="77777777" w:rsidR="008134FF" w:rsidRDefault="008134FF" w:rsidP="008134FF">
      <w:pPr>
        <w:pStyle w:val="PL"/>
        <w:rPr>
          <w:lang w:val="en-US"/>
        </w:rPr>
      </w:pPr>
      <w:r>
        <w:rPr>
          <w:lang w:val="en-US"/>
        </w:rPr>
        <w:t xml:space="preserve">          area.</w:t>
      </w:r>
    </w:p>
    <w:p w14:paraId="1DFD6D74" w14:textId="77777777" w:rsidR="008134FF" w:rsidRDefault="008134FF" w:rsidP="008134FF">
      <w:pPr>
        <w:pStyle w:val="PL"/>
        <w:rPr>
          <w:lang w:val="en-US"/>
        </w:rPr>
      </w:pPr>
      <w:r>
        <w:rPr>
          <w:lang w:val="en-US"/>
        </w:rPr>
        <w:t xml:space="preserve">        - NSI_LOAD_LEVEL: Represent the analytics of Network Slice and the optionally associated</w:t>
      </w:r>
    </w:p>
    <w:p w14:paraId="1E5CB2BD" w14:textId="77777777" w:rsidR="008134FF" w:rsidRDefault="008134FF" w:rsidP="008134FF">
      <w:pPr>
        <w:pStyle w:val="PL"/>
        <w:rPr>
          <w:lang w:val="en-US"/>
        </w:rPr>
      </w:pPr>
      <w:r>
        <w:rPr>
          <w:lang w:val="en-US"/>
        </w:rPr>
        <w:t xml:space="preserve">          Network Slice Instance.</w:t>
      </w:r>
    </w:p>
    <w:p w14:paraId="6541CDF5" w14:textId="77777777" w:rsidR="008134FF" w:rsidRDefault="008134FF" w:rsidP="008134FF">
      <w:pPr>
        <w:pStyle w:val="PL"/>
        <w:rPr>
          <w:lang w:val="en-US"/>
        </w:rPr>
      </w:pPr>
      <w:r>
        <w:rPr>
          <w:lang w:val="en-US"/>
        </w:rPr>
        <w:t xml:space="preserve">        - </w:t>
      </w:r>
      <w:r>
        <w:rPr>
          <w:lang w:eastAsia="zh-CN"/>
        </w:rPr>
        <w:t>SM_</w:t>
      </w:r>
      <w:r>
        <w:t>CONGESTION</w:t>
      </w:r>
      <w:r>
        <w:rPr>
          <w:lang w:val="en-US"/>
        </w:rPr>
        <w:t>: Represent the analytics of Session Management congestion control experience</w:t>
      </w:r>
    </w:p>
    <w:p w14:paraId="28870CEB" w14:textId="77777777" w:rsidR="008134FF" w:rsidRDefault="008134FF" w:rsidP="008134FF">
      <w:pPr>
        <w:pStyle w:val="PL"/>
        <w:rPr>
          <w:lang w:val="en-US"/>
        </w:rPr>
      </w:pPr>
      <w:r>
        <w:rPr>
          <w:lang w:val="en-US"/>
        </w:rPr>
        <w:t xml:space="preserve">          information </w:t>
      </w:r>
      <w:r>
        <w:t>for specific DNN and/or S-NSSAI</w:t>
      </w:r>
      <w:r>
        <w:rPr>
          <w:lang w:val="en-US"/>
        </w:rPr>
        <w:t>.</w:t>
      </w:r>
    </w:p>
    <w:p w14:paraId="60074FD6" w14:textId="77777777" w:rsidR="008134FF" w:rsidRDefault="008134FF" w:rsidP="008134FF">
      <w:pPr>
        <w:pStyle w:val="PL"/>
      </w:pPr>
      <w:r>
        <w:t xml:space="preserve">        - DISPERSION: Represents the analytics of dispersion.</w:t>
      </w:r>
    </w:p>
    <w:p w14:paraId="138EB4FD" w14:textId="77777777" w:rsidR="008134FF" w:rsidRDefault="008134FF" w:rsidP="008134FF">
      <w:pPr>
        <w:pStyle w:val="PL"/>
      </w:pPr>
      <w:r>
        <w:t xml:space="preserve">        - RED_TRANS_EXP: Represents the analytics of Redundant Transmission Experience.</w:t>
      </w:r>
    </w:p>
    <w:p w14:paraId="64C20521" w14:textId="77777777" w:rsidR="008134FF" w:rsidRDefault="008134FF" w:rsidP="008134FF">
      <w:pPr>
        <w:pStyle w:val="PL"/>
      </w:pPr>
      <w:r>
        <w:t xml:space="preserve">        - WLAN_PERFORMANCE: Represents the analytics of WLAN performance.</w:t>
      </w:r>
    </w:p>
    <w:p w14:paraId="024BBE2D" w14:textId="77777777" w:rsidR="008134FF" w:rsidRDefault="008134FF" w:rsidP="008134FF">
      <w:pPr>
        <w:pStyle w:val="PL"/>
      </w:pPr>
      <w:r>
        <w:t xml:space="preserve">        - DN_PERFORMANCE: Represents the analytics of DN performance.</w:t>
      </w:r>
    </w:p>
    <w:p w14:paraId="2ECB6924" w14:textId="77777777" w:rsidR="008134FF" w:rsidRDefault="008134FF" w:rsidP="008134FF">
      <w:pPr>
        <w:pStyle w:val="PL"/>
      </w:pPr>
      <w:r>
        <w:t xml:space="preserve">        - PFD_DETERMINATION: Represents the analytics of PFD Determination information for known application identifier(s).</w:t>
      </w:r>
    </w:p>
    <w:p w14:paraId="4C8D44AD" w14:textId="77777777" w:rsidR="008134FF" w:rsidRDefault="008134FF" w:rsidP="008134FF">
      <w:pPr>
        <w:pStyle w:val="PL"/>
        <w:rPr>
          <w:lang w:eastAsia="zh-CN"/>
        </w:rPr>
      </w:pPr>
      <w:r>
        <w:t xml:space="preserve">        - PDU_SESSION_TRAFFIC: Represents the analytics of</w:t>
      </w:r>
      <w:r>
        <w:rPr>
          <w:lang w:val="en-US"/>
        </w:rPr>
        <w:t xml:space="preserve"> PDU Session traffic.</w:t>
      </w:r>
    </w:p>
    <w:p w14:paraId="62906CF9" w14:textId="77777777" w:rsidR="008134FF" w:rsidRDefault="008134FF" w:rsidP="008134FF">
      <w:pPr>
        <w:pStyle w:val="PL"/>
      </w:pPr>
      <w:r>
        <w:t xml:space="preserve">        - </w:t>
      </w:r>
      <w:r>
        <w:rPr>
          <w:lang w:eastAsia="zh-CN"/>
        </w:rPr>
        <w:t>E2E_DATA_VOL_TRANS_TIME</w:t>
      </w:r>
      <w:r>
        <w:t xml:space="preserve">: Represents the analytics of </w:t>
      </w:r>
      <w:r>
        <w:rPr>
          <w:lang w:eastAsia="ko-KR"/>
        </w:rPr>
        <w:t>E2E data volume transfer time</w:t>
      </w:r>
      <w:r>
        <w:t>.</w:t>
      </w:r>
    </w:p>
    <w:p w14:paraId="59B17B46" w14:textId="77777777" w:rsidR="008134FF" w:rsidRDefault="008134FF" w:rsidP="008134FF">
      <w:pPr>
        <w:pStyle w:val="PL"/>
      </w:pPr>
    </w:p>
    <w:p w14:paraId="08D31F13" w14:textId="77777777" w:rsidR="008134FF" w:rsidRDefault="008134FF" w:rsidP="008134FF">
      <w:pPr>
        <w:pStyle w:val="PL"/>
      </w:pPr>
      <w:r>
        <w:t xml:space="preserve">    ContextType:</w:t>
      </w:r>
    </w:p>
    <w:p w14:paraId="265BCBEF" w14:textId="77777777" w:rsidR="008134FF" w:rsidRDefault="008134FF" w:rsidP="008134FF">
      <w:pPr>
        <w:pStyle w:val="PL"/>
      </w:pPr>
      <w:r>
        <w:t xml:space="preserve">      anyOf:</w:t>
      </w:r>
    </w:p>
    <w:p w14:paraId="2AAB53DC" w14:textId="77777777" w:rsidR="008134FF" w:rsidRDefault="008134FF" w:rsidP="008134FF">
      <w:pPr>
        <w:pStyle w:val="PL"/>
      </w:pPr>
      <w:r>
        <w:t xml:space="preserve">      - type: string</w:t>
      </w:r>
    </w:p>
    <w:p w14:paraId="09BCF611" w14:textId="77777777" w:rsidR="008134FF" w:rsidRDefault="008134FF" w:rsidP="008134FF">
      <w:pPr>
        <w:pStyle w:val="PL"/>
      </w:pPr>
      <w:r>
        <w:t xml:space="preserve">        enum:</w:t>
      </w:r>
    </w:p>
    <w:p w14:paraId="3138A72B" w14:textId="77777777" w:rsidR="008134FF" w:rsidRDefault="008134FF" w:rsidP="008134FF">
      <w:pPr>
        <w:pStyle w:val="PL"/>
      </w:pPr>
      <w:r>
        <w:t xml:space="preserve">          - PENDING_ANALYTICS</w:t>
      </w:r>
    </w:p>
    <w:p w14:paraId="6571F0EA" w14:textId="77777777" w:rsidR="008134FF" w:rsidRDefault="008134FF" w:rsidP="008134FF">
      <w:pPr>
        <w:pStyle w:val="PL"/>
      </w:pPr>
      <w:r>
        <w:t xml:space="preserve">          - HISTORICAL_ANALYTICS</w:t>
      </w:r>
    </w:p>
    <w:p w14:paraId="5F34281C" w14:textId="77777777" w:rsidR="008134FF" w:rsidRDefault="008134FF" w:rsidP="008134FF">
      <w:pPr>
        <w:pStyle w:val="PL"/>
      </w:pPr>
      <w:r>
        <w:t xml:space="preserve">          - AGGR_SUBS</w:t>
      </w:r>
    </w:p>
    <w:p w14:paraId="6EF3919C" w14:textId="77777777" w:rsidR="008134FF" w:rsidRDefault="008134FF" w:rsidP="008134FF">
      <w:pPr>
        <w:pStyle w:val="PL"/>
      </w:pPr>
      <w:r>
        <w:t xml:space="preserve">          - DATA</w:t>
      </w:r>
    </w:p>
    <w:p w14:paraId="11260CE7" w14:textId="77777777" w:rsidR="008134FF" w:rsidRDefault="008134FF" w:rsidP="008134FF">
      <w:pPr>
        <w:pStyle w:val="PL"/>
      </w:pPr>
      <w:r>
        <w:t xml:space="preserve">          - AGGR_INFO</w:t>
      </w:r>
    </w:p>
    <w:p w14:paraId="7BC9BDE0" w14:textId="77777777" w:rsidR="008134FF" w:rsidRDefault="008134FF" w:rsidP="008134FF">
      <w:pPr>
        <w:pStyle w:val="PL"/>
        <w:rPr>
          <w:lang w:eastAsia="zh-CN"/>
        </w:rPr>
      </w:pPr>
      <w:r>
        <w:t xml:space="preserve">          - ML_MODELS</w:t>
      </w:r>
    </w:p>
    <w:p w14:paraId="058630EA" w14:textId="77777777" w:rsidR="008134FF" w:rsidRDefault="008134FF" w:rsidP="008134FF">
      <w:pPr>
        <w:pStyle w:val="PL"/>
      </w:pPr>
      <w:r>
        <w:t xml:space="preserve">      - type: string</w:t>
      </w:r>
    </w:p>
    <w:bookmarkEnd w:id="257"/>
    <w:p w14:paraId="080F4246" w14:textId="77777777" w:rsidR="008134FF" w:rsidRDefault="008134FF" w:rsidP="008134FF">
      <w:pPr>
        <w:pStyle w:val="PL"/>
      </w:pPr>
      <w:r>
        <w:t xml:space="preserve">      description: |</w:t>
      </w:r>
    </w:p>
    <w:p w14:paraId="4C6E32EC" w14:textId="77777777" w:rsidR="008134FF" w:rsidRDefault="008134FF" w:rsidP="008134FF">
      <w:pPr>
        <w:pStyle w:val="PL"/>
      </w:pPr>
      <w:r>
        <w:t xml:space="preserve">        Represents the </w:t>
      </w:r>
      <w:r>
        <w:rPr>
          <w:lang w:eastAsia="ko-KR"/>
        </w:rPr>
        <w:t xml:space="preserve">analytics context information </w:t>
      </w:r>
      <w:r>
        <w:t>type</w:t>
      </w:r>
      <w:r>
        <w:rPr>
          <w:lang w:eastAsia="ko-KR"/>
        </w:rPr>
        <w:t xml:space="preserve">.  </w:t>
      </w:r>
    </w:p>
    <w:p w14:paraId="3AA46A1E" w14:textId="77777777" w:rsidR="008134FF" w:rsidRDefault="008134FF" w:rsidP="008134FF">
      <w:pPr>
        <w:pStyle w:val="PL"/>
      </w:pPr>
      <w:r>
        <w:t xml:space="preserve">        Possible values are:</w:t>
      </w:r>
    </w:p>
    <w:p w14:paraId="5087C755" w14:textId="77777777" w:rsidR="008134FF" w:rsidRDefault="008134FF" w:rsidP="008134FF">
      <w:pPr>
        <w:pStyle w:val="PL"/>
      </w:pPr>
      <w:r>
        <w:t xml:space="preserve">        - PENDING_ANALYTICS: Represents context information that relates to pending output</w:t>
      </w:r>
    </w:p>
    <w:p w14:paraId="03F6D7D5" w14:textId="77777777" w:rsidR="008134FF" w:rsidRDefault="008134FF" w:rsidP="008134FF">
      <w:pPr>
        <w:pStyle w:val="PL"/>
      </w:pPr>
      <w:r>
        <w:t xml:space="preserve">          analytics.</w:t>
      </w:r>
    </w:p>
    <w:p w14:paraId="2FC2B297" w14:textId="77777777" w:rsidR="008134FF" w:rsidRDefault="008134FF" w:rsidP="008134FF">
      <w:pPr>
        <w:pStyle w:val="PL"/>
      </w:pPr>
      <w:r>
        <w:rPr>
          <w:lang w:val="en-US"/>
        </w:rPr>
        <w:t xml:space="preserve">        - </w:t>
      </w:r>
      <w:r>
        <w:t>HISTORICAL_ANALYTICS</w:t>
      </w:r>
      <w:r>
        <w:rPr>
          <w:lang w:val="en-US"/>
        </w:rPr>
        <w:t xml:space="preserve">: </w:t>
      </w:r>
      <w:r>
        <w:t>Represents context information that relates to historical output</w:t>
      </w:r>
    </w:p>
    <w:p w14:paraId="5B4A04C6" w14:textId="77777777" w:rsidR="008134FF" w:rsidRDefault="008134FF" w:rsidP="008134FF">
      <w:pPr>
        <w:pStyle w:val="PL"/>
        <w:rPr>
          <w:lang w:val="en-US"/>
        </w:rPr>
      </w:pPr>
      <w:r>
        <w:t xml:space="preserve">          analytics.</w:t>
      </w:r>
    </w:p>
    <w:p w14:paraId="41A6096E" w14:textId="77777777" w:rsidR="008134FF" w:rsidRDefault="008134FF" w:rsidP="008134FF">
      <w:pPr>
        <w:pStyle w:val="PL"/>
      </w:pPr>
      <w:r>
        <w:rPr>
          <w:lang w:val="en-US"/>
        </w:rPr>
        <w:t xml:space="preserve">        - </w:t>
      </w:r>
      <w:r>
        <w:t>AGGR_SUBS</w:t>
      </w:r>
      <w:r>
        <w:rPr>
          <w:lang w:val="en-US"/>
        </w:rPr>
        <w:t xml:space="preserve">: </w:t>
      </w:r>
      <w:r>
        <w:t>Represents context information about the analytics subscriptions that an NWDAF</w:t>
      </w:r>
    </w:p>
    <w:p w14:paraId="19C49136" w14:textId="77777777" w:rsidR="008134FF" w:rsidRDefault="008134FF" w:rsidP="008134FF">
      <w:pPr>
        <w:pStyle w:val="PL"/>
        <w:rPr>
          <w:lang w:val="en-US"/>
        </w:rPr>
      </w:pPr>
      <w:r>
        <w:t xml:space="preserve">          has with other NWDAFs that collectively serve an analytics subscription.</w:t>
      </w:r>
    </w:p>
    <w:p w14:paraId="25038CB3" w14:textId="77777777" w:rsidR="008134FF" w:rsidRDefault="008134FF" w:rsidP="008134FF">
      <w:pPr>
        <w:pStyle w:val="PL"/>
        <w:rPr>
          <w:lang w:val="en-US"/>
        </w:rPr>
      </w:pPr>
      <w:r>
        <w:rPr>
          <w:lang w:val="en-US"/>
        </w:rPr>
        <w:t xml:space="preserve">        - </w:t>
      </w:r>
      <w:r>
        <w:t>DATA</w:t>
      </w:r>
      <w:r>
        <w:rPr>
          <w:lang w:val="en-US"/>
        </w:rPr>
        <w:t xml:space="preserve">: </w:t>
      </w:r>
      <w:r>
        <w:t>Represents context information about historical data that is available.</w:t>
      </w:r>
    </w:p>
    <w:p w14:paraId="14397ED4" w14:textId="77777777" w:rsidR="008134FF" w:rsidRDefault="008134FF" w:rsidP="008134FF">
      <w:pPr>
        <w:pStyle w:val="PL"/>
      </w:pPr>
      <w:r>
        <w:rPr>
          <w:lang w:val="en-US"/>
        </w:rPr>
        <w:t xml:space="preserve">        - </w:t>
      </w:r>
      <w:r>
        <w:t>AGGR_INFO</w:t>
      </w:r>
      <w:r>
        <w:rPr>
          <w:lang w:val="en-US"/>
        </w:rPr>
        <w:t xml:space="preserve">: </w:t>
      </w:r>
      <w:r>
        <w:t>Represents context information that is related to aggregation of analytics</w:t>
      </w:r>
    </w:p>
    <w:p w14:paraId="7CC34FA6" w14:textId="77777777" w:rsidR="008134FF" w:rsidRDefault="008134FF" w:rsidP="008134FF">
      <w:pPr>
        <w:pStyle w:val="PL"/>
        <w:rPr>
          <w:lang w:val="en-US"/>
        </w:rPr>
      </w:pPr>
      <w:r>
        <w:t xml:space="preserve">          from multiple NWDAF subscriptions.</w:t>
      </w:r>
    </w:p>
    <w:p w14:paraId="6BD37BD4" w14:textId="77777777" w:rsidR="008134FF" w:rsidRDefault="008134FF" w:rsidP="008134FF">
      <w:pPr>
        <w:pStyle w:val="PL"/>
      </w:pPr>
      <w:r>
        <w:rPr>
          <w:lang w:val="en-US"/>
        </w:rPr>
        <w:t xml:space="preserve">        - </w:t>
      </w:r>
      <w:r>
        <w:t>ML_MODELS</w:t>
      </w:r>
      <w:r>
        <w:rPr>
          <w:lang w:val="en-US"/>
        </w:rPr>
        <w:t xml:space="preserve">: </w:t>
      </w:r>
      <w:r>
        <w:t>Represents context information about used ML models.</w:t>
      </w:r>
    </w:p>
    <w:p w14:paraId="2B425CD8" w14:textId="77777777" w:rsidR="008134FF" w:rsidRDefault="008134FF" w:rsidP="008134FF">
      <w:pPr>
        <w:pStyle w:val="PL"/>
      </w:pPr>
    </w:p>
    <w:p w14:paraId="2BF08271" w14:textId="77777777" w:rsidR="008134FF" w:rsidRDefault="008134FF" w:rsidP="008134FF">
      <w:pPr>
        <w:pStyle w:val="PL"/>
      </w:pPr>
      <w:r>
        <w:t xml:space="preserve">    AdrfDataType:</w:t>
      </w:r>
    </w:p>
    <w:p w14:paraId="44C8F6D4" w14:textId="77777777" w:rsidR="008134FF" w:rsidRDefault="008134FF" w:rsidP="008134FF">
      <w:pPr>
        <w:pStyle w:val="PL"/>
      </w:pPr>
      <w:r>
        <w:t xml:space="preserve">      anyOf:</w:t>
      </w:r>
    </w:p>
    <w:p w14:paraId="6CB1EB52" w14:textId="77777777" w:rsidR="008134FF" w:rsidRDefault="008134FF" w:rsidP="008134FF">
      <w:pPr>
        <w:pStyle w:val="PL"/>
      </w:pPr>
      <w:r>
        <w:t xml:space="preserve">      - type: string</w:t>
      </w:r>
    </w:p>
    <w:p w14:paraId="009D8D7F" w14:textId="77777777" w:rsidR="008134FF" w:rsidRDefault="008134FF" w:rsidP="008134FF">
      <w:pPr>
        <w:pStyle w:val="PL"/>
      </w:pPr>
      <w:r>
        <w:t xml:space="preserve">        enum:</w:t>
      </w:r>
    </w:p>
    <w:p w14:paraId="3749F969" w14:textId="77777777" w:rsidR="008134FF" w:rsidRDefault="008134FF" w:rsidP="008134FF">
      <w:pPr>
        <w:pStyle w:val="PL"/>
      </w:pPr>
      <w:r>
        <w:lastRenderedPageBreak/>
        <w:t xml:space="preserve">          - HISTORICAL_ANALYTICS</w:t>
      </w:r>
    </w:p>
    <w:p w14:paraId="2BF1F46F" w14:textId="77777777" w:rsidR="008134FF" w:rsidRDefault="008134FF" w:rsidP="008134FF">
      <w:pPr>
        <w:pStyle w:val="PL"/>
      </w:pPr>
      <w:r>
        <w:t xml:space="preserve">          - HISTORICAL_DATA</w:t>
      </w:r>
    </w:p>
    <w:p w14:paraId="7C3B099B" w14:textId="77777777" w:rsidR="008134FF" w:rsidRDefault="008134FF" w:rsidP="008134FF">
      <w:pPr>
        <w:pStyle w:val="PL"/>
      </w:pPr>
      <w:r>
        <w:t xml:space="preserve">      - type: string</w:t>
      </w:r>
    </w:p>
    <w:p w14:paraId="7FEC83DA" w14:textId="77777777" w:rsidR="008134FF" w:rsidRDefault="008134FF" w:rsidP="008134FF">
      <w:pPr>
        <w:pStyle w:val="PL"/>
      </w:pPr>
      <w:r>
        <w:t xml:space="preserve">        description: &gt;</w:t>
      </w:r>
    </w:p>
    <w:p w14:paraId="2F8B4ED6" w14:textId="77777777" w:rsidR="008134FF" w:rsidRDefault="008134FF" w:rsidP="008134FF">
      <w:pPr>
        <w:pStyle w:val="PL"/>
      </w:pPr>
      <w:r>
        <w:t xml:space="preserve">          This string provides forward-compatibility with future</w:t>
      </w:r>
    </w:p>
    <w:p w14:paraId="0E5C3F56" w14:textId="77777777" w:rsidR="008134FF" w:rsidRDefault="008134FF" w:rsidP="008134FF">
      <w:pPr>
        <w:pStyle w:val="PL"/>
      </w:pPr>
      <w:r>
        <w:t xml:space="preserve">          extensions to the enumeration but is not used to encode</w:t>
      </w:r>
    </w:p>
    <w:p w14:paraId="03F686AF" w14:textId="77777777" w:rsidR="008134FF" w:rsidRDefault="008134FF" w:rsidP="008134FF">
      <w:pPr>
        <w:pStyle w:val="PL"/>
      </w:pPr>
      <w:r>
        <w:t xml:space="preserve">          content defined in the present version of this API.</w:t>
      </w:r>
    </w:p>
    <w:p w14:paraId="2399A325" w14:textId="77777777" w:rsidR="008134FF" w:rsidRDefault="008134FF" w:rsidP="008134FF">
      <w:pPr>
        <w:pStyle w:val="PL"/>
      </w:pPr>
      <w:r>
        <w:t xml:space="preserve">      description: |</w:t>
      </w:r>
    </w:p>
    <w:p w14:paraId="5814856D" w14:textId="77777777" w:rsidR="008134FF" w:rsidRDefault="008134FF" w:rsidP="008134FF">
      <w:pPr>
        <w:pStyle w:val="PL"/>
      </w:pPr>
      <w:r>
        <w:t xml:space="preserve">        </w:t>
      </w:r>
      <w:r>
        <w:rPr>
          <w:lang w:eastAsia="zh-CN"/>
        </w:rPr>
        <w:t xml:space="preserve">Represents a type of data that is stored in the ADRF.  </w:t>
      </w:r>
    </w:p>
    <w:p w14:paraId="264F8F46" w14:textId="77777777" w:rsidR="008134FF" w:rsidRDefault="008134FF" w:rsidP="008134FF">
      <w:pPr>
        <w:pStyle w:val="PL"/>
      </w:pPr>
      <w:r>
        <w:t xml:space="preserve">        Possible values are:</w:t>
      </w:r>
    </w:p>
    <w:p w14:paraId="553840C0" w14:textId="77777777" w:rsidR="008134FF" w:rsidRDefault="008134FF" w:rsidP="008134FF">
      <w:pPr>
        <w:pStyle w:val="PL"/>
        <w:rPr>
          <w:lang w:val="en-US"/>
        </w:rPr>
      </w:pPr>
      <w:r>
        <w:rPr>
          <w:lang w:val="en-US"/>
        </w:rPr>
        <w:t xml:space="preserve">        - </w:t>
      </w:r>
      <w:r>
        <w:t>HISTORICAL_ANALYTICS</w:t>
      </w:r>
      <w:r>
        <w:rPr>
          <w:lang w:val="en-US"/>
        </w:rPr>
        <w:t xml:space="preserve">: Indicates that historical analytics are stored in the </w:t>
      </w:r>
      <w:r>
        <w:t>ADRF</w:t>
      </w:r>
      <w:r>
        <w:rPr>
          <w:lang w:val="en-US"/>
        </w:rPr>
        <w:t>.</w:t>
      </w:r>
    </w:p>
    <w:p w14:paraId="6A18FB29" w14:textId="77777777" w:rsidR="008134FF" w:rsidRDefault="008134FF" w:rsidP="008134FF">
      <w:pPr>
        <w:pStyle w:val="PL"/>
      </w:pPr>
      <w:r>
        <w:rPr>
          <w:lang w:val="en-US"/>
        </w:rPr>
        <w:t xml:space="preserve">        - </w:t>
      </w:r>
      <w:r>
        <w:t>HISTORICAL_DATA</w:t>
      </w:r>
      <w:r>
        <w:rPr>
          <w:lang w:val="en-US"/>
        </w:rPr>
        <w:t xml:space="preserve">: Indicates that historical data are stored in the </w:t>
      </w:r>
      <w:r>
        <w:t>ADRF</w:t>
      </w:r>
      <w:r>
        <w:rPr>
          <w:lang w:val="en-US"/>
        </w:rPr>
        <w:t>.</w:t>
      </w:r>
    </w:p>
    <w:p w14:paraId="54B12F2B" w14:textId="6E7F5DA9" w:rsidR="00F137DB" w:rsidRPr="009E2F14" w:rsidRDefault="009E2F14" w:rsidP="009E2F1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F137DB" w:rsidRPr="009E2F14" w:rsidSect="00E91DFF">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7C3ABC" w14:textId="77777777" w:rsidR="00DB5C61" w:rsidRDefault="00DB5C61">
      <w:r>
        <w:separator/>
      </w:r>
    </w:p>
  </w:endnote>
  <w:endnote w:type="continuationSeparator" w:id="0">
    <w:p w14:paraId="53280BB1" w14:textId="77777777" w:rsidR="00DB5C61" w:rsidRDefault="00DB5C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altName w:val="Microsoft YaHei"/>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5353E2" w14:textId="77777777" w:rsidR="00DB5C61" w:rsidRDefault="00DB5C61">
      <w:r>
        <w:separator/>
      </w:r>
    </w:p>
  </w:footnote>
  <w:footnote w:type="continuationSeparator" w:id="0">
    <w:p w14:paraId="70D2D78C" w14:textId="77777777" w:rsidR="00DB5C61" w:rsidRDefault="00DB5C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6013E5" w14:textId="77777777" w:rsidR="000D4C3B" w:rsidRDefault="000D4C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10D72C" w14:textId="77777777" w:rsidR="000D4C3B" w:rsidRDefault="000D4C3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588A74" w14:textId="77777777" w:rsidR="000D4C3B" w:rsidRDefault="000D4C3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2FD47B" w14:textId="77777777" w:rsidR="000D4C3B" w:rsidRDefault="000D4C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8A0DB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0E4A5B22"/>
    <w:multiLevelType w:val="hybridMultilevel"/>
    <w:tmpl w:val="F63E684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8CD4665"/>
    <w:multiLevelType w:val="hybridMultilevel"/>
    <w:tmpl w:val="11CABF98"/>
    <w:lvl w:ilvl="0" w:tplc="451CC3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3D214F5D"/>
    <w:multiLevelType w:val="hybridMultilevel"/>
    <w:tmpl w:val="C54806BC"/>
    <w:lvl w:ilvl="0" w:tplc="1A24577C">
      <w:start w:val="5"/>
      <w:numFmt w:val="bullet"/>
      <w:lvlText w:val="-"/>
      <w:lvlJc w:val="left"/>
      <w:pPr>
        <w:ind w:left="460" w:hanging="360"/>
      </w:pPr>
      <w:rPr>
        <w:rFonts w:ascii="Arial" w:eastAsia="MS Mincho"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num w:numId="1" w16cid:durableId="1829248752">
    <w:abstractNumId w:val="10"/>
  </w:num>
  <w:num w:numId="2" w16cid:durableId="1739785525">
    <w:abstractNumId w:val="2"/>
  </w:num>
  <w:num w:numId="3" w16cid:durableId="1575164547">
    <w:abstractNumId w:val="1"/>
  </w:num>
  <w:num w:numId="4" w16cid:durableId="427965753">
    <w:abstractNumId w:val="0"/>
  </w:num>
  <w:num w:numId="5" w16cid:durableId="520433628">
    <w:abstractNumId w:val="12"/>
  </w:num>
  <w:num w:numId="6" w16cid:durableId="239289074">
    <w:abstractNumId w:val="11"/>
  </w:num>
  <w:num w:numId="7" w16cid:durableId="1225530319">
    <w:abstractNumId w:val="3"/>
  </w:num>
  <w:num w:numId="8" w16cid:durableId="2085712554">
    <w:abstractNumId w:val="5"/>
  </w:num>
  <w:num w:numId="9" w16cid:durableId="768618804">
    <w:abstractNumId w:val="8"/>
  </w:num>
  <w:num w:numId="10" w16cid:durableId="1125001004">
    <w:abstractNumId w:val="6"/>
  </w:num>
  <w:num w:numId="11" w16cid:durableId="231893221">
    <w:abstractNumId w:val="7"/>
  </w:num>
  <w:num w:numId="12" w16cid:durableId="1907643428">
    <w:abstractNumId w:val="4"/>
  </w:num>
  <w:num w:numId="13" w16cid:durableId="1882745643">
    <w:abstractNumId w:val="9"/>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Maria Liang">
    <w15:presenceInfo w15:providerId="None" w15:userId="Ericsson_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72A1"/>
    <w:rsid w:val="000012EA"/>
    <w:rsid w:val="0000143C"/>
    <w:rsid w:val="00001603"/>
    <w:rsid w:val="00001846"/>
    <w:rsid w:val="00003373"/>
    <w:rsid w:val="0000397C"/>
    <w:rsid w:val="000043AF"/>
    <w:rsid w:val="000044EA"/>
    <w:rsid w:val="00004CEE"/>
    <w:rsid w:val="00006B98"/>
    <w:rsid w:val="00006E22"/>
    <w:rsid w:val="0000752C"/>
    <w:rsid w:val="00007FE6"/>
    <w:rsid w:val="000101C7"/>
    <w:rsid w:val="00010CC1"/>
    <w:rsid w:val="00010F88"/>
    <w:rsid w:val="000124FB"/>
    <w:rsid w:val="00012ABB"/>
    <w:rsid w:val="00012EE3"/>
    <w:rsid w:val="000144B4"/>
    <w:rsid w:val="00014947"/>
    <w:rsid w:val="00015C3F"/>
    <w:rsid w:val="0001748E"/>
    <w:rsid w:val="00017BF4"/>
    <w:rsid w:val="00020280"/>
    <w:rsid w:val="000210C2"/>
    <w:rsid w:val="000216FE"/>
    <w:rsid w:val="00025A0C"/>
    <w:rsid w:val="00025F67"/>
    <w:rsid w:val="00026D5A"/>
    <w:rsid w:val="00027C1B"/>
    <w:rsid w:val="00027E98"/>
    <w:rsid w:val="0003044F"/>
    <w:rsid w:val="00031936"/>
    <w:rsid w:val="000323D9"/>
    <w:rsid w:val="00033707"/>
    <w:rsid w:val="00034251"/>
    <w:rsid w:val="00034C7F"/>
    <w:rsid w:val="00035005"/>
    <w:rsid w:val="000365E4"/>
    <w:rsid w:val="00041199"/>
    <w:rsid w:val="000414A1"/>
    <w:rsid w:val="00042DBE"/>
    <w:rsid w:val="00043258"/>
    <w:rsid w:val="000441F7"/>
    <w:rsid w:val="00044946"/>
    <w:rsid w:val="00044DB5"/>
    <w:rsid w:val="00044F44"/>
    <w:rsid w:val="00045F20"/>
    <w:rsid w:val="00046F4D"/>
    <w:rsid w:val="000470AD"/>
    <w:rsid w:val="000507D3"/>
    <w:rsid w:val="000510A5"/>
    <w:rsid w:val="000510EF"/>
    <w:rsid w:val="00051D37"/>
    <w:rsid w:val="000548D9"/>
    <w:rsid w:val="00054A4D"/>
    <w:rsid w:val="00054B0F"/>
    <w:rsid w:val="00055B7C"/>
    <w:rsid w:val="0005674B"/>
    <w:rsid w:val="00056C3B"/>
    <w:rsid w:val="00057EBD"/>
    <w:rsid w:val="00060BE6"/>
    <w:rsid w:val="000625AD"/>
    <w:rsid w:val="0006271C"/>
    <w:rsid w:val="00063417"/>
    <w:rsid w:val="00063550"/>
    <w:rsid w:val="0006425C"/>
    <w:rsid w:val="000642C5"/>
    <w:rsid w:val="00065406"/>
    <w:rsid w:val="00065B35"/>
    <w:rsid w:val="00067395"/>
    <w:rsid w:val="00070B6B"/>
    <w:rsid w:val="000733E3"/>
    <w:rsid w:val="000740D9"/>
    <w:rsid w:val="00075C49"/>
    <w:rsid w:val="0007650E"/>
    <w:rsid w:val="0007652D"/>
    <w:rsid w:val="00076EC5"/>
    <w:rsid w:val="00081286"/>
    <w:rsid w:val="00081B9C"/>
    <w:rsid w:val="0008562A"/>
    <w:rsid w:val="00086A33"/>
    <w:rsid w:val="00086CDD"/>
    <w:rsid w:val="0008717A"/>
    <w:rsid w:val="00087238"/>
    <w:rsid w:val="00087BDF"/>
    <w:rsid w:val="000925A8"/>
    <w:rsid w:val="00092863"/>
    <w:rsid w:val="000935BD"/>
    <w:rsid w:val="00093D30"/>
    <w:rsid w:val="0009448F"/>
    <w:rsid w:val="00095339"/>
    <w:rsid w:val="000972CB"/>
    <w:rsid w:val="0009730C"/>
    <w:rsid w:val="00097A1B"/>
    <w:rsid w:val="000A314A"/>
    <w:rsid w:val="000A316B"/>
    <w:rsid w:val="000A45B9"/>
    <w:rsid w:val="000A4DD1"/>
    <w:rsid w:val="000A4E1D"/>
    <w:rsid w:val="000A58C0"/>
    <w:rsid w:val="000A5B26"/>
    <w:rsid w:val="000A694D"/>
    <w:rsid w:val="000B0223"/>
    <w:rsid w:val="000B1DDA"/>
    <w:rsid w:val="000B1E41"/>
    <w:rsid w:val="000B32C7"/>
    <w:rsid w:val="000B32D4"/>
    <w:rsid w:val="000B48A5"/>
    <w:rsid w:val="000B51A8"/>
    <w:rsid w:val="000B5CF9"/>
    <w:rsid w:val="000B6D03"/>
    <w:rsid w:val="000B7D88"/>
    <w:rsid w:val="000C02F7"/>
    <w:rsid w:val="000C04EA"/>
    <w:rsid w:val="000C48C8"/>
    <w:rsid w:val="000C5198"/>
    <w:rsid w:val="000C5439"/>
    <w:rsid w:val="000C594E"/>
    <w:rsid w:val="000C7DF5"/>
    <w:rsid w:val="000D2F55"/>
    <w:rsid w:val="000D342E"/>
    <w:rsid w:val="000D381D"/>
    <w:rsid w:val="000D4C3B"/>
    <w:rsid w:val="000D4E16"/>
    <w:rsid w:val="000D6CEC"/>
    <w:rsid w:val="000E0572"/>
    <w:rsid w:val="000E459D"/>
    <w:rsid w:val="000E5DD1"/>
    <w:rsid w:val="000E5ECF"/>
    <w:rsid w:val="000E631E"/>
    <w:rsid w:val="000F272B"/>
    <w:rsid w:val="000F286E"/>
    <w:rsid w:val="000F323F"/>
    <w:rsid w:val="000F3F8A"/>
    <w:rsid w:val="000F46FB"/>
    <w:rsid w:val="000F5D4F"/>
    <w:rsid w:val="000F6F2A"/>
    <w:rsid w:val="001001A5"/>
    <w:rsid w:val="001002BC"/>
    <w:rsid w:val="0010180E"/>
    <w:rsid w:val="001020DC"/>
    <w:rsid w:val="00104ED9"/>
    <w:rsid w:val="00105238"/>
    <w:rsid w:val="00105B82"/>
    <w:rsid w:val="00105FCC"/>
    <w:rsid w:val="00107534"/>
    <w:rsid w:val="00107755"/>
    <w:rsid w:val="001103D1"/>
    <w:rsid w:val="00110A73"/>
    <w:rsid w:val="0011126E"/>
    <w:rsid w:val="001115CF"/>
    <w:rsid w:val="00113FC9"/>
    <w:rsid w:val="001140CC"/>
    <w:rsid w:val="001157E2"/>
    <w:rsid w:val="0012043D"/>
    <w:rsid w:val="00120C4C"/>
    <w:rsid w:val="00121B8C"/>
    <w:rsid w:val="00122089"/>
    <w:rsid w:val="001233EF"/>
    <w:rsid w:val="00124790"/>
    <w:rsid w:val="00126125"/>
    <w:rsid w:val="00126AAA"/>
    <w:rsid w:val="00127592"/>
    <w:rsid w:val="00130A36"/>
    <w:rsid w:val="00132113"/>
    <w:rsid w:val="001328D7"/>
    <w:rsid w:val="00132E65"/>
    <w:rsid w:val="00133351"/>
    <w:rsid w:val="001344AF"/>
    <w:rsid w:val="00134DCD"/>
    <w:rsid w:val="00135251"/>
    <w:rsid w:val="00135395"/>
    <w:rsid w:val="001364CD"/>
    <w:rsid w:val="00136762"/>
    <w:rsid w:val="0014248F"/>
    <w:rsid w:val="00142A08"/>
    <w:rsid w:val="001441A4"/>
    <w:rsid w:val="00144676"/>
    <w:rsid w:val="001451C4"/>
    <w:rsid w:val="00145223"/>
    <w:rsid w:val="00145ECF"/>
    <w:rsid w:val="00147449"/>
    <w:rsid w:val="00150A14"/>
    <w:rsid w:val="00151073"/>
    <w:rsid w:val="0015126B"/>
    <w:rsid w:val="001521FE"/>
    <w:rsid w:val="00152605"/>
    <w:rsid w:val="00152704"/>
    <w:rsid w:val="00153469"/>
    <w:rsid w:val="00153AC2"/>
    <w:rsid w:val="00155D6D"/>
    <w:rsid w:val="001607F0"/>
    <w:rsid w:val="00160A2A"/>
    <w:rsid w:val="001610C8"/>
    <w:rsid w:val="001634E3"/>
    <w:rsid w:val="0016387C"/>
    <w:rsid w:val="001660D8"/>
    <w:rsid w:val="0016617B"/>
    <w:rsid w:val="00166C2D"/>
    <w:rsid w:val="00166E7F"/>
    <w:rsid w:val="00167348"/>
    <w:rsid w:val="00167793"/>
    <w:rsid w:val="00170F43"/>
    <w:rsid w:val="00171F97"/>
    <w:rsid w:val="00172029"/>
    <w:rsid w:val="00173411"/>
    <w:rsid w:val="00173BE5"/>
    <w:rsid w:val="00174279"/>
    <w:rsid w:val="001742DA"/>
    <w:rsid w:val="00174B44"/>
    <w:rsid w:val="00174F85"/>
    <w:rsid w:val="00180734"/>
    <w:rsid w:val="001808F6"/>
    <w:rsid w:val="00180E7D"/>
    <w:rsid w:val="0018197E"/>
    <w:rsid w:val="001831BE"/>
    <w:rsid w:val="00183279"/>
    <w:rsid w:val="00184705"/>
    <w:rsid w:val="00185019"/>
    <w:rsid w:val="0018530B"/>
    <w:rsid w:val="001854D4"/>
    <w:rsid w:val="001856E1"/>
    <w:rsid w:val="00185A68"/>
    <w:rsid w:val="00186771"/>
    <w:rsid w:val="001868BD"/>
    <w:rsid w:val="001868F0"/>
    <w:rsid w:val="0018693E"/>
    <w:rsid w:val="0018796E"/>
    <w:rsid w:val="00190B3F"/>
    <w:rsid w:val="00191E64"/>
    <w:rsid w:val="00191F98"/>
    <w:rsid w:val="001927E6"/>
    <w:rsid w:val="00193E00"/>
    <w:rsid w:val="00193EF6"/>
    <w:rsid w:val="00194EC7"/>
    <w:rsid w:val="00195B69"/>
    <w:rsid w:val="001966A7"/>
    <w:rsid w:val="00197AD3"/>
    <w:rsid w:val="00197BE4"/>
    <w:rsid w:val="001A0427"/>
    <w:rsid w:val="001A0CA4"/>
    <w:rsid w:val="001A180E"/>
    <w:rsid w:val="001A226E"/>
    <w:rsid w:val="001A23A8"/>
    <w:rsid w:val="001A383F"/>
    <w:rsid w:val="001A39A3"/>
    <w:rsid w:val="001A3D1B"/>
    <w:rsid w:val="001A48F9"/>
    <w:rsid w:val="001A4C9B"/>
    <w:rsid w:val="001A5D84"/>
    <w:rsid w:val="001A5E98"/>
    <w:rsid w:val="001A6519"/>
    <w:rsid w:val="001A6B06"/>
    <w:rsid w:val="001A71F5"/>
    <w:rsid w:val="001A775E"/>
    <w:rsid w:val="001A7A53"/>
    <w:rsid w:val="001A7A75"/>
    <w:rsid w:val="001B047A"/>
    <w:rsid w:val="001B1948"/>
    <w:rsid w:val="001B2806"/>
    <w:rsid w:val="001B2B48"/>
    <w:rsid w:val="001B3A14"/>
    <w:rsid w:val="001B3AEA"/>
    <w:rsid w:val="001B4F95"/>
    <w:rsid w:val="001C122A"/>
    <w:rsid w:val="001C254D"/>
    <w:rsid w:val="001C298F"/>
    <w:rsid w:val="001C2C7C"/>
    <w:rsid w:val="001C3F11"/>
    <w:rsid w:val="001C4E02"/>
    <w:rsid w:val="001C5167"/>
    <w:rsid w:val="001C6875"/>
    <w:rsid w:val="001C76F5"/>
    <w:rsid w:val="001C7793"/>
    <w:rsid w:val="001D0E95"/>
    <w:rsid w:val="001D0E97"/>
    <w:rsid w:val="001D1B7B"/>
    <w:rsid w:val="001D320A"/>
    <w:rsid w:val="001D405B"/>
    <w:rsid w:val="001D5765"/>
    <w:rsid w:val="001D59C8"/>
    <w:rsid w:val="001D5D16"/>
    <w:rsid w:val="001D685B"/>
    <w:rsid w:val="001D6F1F"/>
    <w:rsid w:val="001D768F"/>
    <w:rsid w:val="001E1471"/>
    <w:rsid w:val="001E1CD3"/>
    <w:rsid w:val="001E1E0F"/>
    <w:rsid w:val="001E255D"/>
    <w:rsid w:val="001E62C8"/>
    <w:rsid w:val="001E6329"/>
    <w:rsid w:val="001E691D"/>
    <w:rsid w:val="001E6EA7"/>
    <w:rsid w:val="001E7CD3"/>
    <w:rsid w:val="001F025B"/>
    <w:rsid w:val="001F078B"/>
    <w:rsid w:val="001F153F"/>
    <w:rsid w:val="001F16F9"/>
    <w:rsid w:val="001F24DB"/>
    <w:rsid w:val="001F40F1"/>
    <w:rsid w:val="001F4B7A"/>
    <w:rsid w:val="001F4FDC"/>
    <w:rsid w:val="001F5776"/>
    <w:rsid w:val="001F6686"/>
    <w:rsid w:val="001F6E42"/>
    <w:rsid w:val="001F7FF6"/>
    <w:rsid w:val="0020132C"/>
    <w:rsid w:val="00202C2C"/>
    <w:rsid w:val="00203143"/>
    <w:rsid w:val="00203493"/>
    <w:rsid w:val="002036CB"/>
    <w:rsid w:val="0020448C"/>
    <w:rsid w:val="002052B7"/>
    <w:rsid w:val="0020544F"/>
    <w:rsid w:val="00206938"/>
    <w:rsid w:val="00210A88"/>
    <w:rsid w:val="0021107F"/>
    <w:rsid w:val="002128A0"/>
    <w:rsid w:val="00212A84"/>
    <w:rsid w:val="00212C7F"/>
    <w:rsid w:val="00212D52"/>
    <w:rsid w:val="00212E02"/>
    <w:rsid w:val="00214003"/>
    <w:rsid w:val="00214E7A"/>
    <w:rsid w:val="0021692B"/>
    <w:rsid w:val="0022031A"/>
    <w:rsid w:val="0022236F"/>
    <w:rsid w:val="002226ED"/>
    <w:rsid w:val="002228CB"/>
    <w:rsid w:val="0022300A"/>
    <w:rsid w:val="002233F1"/>
    <w:rsid w:val="0022371B"/>
    <w:rsid w:val="002247F5"/>
    <w:rsid w:val="002248A6"/>
    <w:rsid w:val="002253FA"/>
    <w:rsid w:val="00226106"/>
    <w:rsid w:val="002268CA"/>
    <w:rsid w:val="00226E79"/>
    <w:rsid w:val="002279CE"/>
    <w:rsid w:val="002300F8"/>
    <w:rsid w:val="00231149"/>
    <w:rsid w:val="00231A41"/>
    <w:rsid w:val="00231DEE"/>
    <w:rsid w:val="00231FD1"/>
    <w:rsid w:val="0023201D"/>
    <w:rsid w:val="00232F00"/>
    <w:rsid w:val="002334EB"/>
    <w:rsid w:val="0023405E"/>
    <w:rsid w:val="00235850"/>
    <w:rsid w:val="00236071"/>
    <w:rsid w:val="00237678"/>
    <w:rsid w:val="00237F6A"/>
    <w:rsid w:val="00240293"/>
    <w:rsid w:val="002408C7"/>
    <w:rsid w:val="00240E35"/>
    <w:rsid w:val="00240F15"/>
    <w:rsid w:val="00241BE6"/>
    <w:rsid w:val="00241CF8"/>
    <w:rsid w:val="002421F5"/>
    <w:rsid w:val="0024243C"/>
    <w:rsid w:val="0024385F"/>
    <w:rsid w:val="00243B1F"/>
    <w:rsid w:val="00243E86"/>
    <w:rsid w:val="00243EB3"/>
    <w:rsid w:val="00243FC2"/>
    <w:rsid w:val="00244601"/>
    <w:rsid w:val="00244C19"/>
    <w:rsid w:val="002451C1"/>
    <w:rsid w:val="00246635"/>
    <w:rsid w:val="00246723"/>
    <w:rsid w:val="00250EAF"/>
    <w:rsid w:val="00252447"/>
    <w:rsid w:val="002551A0"/>
    <w:rsid w:val="00257C87"/>
    <w:rsid w:val="00260345"/>
    <w:rsid w:val="00260CF2"/>
    <w:rsid w:val="00262A9C"/>
    <w:rsid w:val="00263F54"/>
    <w:rsid w:val="0026502B"/>
    <w:rsid w:val="00265DD6"/>
    <w:rsid w:val="00267AA2"/>
    <w:rsid w:val="00270564"/>
    <w:rsid w:val="00270D68"/>
    <w:rsid w:val="00270E4C"/>
    <w:rsid w:val="0027194B"/>
    <w:rsid w:val="00273722"/>
    <w:rsid w:val="0027393D"/>
    <w:rsid w:val="00273E9F"/>
    <w:rsid w:val="00274648"/>
    <w:rsid w:val="00274BF3"/>
    <w:rsid w:val="00274C8A"/>
    <w:rsid w:val="00275F84"/>
    <w:rsid w:val="00276330"/>
    <w:rsid w:val="00276A23"/>
    <w:rsid w:val="00276AEB"/>
    <w:rsid w:val="002772A1"/>
    <w:rsid w:val="00280B13"/>
    <w:rsid w:val="002816CE"/>
    <w:rsid w:val="0028278C"/>
    <w:rsid w:val="0028414C"/>
    <w:rsid w:val="00284819"/>
    <w:rsid w:val="00285486"/>
    <w:rsid w:val="00290489"/>
    <w:rsid w:val="0029064C"/>
    <w:rsid w:val="002911D6"/>
    <w:rsid w:val="002913DE"/>
    <w:rsid w:val="002916A4"/>
    <w:rsid w:val="0029203D"/>
    <w:rsid w:val="002922DC"/>
    <w:rsid w:val="00292B47"/>
    <w:rsid w:val="002947D0"/>
    <w:rsid w:val="002952E9"/>
    <w:rsid w:val="0029659A"/>
    <w:rsid w:val="00297287"/>
    <w:rsid w:val="002A034E"/>
    <w:rsid w:val="002A0F59"/>
    <w:rsid w:val="002A11A2"/>
    <w:rsid w:val="002A295F"/>
    <w:rsid w:val="002A3F4F"/>
    <w:rsid w:val="002A541D"/>
    <w:rsid w:val="002A5D32"/>
    <w:rsid w:val="002A6239"/>
    <w:rsid w:val="002A656D"/>
    <w:rsid w:val="002A69E2"/>
    <w:rsid w:val="002B043A"/>
    <w:rsid w:val="002B06EB"/>
    <w:rsid w:val="002B08FE"/>
    <w:rsid w:val="002B0952"/>
    <w:rsid w:val="002B2126"/>
    <w:rsid w:val="002B2E37"/>
    <w:rsid w:val="002B32A9"/>
    <w:rsid w:val="002B51D7"/>
    <w:rsid w:val="002B53AE"/>
    <w:rsid w:val="002B594C"/>
    <w:rsid w:val="002B5D4A"/>
    <w:rsid w:val="002B6693"/>
    <w:rsid w:val="002B681F"/>
    <w:rsid w:val="002B69D8"/>
    <w:rsid w:val="002B757E"/>
    <w:rsid w:val="002B7719"/>
    <w:rsid w:val="002C118D"/>
    <w:rsid w:val="002C203A"/>
    <w:rsid w:val="002C25C4"/>
    <w:rsid w:val="002C3281"/>
    <w:rsid w:val="002C46DF"/>
    <w:rsid w:val="002C4D1D"/>
    <w:rsid w:val="002C5C3A"/>
    <w:rsid w:val="002C69D7"/>
    <w:rsid w:val="002C7E8C"/>
    <w:rsid w:val="002D00ED"/>
    <w:rsid w:val="002D168B"/>
    <w:rsid w:val="002D379E"/>
    <w:rsid w:val="002D4357"/>
    <w:rsid w:val="002D499D"/>
    <w:rsid w:val="002D4DCE"/>
    <w:rsid w:val="002D57A8"/>
    <w:rsid w:val="002D5B57"/>
    <w:rsid w:val="002D6B91"/>
    <w:rsid w:val="002E0DDB"/>
    <w:rsid w:val="002E1EDD"/>
    <w:rsid w:val="002E2D67"/>
    <w:rsid w:val="002E3EBC"/>
    <w:rsid w:val="002E42F2"/>
    <w:rsid w:val="002E46EA"/>
    <w:rsid w:val="002E5AF2"/>
    <w:rsid w:val="002F0F18"/>
    <w:rsid w:val="002F166F"/>
    <w:rsid w:val="002F1F43"/>
    <w:rsid w:val="002F4157"/>
    <w:rsid w:val="002F424F"/>
    <w:rsid w:val="002F4B41"/>
    <w:rsid w:val="002F4DA4"/>
    <w:rsid w:val="002F4DA9"/>
    <w:rsid w:val="002F5315"/>
    <w:rsid w:val="002F6C33"/>
    <w:rsid w:val="002F7DF1"/>
    <w:rsid w:val="0030151A"/>
    <w:rsid w:val="00301C24"/>
    <w:rsid w:val="00301E23"/>
    <w:rsid w:val="00302A9E"/>
    <w:rsid w:val="00302ECC"/>
    <w:rsid w:val="00303D5B"/>
    <w:rsid w:val="0030450E"/>
    <w:rsid w:val="003050D6"/>
    <w:rsid w:val="00305B3F"/>
    <w:rsid w:val="00305F8F"/>
    <w:rsid w:val="00306068"/>
    <w:rsid w:val="00307A23"/>
    <w:rsid w:val="00307B41"/>
    <w:rsid w:val="00310015"/>
    <w:rsid w:val="00310BA3"/>
    <w:rsid w:val="00311EE4"/>
    <w:rsid w:val="00313E54"/>
    <w:rsid w:val="00315C36"/>
    <w:rsid w:val="0031628F"/>
    <w:rsid w:val="00316762"/>
    <w:rsid w:val="0031707B"/>
    <w:rsid w:val="00320A2D"/>
    <w:rsid w:val="00320BA5"/>
    <w:rsid w:val="0032164F"/>
    <w:rsid w:val="00321691"/>
    <w:rsid w:val="00321C15"/>
    <w:rsid w:val="0032302E"/>
    <w:rsid w:val="0032465F"/>
    <w:rsid w:val="00324ADE"/>
    <w:rsid w:val="00325B90"/>
    <w:rsid w:val="00326346"/>
    <w:rsid w:val="003265DE"/>
    <w:rsid w:val="00327BF5"/>
    <w:rsid w:val="00330292"/>
    <w:rsid w:val="00331AE1"/>
    <w:rsid w:val="0033375C"/>
    <w:rsid w:val="003358D3"/>
    <w:rsid w:val="00337251"/>
    <w:rsid w:val="00337F4E"/>
    <w:rsid w:val="003405BF"/>
    <w:rsid w:val="00342555"/>
    <w:rsid w:val="003436A9"/>
    <w:rsid w:val="0034492A"/>
    <w:rsid w:val="0034588D"/>
    <w:rsid w:val="0034629D"/>
    <w:rsid w:val="0034784E"/>
    <w:rsid w:val="00347F84"/>
    <w:rsid w:val="003500EC"/>
    <w:rsid w:val="00350E5F"/>
    <w:rsid w:val="003532C2"/>
    <w:rsid w:val="00353AF4"/>
    <w:rsid w:val="0035560A"/>
    <w:rsid w:val="00355FD8"/>
    <w:rsid w:val="003637FB"/>
    <w:rsid w:val="00367956"/>
    <w:rsid w:val="00367ACE"/>
    <w:rsid w:val="00370928"/>
    <w:rsid w:val="00370A6A"/>
    <w:rsid w:val="00371D5D"/>
    <w:rsid w:val="00372218"/>
    <w:rsid w:val="00372922"/>
    <w:rsid w:val="00372997"/>
    <w:rsid w:val="003747F8"/>
    <w:rsid w:val="003748A3"/>
    <w:rsid w:val="003772AC"/>
    <w:rsid w:val="00380984"/>
    <w:rsid w:val="00381830"/>
    <w:rsid w:val="00381CE1"/>
    <w:rsid w:val="00382FB8"/>
    <w:rsid w:val="00384CCD"/>
    <w:rsid w:val="00384D7A"/>
    <w:rsid w:val="00384F38"/>
    <w:rsid w:val="00386110"/>
    <w:rsid w:val="00387BB7"/>
    <w:rsid w:val="003918F4"/>
    <w:rsid w:val="00391A58"/>
    <w:rsid w:val="003928B4"/>
    <w:rsid w:val="0039314A"/>
    <w:rsid w:val="0039334C"/>
    <w:rsid w:val="00393A75"/>
    <w:rsid w:val="003944D0"/>
    <w:rsid w:val="00394940"/>
    <w:rsid w:val="00395387"/>
    <w:rsid w:val="003954CD"/>
    <w:rsid w:val="00395B19"/>
    <w:rsid w:val="00396745"/>
    <w:rsid w:val="0039744A"/>
    <w:rsid w:val="00397F85"/>
    <w:rsid w:val="003A153F"/>
    <w:rsid w:val="003A2AD4"/>
    <w:rsid w:val="003A331A"/>
    <w:rsid w:val="003A3F50"/>
    <w:rsid w:val="003A43E5"/>
    <w:rsid w:val="003A4576"/>
    <w:rsid w:val="003A51A6"/>
    <w:rsid w:val="003A547B"/>
    <w:rsid w:val="003A5523"/>
    <w:rsid w:val="003A57EC"/>
    <w:rsid w:val="003A5E38"/>
    <w:rsid w:val="003B043B"/>
    <w:rsid w:val="003B1338"/>
    <w:rsid w:val="003B1A47"/>
    <w:rsid w:val="003B2C0B"/>
    <w:rsid w:val="003B3016"/>
    <w:rsid w:val="003B32C3"/>
    <w:rsid w:val="003B4441"/>
    <w:rsid w:val="003B5495"/>
    <w:rsid w:val="003B63A5"/>
    <w:rsid w:val="003B693A"/>
    <w:rsid w:val="003B7F7E"/>
    <w:rsid w:val="003C0E79"/>
    <w:rsid w:val="003C1876"/>
    <w:rsid w:val="003C1D85"/>
    <w:rsid w:val="003C254B"/>
    <w:rsid w:val="003C358B"/>
    <w:rsid w:val="003C3A70"/>
    <w:rsid w:val="003C40B0"/>
    <w:rsid w:val="003C4442"/>
    <w:rsid w:val="003C4E49"/>
    <w:rsid w:val="003C6D80"/>
    <w:rsid w:val="003C6FCE"/>
    <w:rsid w:val="003C7D5B"/>
    <w:rsid w:val="003D12B8"/>
    <w:rsid w:val="003D167E"/>
    <w:rsid w:val="003D2614"/>
    <w:rsid w:val="003D2962"/>
    <w:rsid w:val="003D30C9"/>
    <w:rsid w:val="003D34BB"/>
    <w:rsid w:val="003D3679"/>
    <w:rsid w:val="003D36CA"/>
    <w:rsid w:val="003D41F9"/>
    <w:rsid w:val="003D4EEB"/>
    <w:rsid w:val="003D555E"/>
    <w:rsid w:val="003D5D8A"/>
    <w:rsid w:val="003D6866"/>
    <w:rsid w:val="003E14C9"/>
    <w:rsid w:val="003E19C0"/>
    <w:rsid w:val="003E2195"/>
    <w:rsid w:val="003E37B0"/>
    <w:rsid w:val="003E3857"/>
    <w:rsid w:val="003E3DBB"/>
    <w:rsid w:val="003E7D43"/>
    <w:rsid w:val="003F08F4"/>
    <w:rsid w:val="003F0E9E"/>
    <w:rsid w:val="003F15B6"/>
    <w:rsid w:val="003F189B"/>
    <w:rsid w:val="003F28F7"/>
    <w:rsid w:val="003F2AAE"/>
    <w:rsid w:val="003F4B3E"/>
    <w:rsid w:val="003F61B4"/>
    <w:rsid w:val="003F7402"/>
    <w:rsid w:val="00400A12"/>
    <w:rsid w:val="0040160B"/>
    <w:rsid w:val="004019D1"/>
    <w:rsid w:val="00404333"/>
    <w:rsid w:val="00405B26"/>
    <w:rsid w:val="00405C66"/>
    <w:rsid w:val="00407502"/>
    <w:rsid w:val="00407979"/>
    <w:rsid w:val="00410383"/>
    <w:rsid w:val="00410495"/>
    <w:rsid w:val="00410D9D"/>
    <w:rsid w:val="00410E21"/>
    <w:rsid w:val="00410EC9"/>
    <w:rsid w:val="00411562"/>
    <w:rsid w:val="00412884"/>
    <w:rsid w:val="00412A2A"/>
    <w:rsid w:val="00414226"/>
    <w:rsid w:val="004151B7"/>
    <w:rsid w:val="00415701"/>
    <w:rsid w:val="0041619E"/>
    <w:rsid w:val="00416A51"/>
    <w:rsid w:val="00417B50"/>
    <w:rsid w:val="0042033D"/>
    <w:rsid w:val="004206CA"/>
    <w:rsid w:val="004216A0"/>
    <w:rsid w:val="004222E0"/>
    <w:rsid w:val="004223AA"/>
    <w:rsid w:val="0042258B"/>
    <w:rsid w:val="00423360"/>
    <w:rsid w:val="00423E13"/>
    <w:rsid w:val="0042424F"/>
    <w:rsid w:val="00424785"/>
    <w:rsid w:val="00424C32"/>
    <w:rsid w:val="00425115"/>
    <w:rsid w:val="00425772"/>
    <w:rsid w:val="004258AC"/>
    <w:rsid w:val="00427356"/>
    <w:rsid w:val="0042772E"/>
    <w:rsid w:val="00427A28"/>
    <w:rsid w:val="00427C17"/>
    <w:rsid w:val="004313F1"/>
    <w:rsid w:val="00431C7D"/>
    <w:rsid w:val="00431FD5"/>
    <w:rsid w:val="004322C2"/>
    <w:rsid w:val="004327AE"/>
    <w:rsid w:val="00432B24"/>
    <w:rsid w:val="004330B6"/>
    <w:rsid w:val="004340A0"/>
    <w:rsid w:val="00435D50"/>
    <w:rsid w:val="00435F31"/>
    <w:rsid w:val="00437944"/>
    <w:rsid w:val="004379AD"/>
    <w:rsid w:val="004402ED"/>
    <w:rsid w:val="00440E3A"/>
    <w:rsid w:val="004429E6"/>
    <w:rsid w:val="00442ED1"/>
    <w:rsid w:val="004433D0"/>
    <w:rsid w:val="00443C9A"/>
    <w:rsid w:val="004446E3"/>
    <w:rsid w:val="0045067D"/>
    <w:rsid w:val="004523C3"/>
    <w:rsid w:val="00453EBF"/>
    <w:rsid w:val="00455320"/>
    <w:rsid w:val="00456878"/>
    <w:rsid w:val="00461250"/>
    <w:rsid w:val="00461A76"/>
    <w:rsid w:val="0046284B"/>
    <w:rsid w:val="0046297A"/>
    <w:rsid w:val="00463F4F"/>
    <w:rsid w:val="004647C1"/>
    <w:rsid w:val="0046556B"/>
    <w:rsid w:val="004679A7"/>
    <w:rsid w:val="00467A40"/>
    <w:rsid w:val="0047159D"/>
    <w:rsid w:val="0047164E"/>
    <w:rsid w:val="00471662"/>
    <w:rsid w:val="004716F5"/>
    <w:rsid w:val="0047357D"/>
    <w:rsid w:val="0047409E"/>
    <w:rsid w:val="004740CC"/>
    <w:rsid w:val="00474486"/>
    <w:rsid w:val="00476149"/>
    <w:rsid w:val="00476258"/>
    <w:rsid w:val="0047727E"/>
    <w:rsid w:val="004773BA"/>
    <w:rsid w:val="00480624"/>
    <w:rsid w:val="0048109F"/>
    <w:rsid w:val="004814C0"/>
    <w:rsid w:val="004814CC"/>
    <w:rsid w:val="00481B1D"/>
    <w:rsid w:val="00481F3C"/>
    <w:rsid w:val="00484C21"/>
    <w:rsid w:val="00484C33"/>
    <w:rsid w:val="00485098"/>
    <w:rsid w:val="0048647D"/>
    <w:rsid w:val="00486C2E"/>
    <w:rsid w:val="004873B2"/>
    <w:rsid w:val="0048773E"/>
    <w:rsid w:val="00490001"/>
    <w:rsid w:val="00490FC5"/>
    <w:rsid w:val="004912EF"/>
    <w:rsid w:val="00491DED"/>
    <w:rsid w:val="004920C7"/>
    <w:rsid w:val="00492706"/>
    <w:rsid w:val="00492BCF"/>
    <w:rsid w:val="00494166"/>
    <w:rsid w:val="00494756"/>
    <w:rsid w:val="00496993"/>
    <w:rsid w:val="00497F18"/>
    <w:rsid w:val="004A1AB8"/>
    <w:rsid w:val="004A2A94"/>
    <w:rsid w:val="004A354A"/>
    <w:rsid w:val="004A3E07"/>
    <w:rsid w:val="004A50DA"/>
    <w:rsid w:val="004A53F4"/>
    <w:rsid w:val="004A5430"/>
    <w:rsid w:val="004A66B1"/>
    <w:rsid w:val="004A70FE"/>
    <w:rsid w:val="004A7394"/>
    <w:rsid w:val="004A7F49"/>
    <w:rsid w:val="004B34CC"/>
    <w:rsid w:val="004B539B"/>
    <w:rsid w:val="004B53CD"/>
    <w:rsid w:val="004B6C06"/>
    <w:rsid w:val="004B6FB9"/>
    <w:rsid w:val="004B7381"/>
    <w:rsid w:val="004B765A"/>
    <w:rsid w:val="004B787A"/>
    <w:rsid w:val="004B7BE6"/>
    <w:rsid w:val="004B7D0C"/>
    <w:rsid w:val="004C0383"/>
    <w:rsid w:val="004C0890"/>
    <w:rsid w:val="004C096F"/>
    <w:rsid w:val="004C1433"/>
    <w:rsid w:val="004C15CD"/>
    <w:rsid w:val="004C1BC3"/>
    <w:rsid w:val="004C20FF"/>
    <w:rsid w:val="004C2662"/>
    <w:rsid w:val="004C3315"/>
    <w:rsid w:val="004C3BCE"/>
    <w:rsid w:val="004C4472"/>
    <w:rsid w:val="004C658A"/>
    <w:rsid w:val="004C6C02"/>
    <w:rsid w:val="004C7FBA"/>
    <w:rsid w:val="004D1301"/>
    <w:rsid w:val="004D1D18"/>
    <w:rsid w:val="004D2AB3"/>
    <w:rsid w:val="004D2D17"/>
    <w:rsid w:val="004D312A"/>
    <w:rsid w:val="004D5DF0"/>
    <w:rsid w:val="004D605C"/>
    <w:rsid w:val="004D6C3A"/>
    <w:rsid w:val="004E28A0"/>
    <w:rsid w:val="004E321A"/>
    <w:rsid w:val="004E55DC"/>
    <w:rsid w:val="004E5C25"/>
    <w:rsid w:val="004E660E"/>
    <w:rsid w:val="004E6867"/>
    <w:rsid w:val="004E6CDF"/>
    <w:rsid w:val="004E702A"/>
    <w:rsid w:val="004E7561"/>
    <w:rsid w:val="004F1E6D"/>
    <w:rsid w:val="004F25AC"/>
    <w:rsid w:val="004F2900"/>
    <w:rsid w:val="004F2DCA"/>
    <w:rsid w:val="004F592B"/>
    <w:rsid w:val="00501465"/>
    <w:rsid w:val="00501B7D"/>
    <w:rsid w:val="005024E6"/>
    <w:rsid w:val="005028D7"/>
    <w:rsid w:val="00502B9E"/>
    <w:rsid w:val="00502BFA"/>
    <w:rsid w:val="00502D47"/>
    <w:rsid w:val="00502ED8"/>
    <w:rsid w:val="00503327"/>
    <w:rsid w:val="00510E07"/>
    <w:rsid w:val="0051197B"/>
    <w:rsid w:val="00513D66"/>
    <w:rsid w:val="005146ED"/>
    <w:rsid w:val="00514C62"/>
    <w:rsid w:val="0051572F"/>
    <w:rsid w:val="005157F3"/>
    <w:rsid w:val="00515B6B"/>
    <w:rsid w:val="0051601F"/>
    <w:rsid w:val="00516525"/>
    <w:rsid w:val="0051752B"/>
    <w:rsid w:val="005213F4"/>
    <w:rsid w:val="00521DF7"/>
    <w:rsid w:val="005221E1"/>
    <w:rsid w:val="00522267"/>
    <w:rsid w:val="00524490"/>
    <w:rsid w:val="0052449B"/>
    <w:rsid w:val="005244BA"/>
    <w:rsid w:val="005257B9"/>
    <w:rsid w:val="00525B91"/>
    <w:rsid w:val="005263D6"/>
    <w:rsid w:val="005268B2"/>
    <w:rsid w:val="00527B61"/>
    <w:rsid w:val="00530518"/>
    <w:rsid w:val="00530974"/>
    <w:rsid w:val="00531435"/>
    <w:rsid w:val="00531955"/>
    <w:rsid w:val="00534383"/>
    <w:rsid w:val="005372A0"/>
    <w:rsid w:val="005422BC"/>
    <w:rsid w:val="00543143"/>
    <w:rsid w:val="00543EEF"/>
    <w:rsid w:val="00544CE0"/>
    <w:rsid w:val="00547269"/>
    <w:rsid w:val="00547B37"/>
    <w:rsid w:val="00547E15"/>
    <w:rsid w:val="00550D7E"/>
    <w:rsid w:val="00552FD1"/>
    <w:rsid w:val="00553A9B"/>
    <w:rsid w:val="00553DBE"/>
    <w:rsid w:val="00553F13"/>
    <w:rsid w:val="00554C17"/>
    <w:rsid w:val="00555001"/>
    <w:rsid w:val="005554C6"/>
    <w:rsid w:val="005555F4"/>
    <w:rsid w:val="00555D7E"/>
    <w:rsid w:val="00557488"/>
    <w:rsid w:val="00560273"/>
    <w:rsid w:val="00560863"/>
    <w:rsid w:val="00560EDF"/>
    <w:rsid w:val="00561C41"/>
    <w:rsid w:val="00561FE4"/>
    <w:rsid w:val="005620DD"/>
    <w:rsid w:val="00562E09"/>
    <w:rsid w:val="0056594D"/>
    <w:rsid w:val="00566C19"/>
    <w:rsid w:val="005679B4"/>
    <w:rsid w:val="00567B20"/>
    <w:rsid w:val="005729E0"/>
    <w:rsid w:val="00573DBD"/>
    <w:rsid w:val="00574A1F"/>
    <w:rsid w:val="00574F58"/>
    <w:rsid w:val="00575B4A"/>
    <w:rsid w:val="00576F95"/>
    <w:rsid w:val="00577A98"/>
    <w:rsid w:val="00580B8B"/>
    <w:rsid w:val="00581A61"/>
    <w:rsid w:val="00581AC8"/>
    <w:rsid w:val="005828F0"/>
    <w:rsid w:val="00585DE9"/>
    <w:rsid w:val="00585EEE"/>
    <w:rsid w:val="005866B0"/>
    <w:rsid w:val="00586FBD"/>
    <w:rsid w:val="00587915"/>
    <w:rsid w:val="0059113C"/>
    <w:rsid w:val="00591237"/>
    <w:rsid w:val="00591988"/>
    <w:rsid w:val="00593D2E"/>
    <w:rsid w:val="0059582A"/>
    <w:rsid w:val="005974FA"/>
    <w:rsid w:val="005A2FD6"/>
    <w:rsid w:val="005A6285"/>
    <w:rsid w:val="005A66FB"/>
    <w:rsid w:val="005A69FF"/>
    <w:rsid w:val="005A73FC"/>
    <w:rsid w:val="005B159C"/>
    <w:rsid w:val="005B1ED3"/>
    <w:rsid w:val="005B2C9B"/>
    <w:rsid w:val="005B3C21"/>
    <w:rsid w:val="005B4D73"/>
    <w:rsid w:val="005B4E38"/>
    <w:rsid w:val="005B5267"/>
    <w:rsid w:val="005B6A38"/>
    <w:rsid w:val="005B7352"/>
    <w:rsid w:val="005B74FF"/>
    <w:rsid w:val="005B77A9"/>
    <w:rsid w:val="005C198D"/>
    <w:rsid w:val="005C19EA"/>
    <w:rsid w:val="005C2AC7"/>
    <w:rsid w:val="005C341C"/>
    <w:rsid w:val="005C3619"/>
    <w:rsid w:val="005C40D8"/>
    <w:rsid w:val="005C513D"/>
    <w:rsid w:val="005C5185"/>
    <w:rsid w:val="005C5289"/>
    <w:rsid w:val="005C542C"/>
    <w:rsid w:val="005C5C3D"/>
    <w:rsid w:val="005C5F8B"/>
    <w:rsid w:val="005C698E"/>
    <w:rsid w:val="005C6C9B"/>
    <w:rsid w:val="005C6DE2"/>
    <w:rsid w:val="005C6E63"/>
    <w:rsid w:val="005C78D1"/>
    <w:rsid w:val="005D1130"/>
    <w:rsid w:val="005D1905"/>
    <w:rsid w:val="005D1B66"/>
    <w:rsid w:val="005D1D75"/>
    <w:rsid w:val="005D1E21"/>
    <w:rsid w:val="005D383F"/>
    <w:rsid w:val="005D538B"/>
    <w:rsid w:val="005D72A7"/>
    <w:rsid w:val="005D7897"/>
    <w:rsid w:val="005E1484"/>
    <w:rsid w:val="005E1A23"/>
    <w:rsid w:val="005E4170"/>
    <w:rsid w:val="005E42AF"/>
    <w:rsid w:val="005E4C3E"/>
    <w:rsid w:val="005E50E9"/>
    <w:rsid w:val="005E5EFC"/>
    <w:rsid w:val="005E7A30"/>
    <w:rsid w:val="005F01A3"/>
    <w:rsid w:val="005F1237"/>
    <w:rsid w:val="005F1DEA"/>
    <w:rsid w:val="005F299B"/>
    <w:rsid w:val="005F3606"/>
    <w:rsid w:val="005F4D5B"/>
    <w:rsid w:val="005F5449"/>
    <w:rsid w:val="005F5E9E"/>
    <w:rsid w:val="005F612A"/>
    <w:rsid w:val="005F6A91"/>
    <w:rsid w:val="006002A7"/>
    <w:rsid w:val="00600EF7"/>
    <w:rsid w:val="006018FF"/>
    <w:rsid w:val="00603965"/>
    <w:rsid w:val="0060485C"/>
    <w:rsid w:val="0060684F"/>
    <w:rsid w:val="00607B77"/>
    <w:rsid w:val="00607E09"/>
    <w:rsid w:val="006106CE"/>
    <w:rsid w:val="00610760"/>
    <w:rsid w:val="00610DD1"/>
    <w:rsid w:val="006124B2"/>
    <w:rsid w:val="0061346F"/>
    <w:rsid w:val="0061512D"/>
    <w:rsid w:val="00615AAB"/>
    <w:rsid w:val="0062033B"/>
    <w:rsid w:val="00620D62"/>
    <w:rsid w:val="00621D0E"/>
    <w:rsid w:val="00622A9D"/>
    <w:rsid w:val="00622DA0"/>
    <w:rsid w:val="0062314C"/>
    <w:rsid w:val="00623894"/>
    <w:rsid w:val="0062401D"/>
    <w:rsid w:val="0062536E"/>
    <w:rsid w:val="0062551B"/>
    <w:rsid w:val="00625CE8"/>
    <w:rsid w:val="00625DB0"/>
    <w:rsid w:val="00626356"/>
    <w:rsid w:val="00626E97"/>
    <w:rsid w:val="00626F8E"/>
    <w:rsid w:val="00626F9B"/>
    <w:rsid w:val="00627AEE"/>
    <w:rsid w:val="00630493"/>
    <w:rsid w:val="00630A92"/>
    <w:rsid w:val="006313E7"/>
    <w:rsid w:val="00632568"/>
    <w:rsid w:val="00634018"/>
    <w:rsid w:val="006348F6"/>
    <w:rsid w:val="00634D06"/>
    <w:rsid w:val="006352AA"/>
    <w:rsid w:val="00636589"/>
    <w:rsid w:val="006379D4"/>
    <w:rsid w:val="00637AC0"/>
    <w:rsid w:val="006404EB"/>
    <w:rsid w:val="0064114F"/>
    <w:rsid w:val="00642C20"/>
    <w:rsid w:val="006432F3"/>
    <w:rsid w:val="00643E22"/>
    <w:rsid w:val="00643E71"/>
    <w:rsid w:val="006444A3"/>
    <w:rsid w:val="00644511"/>
    <w:rsid w:val="00644FF6"/>
    <w:rsid w:val="00645722"/>
    <w:rsid w:val="00647EE9"/>
    <w:rsid w:val="00652311"/>
    <w:rsid w:val="00653562"/>
    <w:rsid w:val="00653BAC"/>
    <w:rsid w:val="00654F90"/>
    <w:rsid w:val="00656FDD"/>
    <w:rsid w:val="006570C6"/>
    <w:rsid w:val="0065743B"/>
    <w:rsid w:val="0065760A"/>
    <w:rsid w:val="00660255"/>
    <w:rsid w:val="00660FEE"/>
    <w:rsid w:val="00661AD5"/>
    <w:rsid w:val="006629DE"/>
    <w:rsid w:val="00663A3E"/>
    <w:rsid w:val="00663D8E"/>
    <w:rsid w:val="00664AAC"/>
    <w:rsid w:val="00666592"/>
    <w:rsid w:val="00670657"/>
    <w:rsid w:val="006707CF"/>
    <w:rsid w:val="00670CE1"/>
    <w:rsid w:val="00671E1C"/>
    <w:rsid w:val="00672BEC"/>
    <w:rsid w:val="006739C0"/>
    <w:rsid w:val="00674222"/>
    <w:rsid w:val="00674595"/>
    <w:rsid w:val="00674D96"/>
    <w:rsid w:val="00675FCB"/>
    <w:rsid w:val="006765CF"/>
    <w:rsid w:val="006771D2"/>
    <w:rsid w:val="0068188A"/>
    <w:rsid w:val="00681F44"/>
    <w:rsid w:val="00682221"/>
    <w:rsid w:val="00682709"/>
    <w:rsid w:val="00683F8B"/>
    <w:rsid w:val="00683FB5"/>
    <w:rsid w:val="0068686E"/>
    <w:rsid w:val="00686907"/>
    <w:rsid w:val="00687B0B"/>
    <w:rsid w:val="00687F79"/>
    <w:rsid w:val="00690285"/>
    <w:rsid w:val="006909BE"/>
    <w:rsid w:val="006910B1"/>
    <w:rsid w:val="00691E06"/>
    <w:rsid w:val="006928DD"/>
    <w:rsid w:val="00693983"/>
    <w:rsid w:val="00693A35"/>
    <w:rsid w:val="00694342"/>
    <w:rsid w:val="00694ACF"/>
    <w:rsid w:val="00695399"/>
    <w:rsid w:val="006953C6"/>
    <w:rsid w:val="006A0349"/>
    <w:rsid w:val="006A170D"/>
    <w:rsid w:val="006A26DC"/>
    <w:rsid w:val="006A61CA"/>
    <w:rsid w:val="006A72FB"/>
    <w:rsid w:val="006A7687"/>
    <w:rsid w:val="006A7A77"/>
    <w:rsid w:val="006A7AB2"/>
    <w:rsid w:val="006B031F"/>
    <w:rsid w:val="006B05D5"/>
    <w:rsid w:val="006B07D0"/>
    <w:rsid w:val="006B3418"/>
    <w:rsid w:val="006B389A"/>
    <w:rsid w:val="006B4F0D"/>
    <w:rsid w:val="006B5AAB"/>
    <w:rsid w:val="006B5FE4"/>
    <w:rsid w:val="006B7ED7"/>
    <w:rsid w:val="006C085A"/>
    <w:rsid w:val="006C0D87"/>
    <w:rsid w:val="006C24D2"/>
    <w:rsid w:val="006C2B7A"/>
    <w:rsid w:val="006C4C2B"/>
    <w:rsid w:val="006C51A8"/>
    <w:rsid w:val="006C54AF"/>
    <w:rsid w:val="006C566A"/>
    <w:rsid w:val="006C5BDC"/>
    <w:rsid w:val="006C62D5"/>
    <w:rsid w:val="006C6446"/>
    <w:rsid w:val="006D1B0A"/>
    <w:rsid w:val="006D29F8"/>
    <w:rsid w:val="006D3FC6"/>
    <w:rsid w:val="006D585F"/>
    <w:rsid w:val="006D614F"/>
    <w:rsid w:val="006D6871"/>
    <w:rsid w:val="006D73EF"/>
    <w:rsid w:val="006D75CB"/>
    <w:rsid w:val="006D7AEE"/>
    <w:rsid w:val="006E0858"/>
    <w:rsid w:val="006E0B92"/>
    <w:rsid w:val="006E1AAA"/>
    <w:rsid w:val="006E1B9F"/>
    <w:rsid w:val="006E1D66"/>
    <w:rsid w:val="006E1DA7"/>
    <w:rsid w:val="006E1E32"/>
    <w:rsid w:val="006E24DF"/>
    <w:rsid w:val="006E4021"/>
    <w:rsid w:val="006E467B"/>
    <w:rsid w:val="006E4CDF"/>
    <w:rsid w:val="006E5DC3"/>
    <w:rsid w:val="006F12E2"/>
    <w:rsid w:val="006F1794"/>
    <w:rsid w:val="006F18BD"/>
    <w:rsid w:val="006F1F0D"/>
    <w:rsid w:val="006F24F7"/>
    <w:rsid w:val="006F2678"/>
    <w:rsid w:val="006F3013"/>
    <w:rsid w:val="006F3DA1"/>
    <w:rsid w:val="006F5856"/>
    <w:rsid w:val="006F650E"/>
    <w:rsid w:val="00700410"/>
    <w:rsid w:val="00701174"/>
    <w:rsid w:val="00703E05"/>
    <w:rsid w:val="00703F1C"/>
    <w:rsid w:val="00705625"/>
    <w:rsid w:val="00705B49"/>
    <w:rsid w:val="007062D9"/>
    <w:rsid w:val="00706B38"/>
    <w:rsid w:val="00706B53"/>
    <w:rsid w:val="00706D0E"/>
    <w:rsid w:val="0070725C"/>
    <w:rsid w:val="0070767A"/>
    <w:rsid w:val="007110E6"/>
    <w:rsid w:val="00712485"/>
    <w:rsid w:val="00712C19"/>
    <w:rsid w:val="00713EC0"/>
    <w:rsid w:val="007143CC"/>
    <w:rsid w:val="00714408"/>
    <w:rsid w:val="00714473"/>
    <w:rsid w:val="00714DE5"/>
    <w:rsid w:val="00714F1C"/>
    <w:rsid w:val="007167A3"/>
    <w:rsid w:val="00716AA0"/>
    <w:rsid w:val="00716CD4"/>
    <w:rsid w:val="00716E7E"/>
    <w:rsid w:val="00716FB1"/>
    <w:rsid w:val="00717039"/>
    <w:rsid w:val="00717153"/>
    <w:rsid w:val="00720516"/>
    <w:rsid w:val="00720BB0"/>
    <w:rsid w:val="007233F7"/>
    <w:rsid w:val="00726313"/>
    <w:rsid w:val="0072713E"/>
    <w:rsid w:val="00727793"/>
    <w:rsid w:val="00731E22"/>
    <w:rsid w:val="00732624"/>
    <w:rsid w:val="00734CE6"/>
    <w:rsid w:val="00735497"/>
    <w:rsid w:val="007362C9"/>
    <w:rsid w:val="00736EEA"/>
    <w:rsid w:val="0073728B"/>
    <w:rsid w:val="0074085F"/>
    <w:rsid w:val="00740BCD"/>
    <w:rsid w:val="00741A27"/>
    <w:rsid w:val="007435D4"/>
    <w:rsid w:val="00744063"/>
    <w:rsid w:val="00745079"/>
    <w:rsid w:val="007450FF"/>
    <w:rsid w:val="0074521F"/>
    <w:rsid w:val="007455D2"/>
    <w:rsid w:val="00746921"/>
    <w:rsid w:val="00747748"/>
    <w:rsid w:val="00752D0E"/>
    <w:rsid w:val="00753069"/>
    <w:rsid w:val="00754165"/>
    <w:rsid w:val="007544E0"/>
    <w:rsid w:val="00754656"/>
    <w:rsid w:val="00755713"/>
    <w:rsid w:val="0075605C"/>
    <w:rsid w:val="007561DD"/>
    <w:rsid w:val="00756A78"/>
    <w:rsid w:val="00757227"/>
    <w:rsid w:val="007604DF"/>
    <w:rsid w:val="007609D4"/>
    <w:rsid w:val="00760A12"/>
    <w:rsid w:val="007646EE"/>
    <w:rsid w:val="007648E8"/>
    <w:rsid w:val="00764EA5"/>
    <w:rsid w:val="007661E3"/>
    <w:rsid w:val="00766886"/>
    <w:rsid w:val="007677CE"/>
    <w:rsid w:val="00770CDB"/>
    <w:rsid w:val="00771DE7"/>
    <w:rsid w:val="00773AAD"/>
    <w:rsid w:val="007766A1"/>
    <w:rsid w:val="00776A05"/>
    <w:rsid w:val="00776ADC"/>
    <w:rsid w:val="0077715F"/>
    <w:rsid w:val="007776DE"/>
    <w:rsid w:val="00780832"/>
    <w:rsid w:val="00780A04"/>
    <w:rsid w:val="00780CF9"/>
    <w:rsid w:val="00780D4A"/>
    <w:rsid w:val="00781CA6"/>
    <w:rsid w:val="0078216A"/>
    <w:rsid w:val="007831D5"/>
    <w:rsid w:val="00783859"/>
    <w:rsid w:val="00784094"/>
    <w:rsid w:val="00784AE8"/>
    <w:rsid w:val="007850D6"/>
    <w:rsid w:val="007854A9"/>
    <w:rsid w:val="0078590E"/>
    <w:rsid w:val="00786488"/>
    <w:rsid w:val="0078774D"/>
    <w:rsid w:val="007877F8"/>
    <w:rsid w:val="00790749"/>
    <w:rsid w:val="0079114C"/>
    <w:rsid w:val="00791980"/>
    <w:rsid w:val="00792272"/>
    <w:rsid w:val="00792AE2"/>
    <w:rsid w:val="00793909"/>
    <w:rsid w:val="00793FEA"/>
    <w:rsid w:val="0079402C"/>
    <w:rsid w:val="00796746"/>
    <w:rsid w:val="007969B0"/>
    <w:rsid w:val="007A1155"/>
    <w:rsid w:val="007A1751"/>
    <w:rsid w:val="007A1F1A"/>
    <w:rsid w:val="007A20DF"/>
    <w:rsid w:val="007A254A"/>
    <w:rsid w:val="007A4A17"/>
    <w:rsid w:val="007A5806"/>
    <w:rsid w:val="007A59C8"/>
    <w:rsid w:val="007A60CD"/>
    <w:rsid w:val="007A6AA0"/>
    <w:rsid w:val="007B018E"/>
    <w:rsid w:val="007B13F8"/>
    <w:rsid w:val="007B16BD"/>
    <w:rsid w:val="007B28B3"/>
    <w:rsid w:val="007B2A40"/>
    <w:rsid w:val="007B3E5F"/>
    <w:rsid w:val="007B5647"/>
    <w:rsid w:val="007B5D18"/>
    <w:rsid w:val="007B5DC6"/>
    <w:rsid w:val="007B5F5E"/>
    <w:rsid w:val="007B666F"/>
    <w:rsid w:val="007B6CDB"/>
    <w:rsid w:val="007B6F83"/>
    <w:rsid w:val="007B7BD5"/>
    <w:rsid w:val="007C07F5"/>
    <w:rsid w:val="007C18EE"/>
    <w:rsid w:val="007C33E0"/>
    <w:rsid w:val="007C545A"/>
    <w:rsid w:val="007D0F46"/>
    <w:rsid w:val="007D17DB"/>
    <w:rsid w:val="007D19F2"/>
    <w:rsid w:val="007D2611"/>
    <w:rsid w:val="007D2AAB"/>
    <w:rsid w:val="007D3A59"/>
    <w:rsid w:val="007D3B95"/>
    <w:rsid w:val="007D3BEB"/>
    <w:rsid w:val="007D3CCD"/>
    <w:rsid w:val="007D3E7A"/>
    <w:rsid w:val="007D4B12"/>
    <w:rsid w:val="007D65F2"/>
    <w:rsid w:val="007D7A54"/>
    <w:rsid w:val="007D7A7A"/>
    <w:rsid w:val="007E0037"/>
    <w:rsid w:val="007E00C9"/>
    <w:rsid w:val="007E0678"/>
    <w:rsid w:val="007E0D27"/>
    <w:rsid w:val="007E3804"/>
    <w:rsid w:val="007E4657"/>
    <w:rsid w:val="007E56AD"/>
    <w:rsid w:val="007E5AB1"/>
    <w:rsid w:val="007E5DA5"/>
    <w:rsid w:val="007F017A"/>
    <w:rsid w:val="007F031C"/>
    <w:rsid w:val="007F035F"/>
    <w:rsid w:val="007F18ED"/>
    <w:rsid w:val="007F35B0"/>
    <w:rsid w:val="007F3C56"/>
    <w:rsid w:val="007F3CDD"/>
    <w:rsid w:val="007F4977"/>
    <w:rsid w:val="007F4EEC"/>
    <w:rsid w:val="007F53B6"/>
    <w:rsid w:val="007F74F9"/>
    <w:rsid w:val="00800145"/>
    <w:rsid w:val="00801A4C"/>
    <w:rsid w:val="008034D8"/>
    <w:rsid w:val="00804AAB"/>
    <w:rsid w:val="00805317"/>
    <w:rsid w:val="00805888"/>
    <w:rsid w:val="00806FB9"/>
    <w:rsid w:val="0080740D"/>
    <w:rsid w:val="0080743D"/>
    <w:rsid w:val="008100FE"/>
    <w:rsid w:val="0081290B"/>
    <w:rsid w:val="008134FF"/>
    <w:rsid w:val="0081353A"/>
    <w:rsid w:val="008146E9"/>
    <w:rsid w:val="008150CF"/>
    <w:rsid w:val="0081526B"/>
    <w:rsid w:val="008153FF"/>
    <w:rsid w:val="00815677"/>
    <w:rsid w:val="00815EE8"/>
    <w:rsid w:val="00816DC2"/>
    <w:rsid w:val="00816E08"/>
    <w:rsid w:val="00817158"/>
    <w:rsid w:val="00821FD8"/>
    <w:rsid w:val="008223DB"/>
    <w:rsid w:val="00823235"/>
    <w:rsid w:val="00823A73"/>
    <w:rsid w:val="00823D0C"/>
    <w:rsid w:val="00823D91"/>
    <w:rsid w:val="00826588"/>
    <w:rsid w:val="00827945"/>
    <w:rsid w:val="00827D6C"/>
    <w:rsid w:val="00830C29"/>
    <w:rsid w:val="00831290"/>
    <w:rsid w:val="0083162A"/>
    <w:rsid w:val="008329BB"/>
    <w:rsid w:val="00832E5D"/>
    <w:rsid w:val="00832F32"/>
    <w:rsid w:val="00833295"/>
    <w:rsid w:val="00833FC2"/>
    <w:rsid w:val="00835805"/>
    <w:rsid w:val="00836CC1"/>
    <w:rsid w:val="00836F93"/>
    <w:rsid w:val="00836FB0"/>
    <w:rsid w:val="00837754"/>
    <w:rsid w:val="00841BD7"/>
    <w:rsid w:val="00844A7C"/>
    <w:rsid w:val="00844BA9"/>
    <w:rsid w:val="00844C54"/>
    <w:rsid w:val="008452B0"/>
    <w:rsid w:val="008459A1"/>
    <w:rsid w:val="008504B4"/>
    <w:rsid w:val="008504DF"/>
    <w:rsid w:val="00851D19"/>
    <w:rsid w:val="0085223B"/>
    <w:rsid w:val="00854322"/>
    <w:rsid w:val="00855EFB"/>
    <w:rsid w:val="00857C78"/>
    <w:rsid w:val="00860058"/>
    <w:rsid w:val="00861CD6"/>
    <w:rsid w:val="0086332A"/>
    <w:rsid w:val="00863622"/>
    <w:rsid w:val="008636A0"/>
    <w:rsid w:val="00865742"/>
    <w:rsid w:val="008658AA"/>
    <w:rsid w:val="00866A88"/>
    <w:rsid w:val="00872C28"/>
    <w:rsid w:val="0087366B"/>
    <w:rsid w:val="008749E1"/>
    <w:rsid w:val="00874A9B"/>
    <w:rsid w:val="0087601B"/>
    <w:rsid w:val="00876B21"/>
    <w:rsid w:val="0087711A"/>
    <w:rsid w:val="00877279"/>
    <w:rsid w:val="00880022"/>
    <w:rsid w:val="008801A1"/>
    <w:rsid w:val="008808DF"/>
    <w:rsid w:val="008832BE"/>
    <w:rsid w:val="0088422B"/>
    <w:rsid w:val="00885352"/>
    <w:rsid w:val="00885878"/>
    <w:rsid w:val="00886D78"/>
    <w:rsid w:val="00886DC4"/>
    <w:rsid w:val="00887121"/>
    <w:rsid w:val="00890370"/>
    <w:rsid w:val="00891C1E"/>
    <w:rsid w:val="00891D8B"/>
    <w:rsid w:val="00895034"/>
    <w:rsid w:val="008951A7"/>
    <w:rsid w:val="008A0394"/>
    <w:rsid w:val="008A34CC"/>
    <w:rsid w:val="008A3DB2"/>
    <w:rsid w:val="008A5863"/>
    <w:rsid w:val="008A6350"/>
    <w:rsid w:val="008A68AE"/>
    <w:rsid w:val="008A7DBA"/>
    <w:rsid w:val="008B0879"/>
    <w:rsid w:val="008B1F95"/>
    <w:rsid w:val="008B28B9"/>
    <w:rsid w:val="008B2F55"/>
    <w:rsid w:val="008B3EE2"/>
    <w:rsid w:val="008B47AB"/>
    <w:rsid w:val="008B54B1"/>
    <w:rsid w:val="008B565D"/>
    <w:rsid w:val="008B5683"/>
    <w:rsid w:val="008B72F3"/>
    <w:rsid w:val="008C0042"/>
    <w:rsid w:val="008C0670"/>
    <w:rsid w:val="008C0BD0"/>
    <w:rsid w:val="008C3D59"/>
    <w:rsid w:val="008C71D7"/>
    <w:rsid w:val="008C72E8"/>
    <w:rsid w:val="008C7E18"/>
    <w:rsid w:val="008D1C79"/>
    <w:rsid w:val="008D2B2D"/>
    <w:rsid w:val="008D2F52"/>
    <w:rsid w:val="008D3676"/>
    <w:rsid w:val="008D3763"/>
    <w:rsid w:val="008D4D2F"/>
    <w:rsid w:val="008D5237"/>
    <w:rsid w:val="008D605A"/>
    <w:rsid w:val="008E0795"/>
    <w:rsid w:val="008E1585"/>
    <w:rsid w:val="008E16B6"/>
    <w:rsid w:val="008E29B9"/>
    <w:rsid w:val="008E4BE0"/>
    <w:rsid w:val="008E4C33"/>
    <w:rsid w:val="008E5505"/>
    <w:rsid w:val="008E5793"/>
    <w:rsid w:val="008F0240"/>
    <w:rsid w:val="008F06E3"/>
    <w:rsid w:val="008F233A"/>
    <w:rsid w:val="008F26D7"/>
    <w:rsid w:val="008F2EFB"/>
    <w:rsid w:val="008F3146"/>
    <w:rsid w:val="008F3493"/>
    <w:rsid w:val="008F393A"/>
    <w:rsid w:val="008F3DA5"/>
    <w:rsid w:val="008F3EE7"/>
    <w:rsid w:val="008F49BA"/>
    <w:rsid w:val="008F51E4"/>
    <w:rsid w:val="008F5679"/>
    <w:rsid w:val="008F5EE7"/>
    <w:rsid w:val="00901FAC"/>
    <w:rsid w:val="00903629"/>
    <w:rsid w:val="00904462"/>
    <w:rsid w:val="00904C55"/>
    <w:rsid w:val="00904EC2"/>
    <w:rsid w:val="00904F62"/>
    <w:rsid w:val="00907503"/>
    <w:rsid w:val="00907EEA"/>
    <w:rsid w:val="0091030E"/>
    <w:rsid w:val="009106E3"/>
    <w:rsid w:val="00910725"/>
    <w:rsid w:val="00910C31"/>
    <w:rsid w:val="00911A50"/>
    <w:rsid w:val="00911AD9"/>
    <w:rsid w:val="00911B4A"/>
    <w:rsid w:val="00914C9B"/>
    <w:rsid w:val="00914F7A"/>
    <w:rsid w:val="009159CF"/>
    <w:rsid w:val="0091787A"/>
    <w:rsid w:val="009201ED"/>
    <w:rsid w:val="00921686"/>
    <w:rsid w:val="00922804"/>
    <w:rsid w:val="00922D44"/>
    <w:rsid w:val="00922F23"/>
    <w:rsid w:val="00923FB6"/>
    <w:rsid w:val="00924819"/>
    <w:rsid w:val="00925C49"/>
    <w:rsid w:val="009271AB"/>
    <w:rsid w:val="00927B33"/>
    <w:rsid w:val="00931736"/>
    <w:rsid w:val="00932415"/>
    <w:rsid w:val="00932FDB"/>
    <w:rsid w:val="00935248"/>
    <w:rsid w:val="00935CFE"/>
    <w:rsid w:val="00941875"/>
    <w:rsid w:val="009431A6"/>
    <w:rsid w:val="00944381"/>
    <w:rsid w:val="00944411"/>
    <w:rsid w:val="009446A4"/>
    <w:rsid w:val="00944FC3"/>
    <w:rsid w:val="00945144"/>
    <w:rsid w:val="00945724"/>
    <w:rsid w:val="00946C3E"/>
    <w:rsid w:val="009502DE"/>
    <w:rsid w:val="0095216C"/>
    <w:rsid w:val="00952AE5"/>
    <w:rsid w:val="00954F6A"/>
    <w:rsid w:val="00955950"/>
    <w:rsid w:val="00956F66"/>
    <w:rsid w:val="00957354"/>
    <w:rsid w:val="0095744E"/>
    <w:rsid w:val="00957A13"/>
    <w:rsid w:val="00961755"/>
    <w:rsid w:val="00962A48"/>
    <w:rsid w:val="009632FA"/>
    <w:rsid w:val="00963FFF"/>
    <w:rsid w:val="009645FB"/>
    <w:rsid w:val="00965483"/>
    <w:rsid w:val="009655EE"/>
    <w:rsid w:val="00966C48"/>
    <w:rsid w:val="0096728A"/>
    <w:rsid w:val="00967BAD"/>
    <w:rsid w:val="00967FF4"/>
    <w:rsid w:val="0097044C"/>
    <w:rsid w:val="009710E4"/>
    <w:rsid w:val="00971CBC"/>
    <w:rsid w:val="009727B4"/>
    <w:rsid w:val="00973592"/>
    <w:rsid w:val="00973F33"/>
    <w:rsid w:val="00974514"/>
    <w:rsid w:val="00975569"/>
    <w:rsid w:val="00975835"/>
    <w:rsid w:val="00975E85"/>
    <w:rsid w:val="00975EA6"/>
    <w:rsid w:val="009763E2"/>
    <w:rsid w:val="00976A12"/>
    <w:rsid w:val="00976DC1"/>
    <w:rsid w:val="00977320"/>
    <w:rsid w:val="00977E2B"/>
    <w:rsid w:val="00980868"/>
    <w:rsid w:val="00981757"/>
    <w:rsid w:val="0098190B"/>
    <w:rsid w:val="00983AC1"/>
    <w:rsid w:val="009863B2"/>
    <w:rsid w:val="00986A48"/>
    <w:rsid w:val="00987F7F"/>
    <w:rsid w:val="009917B9"/>
    <w:rsid w:val="00992139"/>
    <w:rsid w:val="0099216D"/>
    <w:rsid w:val="009926AD"/>
    <w:rsid w:val="00993B06"/>
    <w:rsid w:val="00994772"/>
    <w:rsid w:val="0099489C"/>
    <w:rsid w:val="00994935"/>
    <w:rsid w:val="00995B0E"/>
    <w:rsid w:val="00996599"/>
    <w:rsid w:val="009966B7"/>
    <w:rsid w:val="009971C6"/>
    <w:rsid w:val="009979BA"/>
    <w:rsid w:val="009A00D0"/>
    <w:rsid w:val="009A0296"/>
    <w:rsid w:val="009A0F6B"/>
    <w:rsid w:val="009A2206"/>
    <w:rsid w:val="009A23E2"/>
    <w:rsid w:val="009A243B"/>
    <w:rsid w:val="009A404E"/>
    <w:rsid w:val="009A414E"/>
    <w:rsid w:val="009A617F"/>
    <w:rsid w:val="009A6477"/>
    <w:rsid w:val="009A759C"/>
    <w:rsid w:val="009B0D32"/>
    <w:rsid w:val="009B15CD"/>
    <w:rsid w:val="009B1650"/>
    <w:rsid w:val="009B1940"/>
    <w:rsid w:val="009B2987"/>
    <w:rsid w:val="009B2C46"/>
    <w:rsid w:val="009B3EE1"/>
    <w:rsid w:val="009B405B"/>
    <w:rsid w:val="009B434D"/>
    <w:rsid w:val="009B45A8"/>
    <w:rsid w:val="009B45B4"/>
    <w:rsid w:val="009B46DA"/>
    <w:rsid w:val="009B4816"/>
    <w:rsid w:val="009B5C89"/>
    <w:rsid w:val="009B6129"/>
    <w:rsid w:val="009B6C78"/>
    <w:rsid w:val="009C23ED"/>
    <w:rsid w:val="009C290F"/>
    <w:rsid w:val="009C2A48"/>
    <w:rsid w:val="009C37BB"/>
    <w:rsid w:val="009C3FD4"/>
    <w:rsid w:val="009C4602"/>
    <w:rsid w:val="009C60B9"/>
    <w:rsid w:val="009C66F4"/>
    <w:rsid w:val="009C7D04"/>
    <w:rsid w:val="009C7D13"/>
    <w:rsid w:val="009C7D6C"/>
    <w:rsid w:val="009D1DFF"/>
    <w:rsid w:val="009D293C"/>
    <w:rsid w:val="009D2C5A"/>
    <w:rsid w:val="009D3211"/>
    <w:rsid w:val="009D41E0"/>
    <w:rsid w:val="009D45DF"/>
    <w:rsid w:val="009D5AD7"/>
    <w:rsid w:val="009D61A0"/>
    <w:rsid w:val="009D6C62"/>
    <w:rsid w:val="009D7B23"/>
    <w:rsid w:val="009D7B3E"/>
    <w:rsid w:val="009E02E9"/>
    <w:rsid w:val="009E04BA"/>
    <w:rsid w:val="009E0BD6"/>
    <w:rsid w:val="009E0FCD"/>
    <w:rsid w:val="009E2517"/>
    <w:rsid w:val="009E2F14"/>
    <w:rsid w:val="009E3757"/>
    <w:rsid w:val="009E3779"/>
    <w:rsid w:val="009E3B5E"/>
    <w:rsid w:val="009E5531"/>
    <w:rsid w:val="009E65DD"/>
    <w:rsid w:val="009F43A1"/>
    <w:rsid w:val="009F4B78"/>
    <w:rsid w:val="009F530A"/>
    <w:rsid w:val="009F583F"/>
    <w:rsid w:val="009F59D4"/>
    <w:rsid w:val="009F6370"/>
    <w:rsid w:val="009F657C"/>
    <w:rsid w:val="009F7468"/>
    <w:rsid w:val="00A00600"/>
    <w:rsid w:val="00A00942"/>
    <w:rsid w:val="00A01758"/>
    <w:rsid w:val="00A01863"/>
    <w:rsid w:val="00A02A82"/>
    <w:rsid w:val="00A0325A"/>
    <w:rsid w:val="00A0395A"/>
    <w:rsid w:val="00A03BA2"/>
    <w:rsid w:val="00A05E35"/>
    <w:rsid w:val="00A06BCD"/>
    <w:rsid w:val="00A11A36"/>
    <w:rsid w:val="00A12450"/>
    <w:rsid w:val="00A1505D"/>
    <w:rsid w:val="00A15E9D"/>
    <w:rsid w:val="00A15F95"/>
    <w:rsid w:val="00A20BC7"/>
    <w:rsid w:val="00A22617"/>
    <w:rsid w:val="00A22F45"/>
    <w:rsid w:val="00A231B7"/>
    <w:rsid w:val="00A23765"/>
    <w:rsid w:val="00A23995"/>
    <w:rsid w:val="00A25A3C"/>
    <w:rsid w:val="00A26329"/>
    <w:rsid w:val="00A27595"/>
    <w:rsid w:val="00A3000E"/>
    <w:rsid w:val="00A31346"/>
    <w:rsid w:val="00A32570"/>
    <w:rsid w:val="00A332E0"/>
    <w:rsid w:val="00A33570"/>
    <w:rsid w:val="00A36CA8"/>
    <w:rsid w:val="00A37592"/>
    <w:rsid w:val="00A37622"/>
    <w:rsid w:val="00A42437"/>
    <w:rsid w:val="00A42A73"/>
    <w:rsid w:val="00A42D6A"/>
    <w:rsid w:val="00A45A9F"/>
    <w:rsid w:val="00A4775A"/>
    <w:rsid w:val="00A47FA9"/>
    <w:rsid w:val="00A5051F"/>
    <w:rsid w:val="00A52C24"/>
    <w:rsid w:val="00A52EB5"/>
    <w:rsid w:val="00A54576"/>
    <w:rsid w:val="00A54D3F"/>
    <w:rsid w:val="00A55A3F"/>
    <w:rsid w:val="00A55FCE"/>
    <w:rsid w:val="00A56CFE"/>
    <w:rsid w:val="00A6194E"/>
    <w:rsid w:val="00A62326"/>
    <w:rsid w:val="00A62C13"/>
    <w:rsid w:val="00A62FE6"/>
    <w:rsid w:val="00A63C5B"/>
    <w:rsid w:val="00A65659"/>
    <w:rsid w:val="00A65BAE"/>
    <w:rsid w:val="00A66C45"/>
    <w:rsid w:val="00A66C76"/>
    <w:rsid w:val="00A67A29"/>
    <w:rsid w:val="00A67D84"/>
    <w:rsid w:val="00A701D7"/>
    <w:rsid w:val="00A7113A"/>
    <w:rsid w:val="00A72E99"/>
    <w:rsid w:val="00A73ECC"/>
    <w:rsid w:val="00A74970"/>
    <w:rsid w:val="00A752C8"/>
    <w:rsid w:val="00A7709F"/>
    <w:rsid w:val="00A7786B"/>
    <w:rsid w:val="00A77BB3"/>
    <w:rsid w:val="00A84E9B"/>
    <w:rsid w:val="00A853BF"/>
    <w:rsid w:val="00A86AAB"/>
    <w:rsid w:val="00A913F3"/>
    <w:rsid w:val="00A9171F"/>
    <w:rsid w:val="00A91951"/>
    <w:rsid w:val="00A930DA"/>
    <w:rsid w:val="00A9332F"/>
    <w:rsid w:val="00A93814"/>
    <w:rsid w:val="00A950FE"/>
    <w:rsid w:val="00A95D8E"/>
    <w:rsid w:val="00AA0334"/>
    <w:rsid w:val="00AA4132"/>
    <w:rsid w:val="00AA4883"/>
    <w:rsid w:val="00AA4931"/>
    <w:rsid w:val="00AA4FB8"/>
    <w:rsid w:val="00AA56D8"/>
    <w:rsid w:val="00AA5FD6"/>
    <w:rsid w:val="00AA6CC7"/>
    <w:rsid w:val="00AA7F24"/>
    <w:rsid w:val="00AB02C8"/>
    <w:rsid w:val="00AB1C70"/>
    <w:rsid w:val="00AB22C4"/>
    <w:rsid w:val="00AB34C9"/>
    <w:rsid w:val="00AB5312"/>
    <w:rsid w:val="00AB619A"/>
    <w:rsid w:val="00AB7871"/>
    <w:rsid w:val="00AB7AE6"/>
    <w:rsid w:val="00AC023B"/>
    <w:rsid w:val="00AC13E3"/>
    <w:rsid w:val="00AC14E7"/>
    <w:rsid w:val="00AC1955"/>
    <w:rsid w:val="00AC1F1C"/>
    <w:rsid w:val="00AC2EAA"/>
    <w:rsid w:val="00AC35B7"/>
    <w:rsid w:val="00AC374F"/>
    <w:rsid w:val="00AC3A24"/>
    <w:rsid w:val="00AC799D"/>
    <w:rsid w:val="00AD0612"/>
    <w:rsid w:val="00AD0ADC"/>
    <w:rsid w:val="00AD0F12"/>
    <w:rsid w:val="00AD16BA"/>
    <w:rsid w:val="00AD1706"/>
    <w:rsid w:val="00AD211A"/>
    <w:rsid w:val="00AD2C4F"/>
    <w:rsid w:val="00AD2E13"/>
    <w:rsid w:val="00AD340C"/>
    <w:rsid w:val="00AD4024"/>
    <w:rsid w:val="00AD421A"/>
    <w:rsid w:val="00AD67AD"/>
    <w:rsid w:val="00AD6DB9"/>
    <w:rsid w:val="00AE0739"/>
    <w:rsid w:val="00AE387F"/>
    <w:rsid w:val="00AE4E5A"/>
    <w:rsid w:val="00AE5775"/>
    <w:rsid w:val="00AE5965"/>
    <w:rsid w:val="00AE5CAD"/>
    <w:rsid w:val="00AE5D86"/>
    <w:rsid w:val="00AF0E83"/>
    <w:rsid w:val="00AF13B8"/>
    <w:rsid w:val="00AF3C29"/>
    <w:rsid w:val="00AF4890"/>
    <w:rsid w:val="00AF64A6"/>
    <w:rsid w:val="00AF6BCF"/>
    <w:rsid w:val="00AF7456"/>
    <w:rsid w:val="00AF7736"/>
    <w:rsid w:val="00AF7E04"/>
    <w:rsid w:val="00AF7F83"/>
    <w:rsid w:val="00B0221E"/>
    <w:rsid w:val="00B0248E"/>
    <w:rsid w:val="00B02A94"/>
    <w:rsid w:val="00B032CF"/>
    <w:rsid w:val="00B0602D"/>
    <w:rsid w:val="00B07662"/>
    <w:rsid w:val="00B1250C"/>
    <w:rsid w:val="00B1269D"/>
    <w:rsid w:val="00B12A76"/>
    <w:rsid w:val="00B13EF6"/>
    <w:rsid w:val="00B14BAE"/>
    <w:rsid w:val="00B1554B"/>
    <w:rsid w:val="00B16314"/>
    <w:rsid w:val="00B1659C"/>
    <w:rsid w:val="00B16F1A"/>
    <w:rsid w:val="00B22936"/>
    <w:rsid w:val="00B231B0"/>
    <w:rsid w:val="00B245B9"/>
    <w:rsid w:val="00B2580E"/>
    <w:rsid w:val="00B26F62"/>
    <w:rsid w:val="00B30C97"/>
    <w:rsid w:val="00B31BBB"/>
    <w:rsid w:val="00B322EA"/>
    <w:rsid w:val="00B323E4"/>
    <w:rsid w:val="00B32CB5"/>
    <w:rsid w:val="00B3432A"/>
    <w:rsid w:val="00B345AA"/>
    <w:rsid w:val="00B34F75"/>
    <w:rsid w:val="00B363CA"/>
    <w:rsid w:val="00B365F6"/>
    <w:rsid w:val="00B36D65"/>
    <w:rsid w:val="00B40378"/>
    <w:rsid w:val="00B4393B"/>
    <w:rsid w:val="00B4427A"/>
    <w:rsid w:val="00B44FBD"/>
    <w:rsid w:val="00B45A8C"/>
    <w:rsid w:val="00B45D4A"/>
    <w:rsid w:val="00B46C27"/>
    <w:rsid w:val="00B47649"/>
    <w:rsid w:val="00B506D7"/>
    <w:rsid w:val="00B506FD"/>
    <w:rsid w:val="00B50AB8"/>
    <w:rsid w:val="00B50B41"/>
    <w:rsid w:val="00B52C28"/>
    <w:rsid w:val="00B5471C"/>
    <w:rsid w:val="00B55423"/>
    <w:rsid w:val="00B55438"/>
    <w:rsid w:val="00B55733"/>
    <w:rsid w:val="00B56C10"/>
    <w:rsid w:val="00B576DC"/>
    <w:rsid w:val="00B577C0"/>
    <w:rsid w:val="00B57FE6"/>
    <w:rsid w:val="00B60773"/>
    <w:rsid w:val="00B61B0B"/>
    <w:rsid w:val="00B62220"/>
    <w:rsid w:val="00B6264F"/>
    <w:rsid w:val="00B649CD"/>
    <w:rsid w:val="00B65A7B"/>
    <w:rsid w:val="00B6652A"/>
    <w:rsid w:val="00B669C6"/>
    <w:rsid w:val="00B67C09"/>
    <w:rsid w:val="00B70A74"/>
    <w:rsid w:val="00B70E2F"/>
    <w:rsid w:val="00B70E7F"/>
    <w:rsid w:val="00B7173B"/>
    <w:rsid w:val="00B71856"/>
    <w:rsid w:val="00B71ED9"/>
    <w:rsid w:val="00B724D1"/>
    <w:rsid w:val="00B72D79"/>
    <w:rsid w:val="00B7304C"/>
    <w:rsid w:val="00B7318A"/>
    <w:rsid w:val="00B73FFB"/>
    <w:rsid w:val="00B746DC"/>
    <w:rsid w:val="00B75083"/>
    <w:rsid w:val="00B75F5C"/>
    <w:rsid w:val="00B76A48"/>
    <w:rsid w:val="00B77DF7"/>
    <w:rsid w:val="00B80427"/>
    <w:rsid w:val="00B80512"/>
    <w:rsid w:val="00B80F6C"/>
    <w:rsid w:val="00B82233"/>
    <w:rsid w:val="00B83EFD"/>
    <w:rsid w:val="00B85B50"/>
    <w:rsid w:val="00B86C7B"/>
    <w:rsid w:val="00B87286"/>
    <w:rsid w:val="00B90FC0"/>
    <w:rsid w:val="00B91309"/>
    <w:rsid w:val="00B9241A"/>
    <w:rsid w:val="00B931E8"/>
    <w:rsid w:val="00B94244"/>
    <w:rsid w:val="00B96364"/>
    <w:rsid w:val="00BA1412"/>
    <w:rsid w:val="00BA14D9"/>
    <w:rsid w:val="00BA26E6"/>
    <w:rsid w:val="00BA34FA"/>
    <w:rsid w:val="00BA40CA"/>
    <w:rsid w:val="00BA47B8"/>
    <w:rsid w:val="00BA6BCD"/>
    <w:rsid w:val="00BA7322"/>
    <w:rsid w:val="00BB321F"/>
    <w:rsid w:val="00BB622B"/>
    <w:rsid w:val="00BB7863"/>
    <w:rsid w:val="00BC1CF4"/>
    <w:rsid w:val="00BC2118"/>
    <w:rsid w:val="00BC3314"/>
    <w:rsid w:val="00BC3693"/>
    <w:rsid w:val="00BC40FF"/>
    <w:rsid w:val="00BC41BB"/>
    <w:rsid w:val="00BC460F"/>
    <w:rsid w:val="00BC46A6"/>
    <w:rsid w:val="00BC5F57"/>
    <w:rsid w:val="00BC5F76"/>
    <w:rsid w:val="00BC66A9"/>
    <w:rsid w:val="00BC6E23"/>
    <w:rsid w:val="00BC71D4"/>
    <w:rsid w:val="00BC7209"/>
    <w:rsid w:val="00BC7A95"/>
    <w:rsid w:val="00BC7B37"/>
    <w:rsid w:val="00BC7DA0"/>
    <w:rsid w:val="00BC7E8E"/>
    <w:rsid w:val="00BD01BF"/>
    <w:rsid w:val="00BD1C2F"/>
    <w:rsid w:val="00BD1DA7"/>
    <w:rsid w:val="00BD2364"/>
    <w:rsid w:val="00BD58E8"/>
    <w:rsid w:val="00BD5A6D"/>
    <w:rsid w:val="00BD5B1A"/>
    <w:rsid w:val="00BD5CC0"/>
    <w:rsid w:val="00BD6328"/>
    <w:rsid w:val="00BD6454"/>
    <w:rsid w:val="00BE0228"/>
    <w:rsid w:val="00BE03A0"/>
    <w:rsid w:val="00BE2019"/>
    <w:rsid w:val="00BE2CB4"/>
    <w:rsid w:val="00BE31CA"/>
    <w:rsid w:val="00BE3753"/>
    <w:rsid w:val="00BE3F33"/>
    <w:rsid w:val="00BE4074"/>
    <w:rsid w:val="00BE512B"/>
    <w:rsid w:val="00BE649C"/>
    <w:rsid w:val="00BE6775"/>
    <w:rsid w:val="00BE6EF4"/>
    <w:rsid w:val="00BE7BDE"/>
    <w:rsid w:val="00BF0C0B"/>
    <w:rsid w:val="00BF1352"/>
    <w:rsid w:val="00BF2FC6"/>
    <w:rsid w:val="00BF389E"/>
    <w:rsid w:val="00BF419C"/>
    <w:rsid w:val="00BF62D9"/>
    <w:rsid w:val="00BF72FD"/>
    <w:rsid w:val="00BF7464"/>
    <w:rsid w:val="00C00047"/>
    <w:rsid w:val="00C00F12"/>
    <w:rsid w:val="00C02470"/>
    <w:rsid w:val="00C028A1"/>
    <w:rsid w:val="00C049FB"/>
    <w:rsid w:val="00C1035F"/>
    <w:rsid w:val="00C118E3"/>
    <w:rsid w:val="00C12B82"/>
    <w:rsid w:val="00C13274"/>
    <w:rsid w:val="00C142A0"/>
    <w:rsid w:val="00C14959"/>
    <w:rsid w:val="00C15198"/>
    <w:rsid w:val="00C17A4B"/>
    <w:rsid w:val="00C17AD1"/>
    <w:rsid w:val="00C20814"/>
    <w:rsid w:val="00C20AEA"/>
    <w:rsid w:val="00C21AD8"/>
    <w:rsid w:val="00C24970"/>
    <w:rsid w:val="00C267D8"/>
    <w:rsid w:val="00C26B84"/>
    <w:rsid w:val="00C26F29"/>
    <w:rsid w:val="00C278F0"/>
    <w:rsid w:val="00C303BC"/>
    <w:rsid w:val="00C30507"/>
    <w:rsid w:val="00C3056F"/>
    <w:rsid w:val="00C305A5"/>
    <w:rsid w:val="00C32664"/>
    <w:rsid w:val="00C358BF"/>
    <w:rsid w:val="00C35D40"/>
    <w:rsid w:val="00C364F7"/>
    <w:rsid w:val="00C36556"/>
    <w:rsid w:val="00C36758"/>
    <w:rsid w:val="00C36854"/>
    <w:rsid w:val="00C371B8"/>
    <w:rsid w:val="00C376D6"/>
    <w:rsid w:val="00C37AD6"/>
    <w:rsid w:val="00C4024B"/>
    <w:rsid w:val="00C411BE"/>
    <w:rsid w:val="00C42800"/>
    <w:rsid w:val="00C430A7"/>
    <w:rsid w:val="00C445FF"/>
    <w:rsid w:val="00C4551D"/>
    <w:rsid w:val="00C45BE5"/>
    <w:rsid w:val="00C4654E"/>
    <w:rsid w:val="00C5063D"/>
    <w:rsid w:val="00C52818"/>
    <w:rsid w:val="00C52A57"/>
    <w:rsid w:val="00C538F1"/>
    <w:rsid w:val="00C53921"/>
    <w:rsid w:val="00C60059"/>
    <w:rsid w:val="00C600A0"/>
    <w:rsid w:val="00C612A2"/>
    <w:rsid w:val="00C61C58"/>
    <w:rsid w:val="00C622E5"/>
    <w:rsid w:val="00C66810"/>
    <w:rsid w:val="00C7122D"/>
    <w:rsid w:val="00C71E60"/>
    <w:rsid w:val="00C7397F"/>
    <w:rsid w:val="00C75745"/>
    <w:rsid w:val="00C759EF"/>
    <w:rsid w:val="00C75DF0"/>
    <w:rsid w:val="00C8257F"/>
    <w:rsid w:val="00C84694"/>
    <w:rsid w:val="00C85DA8"/>
    <w:rsid w:val="00C85EC1"/>
    <w:rsid w:val="00C865B1"/>
    <w:rsid w:val="00C86E85"/>
    <w:rsid w:val="00C874B2"/>
    <w:rsid w:val="00C90F97"/>
    <w:rsid w:val="00C91ED4"/>
    <w:rsid w:val="00C92577"/>
    <w:rsid w:val="00C944FD"/>
    <w:rsid w:val="00C96F51"/>
    <w:rsid w:val="00C97E51"/>
    <w:rsid w:val="00CA1043"/>
    <w:rsid w:val="00CA23FA"/>
    <w:rsid w:val="00CA3011"/>
    <w:rsid w:val="00CA35EE"/>
    <w:rsid w:val="00CA3C4B"/>
    <w:rsid w:val="00CA3E9B"/>
    <w:rsid w:val="00CA4F8F"/>
    <w:rsid w:val="00CA5383"/>
    <w:rsid w:val="00CA5E12"/>
    <w:rsid w:val="00CA730D"/>
    <w:rsid w:val="00CA7CC7"/>
    <w:rsid w:val="00CB26C5"/>
    <w:rsid w:val="00CB28DE"/>
    <w:rsid w:val="00CB3E9D"/>
    <w:rsid w:val="00CB4118"/>
    <w:rsid w:val="00CB5A5D"/>
    <w:rsid w:val="00CB5F1F"/>
    <w:rsid w:val="00CB66E4"/>
    <w:rsid w:val="00CB6C16"/>
    <w:rsid w:val="00CB7487"/>
    <w:rsid w:val="00CC1073"/>
    <w:rsid w:val="00CC1EAB"/>
    <w:rsid w:val="00CC252D"/>
    <w:rsid w:val="00CC26D4"/>
    <w:rsid w:val="00CC393F"/>
    <w:rsid w:val="00CC3A14"/>
    <w:rsid w:val="00CC457A"/>
    <w:rsid w:val="00CC5E7F"/>
    <w:rsid w:val="00CC7170"/>
    <w:rsid w:val="00CC7322"/>
    <w:rsid w:val="00CD2A42"/>
    <w:rsid w:val="00CD3EF7"/>
    <w:rsid w:val="00CD4028"/>
    <w:rsid w:val="00CD48DF"/>
    <w:rsid w:val="00CD52BE"/>
    <w:rsid w:val="00CD5828"/>
    <w:rsid w:val="00CD7FEB"/>
    <w:rsid w:val="00CE03F7"/>
    <w:rsid w:val="00CE07F5"/>
    <w:rsid w:val="00CE0EB0"/>
    <w:rsid w:val="00CE1BD4"/>
    <w:rsid w:val="00CE2AED"/>
    <w:rsid w:val="00CE2B04"/>
    <w:rsid w:val="00CE5026"/>
    <w:rsid w:val="00CE7156"/>
    <w:rsid w:val="00CE7834"/>
    <w:rsid w:val="00CF09E7"/>
    <w:rsid w:val="00CF1520"/>
    <w:rsid w:val="00CF1D70"/>
    <w:rsid w:val="00CF2269"/>
    <w:rsid w:val="00CF236D"/>
    <w:rsid w:val="00CF306E"/>
    <w:rsid w:val="00CF4F56"/>
    <w:rsid w:val="00CF6DE5"/>
    <w:rsid w:val="00CF6EEF"/>
    <w:rsid w:val="00D01366"/>
    <w:rsid w:val="00D01A26"/>
    <w:rsid w:val="00D021A2"/>
    <w:rsid w:val="00D02246"/>
    <w:rsid w:val="00D02322"/>
    <w:rsid w:val="00D029EB"/>
    <w:rsid w:val="00D03160"/>
    <w:rsid w:val="00D0589F"/>
    <w:rsid w:val="00D05DA9"/>
    <w:rsid w:val="00D06788"/>
    <w:rsid w:val="00D074FF"/>
    <w:rsid w:val="00D07946"/>
    <w:rsid w:val="00D10BF5"/>
    <w:rsid w:val="00D118A3"/>
    <w:rsid w:val="00D11F47"/>
    <w:rsid w:val="00D12335"/>
    <w:rsid w:val="00D13855"/>
    <w:rsid w:val="00D140D4"/>
    <w:rsid w:val="00D145A7"/>
    <w:rsid w:val="00D14850"/>
    <w:rsid w:val="00D153CA"/>
    <w:rsid w:val="00D174D2"/>
    <w:rsid w:val="00D17B62"/>
    <w:rsid w:val="00D204BC"/>
    <w:rsid w:val="00D20933"/>
    <w:rsid w:val="00D20B8F"/>
    <w:rsid w:val="00D211D5"/>
    <w:rsid w:val="00D21853"/>
    <w:rsid w:val="00D22C14"/>
    <w:rsid w:val="00D23091"/>
    <w:rsid w:val="00D231B8"/>
    <w:rsid w:val="00D23EEE"/>
    <w:rsid w:val="00D2478E"/>
    <w:rsid w:val="00D25320"/>
    <w:rsid w:val="00D26915"/>
    <w:rsid w:val="00D26AF8"/>
    <w:rsid w:val="00D26FF0"/>
    <w:rsid w:val="00D27242"/>
    <w:rsid w:val="00D27487"/>
    <w:rsid w:val="00D277BA"/>
    <w:rsid w:val="00D27EBA"/>
    <w:rsid w:val="00D309C8"/>
    <w:rsid w:val="00D30D6B"/>
    <w:rsid w:val="00D31056"/>
    <w:rsid w:val="00D31D18"/>
    <w:rsid w:val="00D342A3"/>
    <w:rsid w:val="00D35AFF"/>
    <w:rsid w:val="00D36A59"/>
    <w:rsid w:val="00D37583"/>
    <w:rsid w:val="00D375BF"/>
    <w:rsid w:val="00D37730"/>
    <w:rsid w:val="00D40910"/>
    <w:rsid w:val="00D40C71"/>
    <w:rsid w:val="00D41C78"/>
    <w:rsid w:val="00D42A14"/>
    <w:rsid w:val="00D4537D"/>
    <w:rsid w:val="00D456FE"/>
    <w:rsid w:val="00D456FF"/>
    <w:rsid w:val="00D47085"/>
    <w:rsid w:val="00D5048F"/>
    <w:rsid w:val="00D50824"/>
    <w:rsid w:val="00D50F37"/>
    <w:rsid w:val="00D51881"/>
    <w:rsid w:val="00D51A39"/>
    <w:rsid w:val="00D51C18"/>
    <w:rsid w:val="00D5294B"/>
    <w:rsid w:val="00D53245"/>
    <w:rsid w:val="00D540D3"/>
    <w:rsid w:val="00D54AC0"/>
    <w:rsid w:val="00D56758"/>
    <w:rsid w:val="00D56EDF"/>
    <w:rsid w:val="00D57ACC"/>
    <w:rsid w:val="00D57BAC"/>
    <w:rsid w:val="00D614C8"/>
    <w:rsid w:val="00D634D6"/>
    <w:rsid w:val="00D64E43"/>
    <w:rsid w:val="00D658E5"/>
    <w:rsid w:val="00D705B4"/>
    <w:rsid w:val="00D706E2"/>
    <w:rsid w:val="00D70D40"/>
    <w:rsid w:val="00D71340"/>
    <w:rsid w:val="00D71486"/>
    <w:rsid w:val="00D72557"/>
    <w:rsid w:val="00D729D5"/>
    <w:rsid w:val="00D731B0"/>
    <w:rsid w:val="00D73AB5"/>
    <w:rsid w:val="00D73F4B"/>
    <w:rsid w:val="00D753DE"/>
    <w:rsid w:val="00D77182"/>
    <w:rsid w:val="00D8027A"/>
    <w:rsid w:val="00D80A60"/>
    <w:rsid w:val="00D81171"/>
    <w:rsid w:val="00D815F8"/>
    <w:rsid w:val="00D84233"/>
    <w:rsid w:val="00D8502F"/>
    <w:rsid w:val="00D85032"/>
    <w:rsid w:val="00D86B06"/>
    <w:rsid w:val="00D905E5"/>
    <w:rsid w:val="00D91A4E"/>
    <w:rsid w:val="00D91B62"/>
    <w:rsid w:val="00D93107"/>
    <w:rsid w:val="00D95D2A"/>
    <w:rsid w:val="00D96353"/>
    <w:rsid w:val="00D96D44"/>
    <w:rsid w:val="00D97388"/>
    <w:rsid w:val="00DA1FED"/>
    <w:rsid w:val="00DA2E93"/>
    <w:rsid w:val="00DA4369"/>
    <w:rsid w:val="00DA5444"/>
    <w:rsid w:val="00DB07FD"/>
    <w:rsid w:val="00DB145A"/>
    <w:rsid w:val="00DB1B49"/>
    <w:rsid w:val="00DB22A0"/>
    <w:rsid w:val="00DB2644"/>
    <w:rsid w:val="00DB3DFB"/>
    <w:rsid w:val="00DB525F"/>
    <w:rsid w:val="00DB5C61"/>
    <w:rsid w:val="00DB7E17"/>
    <w:rsid w:val="00DC161F"/>
    <w:rsid w:val="00DC2D34"/>
    <w:rsid w:val="00DC3BC0"/>
    <w:rsid w:val="00DC5ADB"/>
    <w:rsid w:val="00DC5B52"/>
    <w:rsid w:val="00DC5F41"/>
    <w:rsid w:val="00DC66D7"/>
    <w:rsid w:val="00DC6A91"/>
    <w:rsid w:val="00DC724E"/>
    <w:rsid w:val="00DD0BCD"/>
    <w:rsid w:val="00DD14CF"/>
    <w:rsid w:val="00DD27B7"/>
    <w:rsid w:val="00DD4329"/>
    <w:rsid w:val="00DD4978"/>
    <w:rsid w:val="00DD4B2E"/>
    <w:rsid w:val="00DD56C0"/>
    <w:rsid w:val="00DD5A88"/>
    <w:rsid w:val="00DD65D1"/>
    <w:rsid w:val="00DD702D"/>
    <w:rsid w:val="00DE124C"/>
    <w:rsid w:val="00DE1986"/>
    <w:rsid w:val="00DE2852"/>
    <w:rsid w:val="00DE30C4"/>
    <w:rsid w:val="00DE31EF"/>
    <w:rsid w:val="00DE409C"/>
    <w:rsid w:val="00DE609B"/>
    <w:rsid w:val="00DE6D97"/>
    <w:rsid w:val="00DE6F05"/>
    <w:rsid w:val="00DE7428"/>
    <w:rsid w:val="00DE762D"/>
    <w:rsid w:val="00DE7BEB"/>
    <w:rsid w:val="00DF0544"/>
    <w:rsid w:val="00DF0D31"/>
    <w:rsid w:val="00DF0ED4"/>
    <w:rsid w:val="00DF1105"/>
    <w:rsid w:val="00DF185F"/>
    <w:rsid w:val="00DF31EA"/>
    <w:rsid w:val="00DF35D1"/>
    <w:rsid w:val="00DF4189"/>
    <w:rsid w:val="00DF5DBD"/>
    <w:rsid w:val="00DF672D"/>
    <w:rsid w:val="00DF7D98"/>
    <w:rsid w:val="00E015DB"/>
    <w:rsid w:val="00E01BA1"/>
    <w:rsid w:val="00E03437"/>
    <w:rsid w:val="00E060A6"/>
    <w:rsid w:val="00E0759D"/>
    <w:rsid w:val="00E100E3"/>
    <w:rsid w:val="00E12097"/>
    <w:rsid w:val="00E129A4"/>
    <w:rsid w:val="00E13920"/>
    <w:rsid w:val="00E15449"/>
    <w:rsid w:val="00E16558"/>
    <w:rsid w:val="00E16783"/>
    <w:rsid w:val="00E172CE"/>
    <w:rsid w:val="00E203ED"/>
    <w:rsid w:val="00E20717"/>
    <w:rsid w:val="00E21F74"/>
    <w:rsid w:val="00E22AC2"/>
    <w:rsid w:val="00E233EA"/>
    <w:rsid w:val="00E2376E"/>
    <w:rsid w:val="00E242D6"/>
    <w:rsid w:val="00E25191"/>
    <w:rsid w:val="00E30645"/>
    <w:rsid w:val="00E30B67"/>
    <w:rsid w:val="00E3176A"/>
    <w:rsid w:val="00E330D0"/>
    <w:rsid w:val="00E33835"/>
    <w:rsid w:val="00E345CB"/>
    <w:rsid w:val="00E415F4"/>
    <w:rsid w:val="00E4199F"/>
    <w:rsid w:val="00E4251F"/>
    <w:rsid w:val="00E43150"/>
    <w:rsid w:val="00E4356F"/>
    <w:rsid w:val="00E44613"/>
    <w:rsid w:val="00E448B3"/>
    <w:rsid w:val="00E479E3"/>
    <w:rsid w:val="00E5013C"/>
    <w:rsid w:val="00E519C8"/>
    <w:rsid w:val="00E522A3"/>
    <w:rsid w:val="00E522BF"/>
    <w:rsid w:val="00E525B4"/>
    <w:rsid w:val="00E52732"/>
    <w:rsid w:val="00E53B87"/>
    <w:rsid w:val="00E54038"/>
    <w:rsid w:val="00E54C2F"/>
    <w:rsid w:val="00E5547F"/>
    <w:rsid w:val="00E5566A"/>
    <w:rsid w:val="00E558FA"/>
    <w:rsid w:val="00E55D0D"/>
    <w:rsid w:val="00E55DF2"/>
    <w:rsid w:val="00E56B10"/>
    <w:rsid w:val="00E57B56"/>
    <w:rsid w:val="00E600A7"/>
    <w:rsid w:val="00E60C30"/>
    <w:rsid w:val="00E611AF"/>
    <w:rsid w:val="00E621F6"/>
    <w:rsid w:val="00E6327B"/>
    <w:rsid w:val="00E63454"/>
    <w:rsid w:val="00E63CF4"/>
    <w:rsid w:val="00E6431F"/>
    <w:rsid w:val="00E65135"/>
    <w:rsid w:val="00E6673B"/>
    <w:rsid w:val="00E6713B"/>
    <w:rsid w:val="00E67BE1"/>
    <w:rsid w:val="00E7034A"/>
    <w:rsid w:val="00E704EB"/>
    <w:rsid w:val="00E70809"/>
    <w:rsid w:val="00E70992"/>
    <w:rsid w:val="00E70E63"/>
    <w:rsid w:val="00E711B9"/>
    <w:rsid w:val="00E723E9"/>
    <w:rsid w:val="00E744B5"/>
    <w:rsid w:val="00E74546"/>
    <w:rsid w:val="00E7639C"/>
    <w:rsid w:val="00E77C94"/>
    <w:rsid w:val="00E77E2E"/>
    <w:rsid w:val="00E82FF6"/>
    <w:rsid w:val="00E8334A"/>
    <w:rsid w:val="00E83B8A"/>
    <w:rsid w:val="00E83C50"/>
    <w:rsid w:val="00E8470B"/>
    <w:rsid w:val="00E8568A"/>
    <w:rsid w:val="00E86B28"/>
    <w:rsid w:val="00E871A9"/>
    <w:rsid w:val="00E8792C"/>
    <w:rsid w:val="00E9014B"/>
    <w:rsid w:val="00E90700"/>
    <w:rsid w:val="00E91DFF"/>
    <w:rsid w:val="00E92D1D"/>
    <w:rsid w:val="00E93E3D"/>
    <w:rsid w:val="00E95CF6"/>
    <w:rsid w:val="00E95E47"/>
    <w:rsid w:val="00E967CE"/>
    <w:rsid w:val="00E96875"/>
    <w:rsid w:val="00E975B9"/>
    <w:rsid w:val="00E9779E"/>
    <w:rsid w:val="00EA1DB2"/>
    <w:rsid w:val="00EA2A3E"/>
    <w:rsid w:val="00EA5FA0"/>
    <w:rsid w:val="00EA690B"/>
    <w:rsid w:val="00EA7453"/>
    <w:rsid w:val="00EB14F9"/>
    <w:rsid w:val="00EB16B5"/>
    <w:rsid w:val="00EB2A7A"/>
    <w:rsid w:val="00EB5141"/>
    <w:rsid w:val="00EB67E4"/>
    <w:rsid w:val="00EB79AD"/>
    <w:rsid w:val="00EC04A6"/>
    <w:rsid w:val="00EC0DE8"/>
    <w:rsid w:val="00EC0FA0"/>
    <w:rsid w:val="00EC1EF4"/>
    <w:rsid w:val="00EC20C5"/>
    <w:rsid w:val="00EC2441"/>
    <w:rsid w:val="00EC3CF1"/>
    <w:rsid w:val="00EC53AC"/>
    <w:rsid w:val="00EC54BA"/>
    <w:rsid w:val="00EC59F8"/>
    <w:rsid w:val="00EC6186"/>
    <w:rsid w:val="00EC6717"/>
    <w:rsid w:val="00EC7890"/>
    <w:rsid w:val="00ED1C0B"/>
    <w:rsid w:val="00ED24D8"/>
    <w:rsid w:val="00ED265A"/>
    <w:rsid w:val="00ED2A6D"/>
    <w:rsid w:val="00ED41DC"/>
    <w:rsid w:val="00ED4E92"/>
    <w:rsid w:val="00ED4F83"/>
    <w:rsid w:val="00ED58F8"/>
    <w:rsid w:val="00ED5C3C"/>
    <w:rsid w:val="00ED5DCE"/>
    <w:rsid w:val="00ED6170"/>
    <w:rsid w:val="00ED63E3"/>
    <w:rsid w:val="00ED7561"/>
    <w:rsid w:val="00ED7916"/>
    <w:rsid w:val="00EE0A15"/>
    <w:rsid w:val="00EE187C"/>
    <w:rsid w:val="00EE2A06"/>
    <w:rsid w:val="00EE35CC"/>
    <w:rsid w:val="00EE375F"/>
    <w:rsid w:val="00EE3A2B"/>
    <w:rsid w:val="00EE3E5B"/>
    <w:rsid w:val="00EE45B8"/>
    <w:rsid w:val="00EE502F"/>
    <w:rsid w:val="00EE6399"/>
    <w:rsid w:val="00EE76C2"/>
    <w:rsid w:val="00EE7E71"/>
    <w:rsid w:val="00EF1613"/>
    <w:rsid w:val="00EF4762"/>
    <w:rsid w:val="00EF7BC4"/>
    <w:rsid w:val="00F010F2"/>
    <w:rsid w:val="00F01E00"/>
    <w:rsid w:val="00F0503B"/>
    <w:rsid w:val="00F05480"/>
    <w:rsid w:val="00F0635B"/>
    <w:rsid w:val="00F10F4D"/>
    <w:rsid w:val="00F11138"/>
    <w:rsid w:val="00F12A0D"/>
    <w:rsid w:val="00F1321F"/>
    <w:rsid w:val="00F137DB"/>
    <w:rsid w:val="00F147E0"/>
    <w:rsid w:val="00F14ED1"/>
    <w:rsid w:val="00F15226"/>
    <w:rsid w:val="00F16772"/>
    <w:rsid w:val="00F171EB"/>
    <w:rsid w:val="00F20C53"/>
    <w:rsid w:val="00F20E80"/>
    <w:rsid w:val="00F212EE"/>
    <w:rsid w:val="00F22BD5"/>
    <w:rsid w:val="00F23992"/>
    <w:rsid w:val="00F2497B"/>
    <w:rsid w:val="00F24CC6"/>
    <w:rsid w:val="00F25218"/>
    <w:rsid w:val="00F31AFE"/>
    <w:rsid w:val="00F33010"/>
    <w:rsid w:val="00F3402F"/>
    <w:rsid w:val="00F342AC"/>
    <w:rsid w:val="00F3442F"/>
    <w:rsid w:val="00F347FE"/>
    <w:rsid w:val="00F34912"/>
    <w:rsid w:val="00F35C39"/>
    <w:rsid w:val="00F37763"/>
    <w:rsid w:val="00F40975"/>
    <w:rsid w:val="00F42919"/>
    <w:rsid w:val="00F43940"/>
    <w:rsid w:val="00F44C01"/>
    <w:rsid w:val="00F45AA2"/>
    <w:rsid w:val="00F46029"/>
    <w:rsid w:val="00F464A7"/>
    <w:rsid w:val="00F466E9"/>
    <w:rsid w:val="00F46E5A"/>
    <w:rsid w:val="00F473D3"/>
    <w:rsid w:val="00F502F2"/>
    <w:rsid w:val="00F50D45"/>
    <w:rsid w:val="00F50FEC"/>
    <w:rsid w:val="00F54222"/>
    <w:rsid w:val="00F55D98"/>
    <w:rsid w:val="00F561FB"/>
    <w:rsid w:val="00F56E02"/>
    <w:rsid w:val="00F570F0"/>
    <w:rsid w:val="00F57554"/>
    <w:rsid w:val="00F57F02"/>
    <w:rsid w:val="00F60ED7"/>
    <w:rsid w:val="00F62BF8"/>
    <w:rsid w:val="00F6456E"/>
    <w:rsid w:val="00F64E4E"/>
    <w:rsid w:val="00F657DC"/>
    <w:rsid w:val="00F671E0"/>
    <w:rsid w:val="00F67388"/>
    <w:rsid w:val="00F67509"/>
    <w:rsid w:val="00F67BF2"/>
    <w:rsid w:val="00F7084E"/>
    <w:rsid w:val="00F726A3"/>
    <w:rsid w:val="00F72943"/>
    <w:rsid w:val="00F73C3B"/>
    <w:rsid w:val="00F74971"/>
    <w:rsid w:val="00F762D6"/>
    <w:rsid w:val="00F76B7E"/>
    <w:rsid w:val="00F76BBF"/>
    <w:rsid w:val="00F76F16"/>
    <w:rsid w:val="00F77770"/>
    <w:rsid w:val="00F77E6A"/>
    <w:rsid w:val="00F801CC"/>
    <w:rsid w:val="00F812CE"/>
    <w:rsid w:val="00F81B4E"/>
    <w:rsid w:val="00F906EA"/>
    <w:rsid w:val="00F90AB3"/>
    <w:rsid w:val="00F90AD3"/>
    <w:rsid w:val="00F90DFD"/>
    <w:rsid w:val="00F911DB"/>
    <w:rsid w:val="00F91E80"/>
    <w:rsid w:val="00F93D74"/>
    <w:rsid w:val="00F93E26"/>
    <w:rsid w:val="00F96786"/>
    <w:rsid w:val="00F96FB1"/>
    <w:rsid w:val="00FA0192"/>
    <w:rsid w:val="00FA01DD"/>
    <w:rsid w:val="00FA08F3"/>
    <w:rsid w:val="00FA0FFD"/>
    <w:rsid w:val="00FA2823"/>
    <w:rsid w:val="00FA2895"/>
    <w:rsid w:val="00FA32F0"/>
    <w:rsid w:val="00FA4213"/>
    <w:rsid w:val="00FA538E"/>
    <w:rsid w:val="00FA6196"/>
    <w:rsid w:val="00FA664A"/>
    <w:rsid w:val="00FB0082"/>
    <w:rsid w:val="00FB1AC4"/>
    <w:rsid w:val="00FB3A24"/>
    <w:rsid w:val="00FB433D"/>
    <w:rsid w:val="00FB4577"/>
    <w:rsid w:val="00FB5654"/>
    <w:rsid w:val="00FB7FC6"/>
    <w:rsid w:val="00FC0B74"/>
    <w:rsid w:val="00FC2AC6"/>
    <w:rsid w:val="00FC38D9"/>
    <w:rsid w:val="00FC3D42"/>
    <w:rsid w:val="00FC4369"/>
    <w:rsid w:val="00FC4FE5"/>
    <w:rsid w:val="00FC587A"/>
    <w:rsid w:val="00FC5B28"/>
    <w:rsid w:val="00FC5D9B"/>
    <w:rsid w:val="00FC6526"/>
    <w:rsid w:val="00FC708F"/>
    <w:rsid w:val="00FC7A06"/>
    <w:rsid w:val="00FD0F13"/>
    <w:rsid w:val="00FD2E98"/>
    <w:rsid w:val="00FD363C"/>
    <w:rsid w:val="00FD3D50"/>
    <w:rsid w:val="00FD3EF8"/>
    <w:rsid w:val="00FD4C38"/>
    <w:rsid w:val="00FD6800"/>
    <w:rsid w:val="00FE1183"/>
    <w:rsid w:val="00FE2E71"/>
    <w:rsid w:val="00FE34E8"/>
    <w:rsid w:val="00FE430C"/>
    <w:rsid w:val="00FE5115"/>
    <w:rsid w:val="00FE53C0"/>
    <w:rsid w:val="00FF1628"/>
    <w:rsid w:val="00FF279A"/>
    <w:rsid w:val="00FF49E5"/>
    <w:rsid w:val="00FF741D"/>
    <w:rsid w:val="00FF7A8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50">
      <v:textbox inset="5.85pt,.7pt,5.85pt,.7pt"/>
    </o:shapedefaults>
    <o:shapelayout v:ext="edit">
      <o:idmap v:ext="edit" data="2"/>
    </o:shapelayout>
  </w:shapeDefaults>
  <w:decimalSymbol w:val="."/>
  <w:listSeparator w:val=","/>
  <w14:docId w14:val="31E374A2"/>
  <w15:docId w15:val="{97A0E963-6321-4907-B8B4-7B74022775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link w:val="H60"/>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qFormat/>
  </w:style>
  <w:style w:type="paragraph" w:customStyle="1" w:styleId="B5">
    <w:name w:val="B5"/>
    <w:basedOn w:val="List5"/>
  </w:style>
  <w:style w:type="paragraph" w:styleId="Footer">
    <w:name w:val="footer"/>
    <w:basedOn w:val="Header"/>
    <w:link w:val="FooterChar"/>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rsid w:val="003F08F4"/>
    <w:rPr>
      <w:rFonts w:ascii="Arial" w:hAnsi="Arial"/>
      <w:b/>
      <w:lang w:val="en-GB" w:eastAsia="en-US"/>
    </w:rPr>
  </w:style>
  <w:style w:type="character" w:customStyle="1" w:styleId="TFChar">
    <w:name w:val="TF Char"/>
    <w:link w:val="TF"/>
    <w:qFormat/>
    <w:rsid w:val="003F08F4"/>
    <w:rPr>
      <w:rFonts w:ascii="Arial" w:hAnsi="Arial"/>
      <w:b/>
      <w:lang w:val="en-GB" w:eastAsia="en-US"/>
    </w:rPr>
  </w:style>
  <w:style w:type="character" w:customStyle="1" w:styleId="B1Char">
    <w:name w:val="B1 Char"/>
    <w:link w:val="B10"/>
    <w:qFormat/>
    <w:rsid w:val="006771D2"/>
    <w:rPr>
      <w:rFonts w:ascii="Times New Roman" w:hAnsi="Times New Roman"/>
      <w:lang w:val="en-GB" w:eastAsia="en-US"/>
    </w:rPr>
  </w:style>
  <w:style w:type="character" w:customStyle="1" w:styleId="TAHChar">
    <w:name w:val="TAH Char"/>
    <w:link w:val="TAH"/>
    <w:qFormat/>
    <w:rsid w:val="00E55DF2"/>
    <w:rPr>
      <w:rFonts w:ascii="Arial" w:hAnsi="Arial"/>
      <w:b/>
      <w:sz w:val="18"/>
      <w:lang w:val="en-GB" w:eastAsia="en-US"/>
    </w:rPr>
  </w:style>
  <w:style w:type="character" w:customStyle="1" w:styleId="TALChar">
    <w:name w:val="TAL Char"/>
    <w:link w:val="TAL"/>
    <w:qFormat/>
    <w:rsid w:val="00E55DF2"/>
    <w:rPr>
      <w:rFonts w:ascii="Arial" w:hAnsi="Arial"/>
      <w:sz w:val="18"/>
      <w:lang w:val="en-GB" w:eastAsia="en-US"/>
    </w:rPr>
  </w:style>
  <w:style w:type="character" w:customStyle="1" w:styleId="TANChar">
    <w:name w:val="TAN Char"/>
    <w:link w:val="TAN"/>
    <w:qFormat/>
    <w:rsid w:val="00E55DF2"/>
    <w:rPr>
      <w:rFonts w:ascii="Arial" w:hAnsi="Arial"/>
      <w:sz w:val="18"/>
      <w:lang w:val="en-GB" w:eastAsia="en-US"/>
    </w:rPr>
  </w:style>
  <w:style w:type="character" w:customStyle="1" w:styleId="TACChar">
    <w:name w:val="TAC Char"/>
    <w:link w:val="TAC"/>
    <w:qFormat/>
    <w:rsid w:val="00E55DF2"/>
    <w:rPr>
      <w:rFonts w:ascii="Arial" w:hAnsi="Arial"/>
      <w:sz w:val="18"/>
      <w:lang w:val="en-GB" w:eastAsia="en-US"/>
    </w:rPr>
  </w:style>
  <w:style w:type="character" w:customStyle="1" w:styleId="TAHCar">
    <w:name w:val="TAH Car"/>
    <w:rsid w:val="008801A1"/>
    <w:rPr>
      <w:rFonts w:ascii="Arial" w:hAnsi="Arial"/>
      <w:b/>
      <w:sz w:val="18"/>
      <w:lang w:eastAsia="en-US"/>
    </w:rPr>
  </w:style>
  <w:style w:type="character" w:customStyle="1" w:styleId="Heading4Char">
    <w:name w:val="Heading 4 Char"/>
    <w:link w:val="Heading4"/>
    <w:rsid w:val="00F171EB"/>
    <w:rPr>
      <w:rFonts w:ascii="Arial" w:hAnsi="Arial"/>
      <w:sz w:val="24"/>
      <w:lang w:val="en-GB" w:eastAsia="en-US"/>
    </w:rPr>
  </w:style>
  <w:style w:type="character" w:customStyle="1" w:styleId="NOZchn">
    <w:name w:val="NO Zchn"/>
    <w:link w:val="NO"/>
    <w:qFormat/>
    <w:rsid w:val="00F171EB"/>
    <w:rPr>
      <w:rFonts w:ascii="Times New Roman" w:hAnsi="Times New Roman"/>
      <w:lang w:val="en-GB" w:eastAsia="en-US"/>
    </w:rPr>
  </w:style>
  <w:style w:type="character" w:customStyle="1" w:styleId="B2Char">
    <w:name w:val="B2 Char"/>
    <w:link w:val="B2"/>
    <w:qFormat/>
    <w:rsid w:val="00F171EB"/>
    <w:rPr>
      <w:rFonts w:ascii="Times New Roman" w:hAnsi="Times New Roman"/>
      <w:lang w:val="en-GB" w:eastAsia="en-US"/>
    </w:rPr>
  </w:style>
  <w:style w:type="numbering" w:customStyle="1" w:styleId="NoList1">
    <w:name w:val="No List1"/>
    <w:next w:val="NoList"/>
    <w:uiPriority w:val="99"/>
    <w:semiHidden/>
    <w:rsid w:val="00BC3693"/>
  </w:style>
  <w:style w:type="paragraph" w:customStyle="1" w:styleId="TAJ">
    <w:name w:val="TAJ"/>
    <w:basedOn w:val="TH"/>
    <w:rsid w:val="00BC3693"/>
    <w:rPr>
      <w:rFonts w:eastAsia="SimSun"/>
    </w:rPr>
  </w:style>
  <w:style w:type="paragraph" w:customStyle="1" w:styleId="Guidance">
    <w:name w:val="Guidance"/>
    <w:basedOn w:val="Normal"/>
    <w:rsid w:val="00BC3693"/>
    <w:rPr>
      <w:rFonts w:eastAsia="SimSun"/>
      <w:i/>
      <w:color w:val="0000FF"/>
    </w:rPr>
  </w:style>
  <w:style w:type="character" w:customStyle="1" w:styleId="DocumentMapChar">
    <w:name w:val="Document Map Char"/>
    <w:link w:val="DocumentMap"/>
    <w:rsid w:val="00BC3693"/>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BC3693"/>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qFormat/>
    <w:rsid w:val="00BC3693"/>
    <w:rPr>
      <w:rFonts w:ascii="Times New Roman" w:hAnsi="Times New Roman"/>
      <w:lang w:val="en-GB" w:eastAsia="en-US"/>
    </w:rPr>
  </w:style>
  <w:style w:type="character" w:customStyle="1" w:styleId="EditorsNoteChar">
    <w:name w:val="Editor's Note Char"/>
    <w:aliases w:val="EN Char"/>
    <w:link w:val="EditorsNote"/>
    <w:qFormat/>
    <w:rsid w:val="00BC3693"/>
    <w:rPr>
      <w:rFonts w:ascii="Times New Roman" w:hAnsi="Times New Roman"/>
      <w:color w:val="FF0000"/>
      <w:lang w:val="en-GB" w:eastAsia="en-US"/>
    </w:rPr>
  </w:style>
  <w:style w:type="paragraph" w:customStyle="1" w:styleId="TempNote">
    <w:name w:val="TempNote"/>
    <w:basedOn w:val="Normal"/>
    <w:qFormat/>
    <w:rsid w:val="00BC369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BC3693"/>
    <w:pPr>
      <w:numPr>
        <w:numId w:val="1"/>
      </w:numPr>
      <w:tabs>
        <w:tab w:val="clear" w:pos="737"/>
      </w:tabs>
      <w:overflowPunct w:val="0"/>
      <w:autoSpaceDE w:val="0"/>
      <w:autoSpaceDN w:val="0"/>
      <w:adjustRightInd w:val="0"/>
      <w:ind w:left="567" w:hanging="283"/>
      <w:textAlignment w:val="baseline"/>
    </w:pPr>
  </w:style>
  <w:style w:type="character" w:customStyle="1" w:styleId="Heading3Char">
    <w:name w:val="Heading 3 Char"/>
    <w:link w:val="Heading3"/>
    <w:rsid w:val="00BC3693"/>
    <w:rPr>
      <w:rFonts w:ascii="Arial" w:hAnsi="Arial"/>
      <w:sz w:val="28"/>
      <w:lang w:val="en-GB" w:eastAsia="en-US"/>
    </w:rPr>
  </w:style>
  <w:style w:type="character" w:customStyle="1" w:styleId="NOChar">
    <w:name w:val="NO Char"/>
    <w:qFormat/>
    <w:rsid w:val="00BC3693"/>
    <w:rPr>
      <w:lang w:val="en-GB" w:eastAsia="en-US"/>
    </w:rPr>
  </w:style>
  <w:style w:type="character" w:customStyle="1" w:styleId="BalloonTextChar">
    <w:name w:val="Balloon Text Char"/>
    <w:link w:val="BalloonText"/>
    <w:rsid w:val="00BC3693"/>
    <w:rPr>
      <w:rFonts w:ascii="Tahoma" w:hAnsi="Tahoma" w:cs="Tahoma"/>
      <w:sz w:val="16"/>
      <w:szCs w:val="16"/>
      <w:lang w:val="en-GB" w:eastAsia="en-US"/>
    </w:rPr>
  </w:style>
  <w:style w:type="character" w:customStyle="1" w:styleId="CommentTextChar">
    <w:name w:val="Comment Text Char"/>
    <w:link w:val="CommentText"/>
    <w:rsid w:val="00BC3693"/>
    <w:rPr>
      <w:rFonts w:ascii="Times New Roman" w:hAnsi="Times New Roman"/>
      <w:lang w:val="en-GB" w:eastAsia="en-US"/>
    </w:rPr>
  </w:style>
  <w:style w:type="character" w:customStyle="1" w:styleId="CommentSubjectChar">
    <w:name w:val="Comment Subject Char"/>
    <w:link w:val="CommentSubject"/>
    <w:rsid w:val="00BC3693"/>
    <w:rPr>
      <w:rFonts w:ascii="Times New Roman" w:hAnsi="Times New Roman"/>
      <w:b/>
      <w:bCs/>
      <w:lang w:val="en-GB" w:eastAsia="en-US"/>
    </w:rPr>
  </w:style>
  <w:style w:type="character" w:customStyle="1" w:styleId="1">
    <w:name w:val="未解決のメンション1"/>
    <w:uiPriority w:val="99"/>
    <w:semiHidden/>
    <w:unhideWhenUsed/>
    <w:rsid w:val="00BC3693"/>
    <w:rPr>
      <w:color w:val="808080"/>
      <w:shd w:val="clear" w:color="auto" w:fill="E6E6E6"/>
    </w:rPr>
  </w:style>
  <w:style w:type="character" w:customStyle="1" w:styleId="EditorsNoteCharChar">
    <w:name w:val="Editor's Note Char Char"/>
    <w:locked/>
    <w:rsid w:val="00BC3693"/>
    <w:rPr>
      <w:color w:val="FF0000"/>
      <w:lang w:val="en-GB" w:eastAsia="en-US"/>
    </w:rPr>
  </w:style>
  <w:style w:type="paragraph" w:customStyle="1" w:styleId="Style1">
    <w:name w:val="Style1"/>
    <w:basedOn w:val="Heading8"/>
    <w:qFormat/>
    <w:rsid w:val="00BC3693"/>
    <w:pPr>
      <w:pageBreakBefore/>
    </w:pPr>
    <w:rPr>
      <w:rFonts w:eastAsia="SimSun"/>
    </w:rPr>
  </w:style>
  <w:style w:type="character" w:customStyle="1" w:styleId="B1Char1">
    <w:name w:val="B1 Char1"/>
    <w:rsid w:val="00BC3693"/>
    <w:rPr>
      <w:rFonts w:ascii="Times New Roman" w:hAnsi="Times New Roman"/>
      <w:lang w:val="en-GB"/>
    </w:rPr>
  </w:style>
  <w:style w:type="character" w:customStyle="1" w:styleId="PLChar">
    <w:name w:val="PL Char"/>
    <w:link w:val="PL"/>
    <w:qFormat/>
    <w:locked/>
    <w:rsid w:val="00BC3693"/>
    <w:rPr>
      <w:rFonts w:ascii="Courier New" w:hAnsi="Courier New"/>
      <w:noProof/>
      <w:sz w:val="16"/>
      <w:lang w:val="en-GB" w:eastAsia="en-US"/>
    </w:rPr>
  </w:style>
  <w:style w:type="numbering" w:customStyle="1" w:styleId="NoList2">
    <w:name w:val="No List2"/>
    <w:next w:val="NoList"/>
    <w:uiPriority w:val="99"/>
    <w:semiHidden/>
    <w:rsid w:val="001233EF"/>
  </w:style>
  <w:style w:type="paragraph" w:styleId="Revision">
    <w:name w:val="Revision"/>
    <w:hidden/>
    <w:uiPriority w:val="99"/>
    <w:semiHidden/>
    <w:rsid w:val="001233EF"/>
    <w:rPr>
      <w:rFonts w:ascii="Times New Roman" w:eastAsia="SimSun" w:hAnsi="Times New Roman"/>
      <w:lang w:val="en-GB" w:eastAsia="en-US"/>
    </w:rPr>
  </w:style>
  <w:style w:type="character" w:customStyle="1" w:styleId="EditorsNoteZchn">
    <w:name w:val="Editor's Note Zchn"/>
    <w:rsid w:val="001233EF"/>
    <w:rPr>
      <w:rFonts w:ascii="Times New Roman" w:hAnsi="Times New Roman"/>
      <w:color w:val="FF0000"/>
      <w:lang w:val="en-GB"/>
    </w:rPr>
  </w:style>
  <w:style w:type="paragraph" w:styleId="ListParagraph">
    <w:name w:val="List Paragraph"/>
    <w:basedOn w:val="Normal"/>
    <w:uiPriority w:val="34"/>
    <w:qFormat/>
    <w:rsid w:val="00DF0ED4"/>
    <w:pPr>
      <w:ind w:left="720"/>
      <w:contextualSpacing/>
    </w:pPr>
  </w:style>
  <w:style w:type="numbering" w:customStyle="1" w:styleId="NoList3">
    <w:name w:val="No List3"/>
    <w:next w:val="NoList"/>
    <w:uiPriority w:val="99"/>
    <w:semiHidden/>
    <w:rsid w:val="00153AC2"/>
  </w:style>
  <w:style w:type="paragraph" w:customStyle="1" w:styleId="b20">
    <w:name w:val="b2"/>
    <w:basedOn w:val="Normal"/>
    <w:rsid w:val="00153AC2"/>
    <w:pPr>
      <w:spacing w:before="100" w:beforeAutospacing="1" w:after="100" w:afterAutospacing="1"/>
    </w:pPr>
    <w:rPr>
      <w:rFonts w:ascii="SimSun" w:eastAsia="SimSun" w:hAnsi="SimSun" w:cs="SimSun"/>
      <w:sz w:val="24"/>
      <w:szCs w:val="24"/>
      <w:lang w:val="en-US" w:eastAsia="zh-CN"/>
    </w:rPr>
  </w:style>
  <w:style w:type="character" w:customStyle="1" w:styleId="Heading5Char">
    <w:name w:val="Heading 5 Char"/>
    <w:link w:val="Heading5"/>
    <w:rsid w:val="00153AC2"/>
    <w:rPr>
      <w:rFonts w:ascii="Arial" w:hAnsi="Arial"/>
      <w:sz w:val="22"/>
      <w:lang w:val="en-GB" w:eastAsia="en-US"/>
    </w:rPr>
  </w:style>
  <w:style w:type="character" w:styleId="Emphasis">
    <w:name w:val="Emphasis"/>
    <w:qFormat/>
    <w:rsid w:val="00153AC2"/>
    <w:rPr>
      <w:i/>
      <w:iCs/>
    </w:rPr>
  </w:style>
  <w:style w:type="paragraph" w:styleId="NormalWeb">
    <w:name w:val="Normal (Web)"/>
    <w:basedOn w:val="Normal"/>
    <w:unhideWhenUsed/>
    <w:rsid w:val="00153AC2"/>
    <w:pPr>
      <w:spacing w:before="100" w:beforeAutospacing="1" w:after="100" w:afterAutospacing="1"/>
    </w:pPr>
    <w:rPr>
      <w:rFonts w:ascii="SimSun" w:eastAsia="SimSun" w:hAnsi="SimSun" w:cs="SimSun"/>
      <w:sz w:val="24"/>
      <w:szCs w:val="24"/>
      <w:lang w:val="en-US" w:eastAsia="zh-CN"/>
    </w:rPr>
  </w:style>
  <w:style w:type="paragraph" w:customStyle="1" w:styleId="tal0">
    <w:name w:val="tal"/>
    <w:basedOn w:val="Normal"/>
    <w:rsid w:val="00153AC2"/>
    <w:pPr>
      <w:spacing w:before="100" w:beforeAutospacing="1" w:after="100" w:afterAutospacing="1"/>
    </w:pPr>
    <w:rPr>
      <w:rFonts w:ascii="SimSun" w:eastAsia="SimSun" w:hAnsi="SimSun" w:cs="SimSun"/>
      <w:sz w:val="24"/>
      <w:szCs w:val="24"/>
      <w:lang w:val="en-US" w:eastAsia="zh-CN"/>
    </w:rPr>
  </w:style>
  <w:style w:type="character" w:customStyle="1" w:styleId="FootnoteTextChar">
    <w:name w:val="Footnote Text Char"/>
    <w:link w:val="FootnoteText"/>
    <w:rsid w:val="00153AC2"/>
    <w:rPr>
      <w:rFonts w:ascii="Times New Roman" w:hAnsi="Times New Roman"/>
      <w:sz w:val="16"/>
      <w:lang w:val="en-GB" w:eastAsia="en-US"/>
    </w:rPr>
  </w:style>
  <w:style w:type="character" w:styleId="Strong">
    <w:name w:val="Strong"/>
    <w:qFormat/>
    <w:rsid w:val="00153AC2"/>
    <w:rPr>
      <w:b/>
      <w:bCs/>
    </w:rPr>
  </w:style>
  <w:style w:type="character" w:customStyle="1" w:styleId="Heading2Char">
    <w:name w:val="Heading 2 Char"/>
    <w:link w:val="Heading2"/>
    <w:rsid w:val="00153AC2"/>
    <w:rPr>
      <w:rFonts w:ascii="Arial" w:hAnsi="Arial"/>
      <w:sz w:val="32"/>
      <w:lang w:val="en-GB" w:eastAsia="en-US"/>
    </w:rPr>
  </w:style>
  <w:style w:type="character" w:customStyle="1" w:styleId="EXChar">
    <w:name w:val="EX Char"/>
    <w:rsid w:val="00153AC2"/>
    <w:rPr>
      <w:rFonts w:ascii="Times New Roman" w:hAnsi="Times New Roman"/>
      <w:lang w:val="en-GB"/>
    </w:rPr>
  </w:style>
  <w:style w:type="character" w:customStyle="1" w:styleId="Heading6Char">
    <w:name w:val="Heading 6 Char"/>
    <w:link w:val="Heading6"/>
    <w:rsid w:val="00153AC2"/>
    <w:rPr>
      <w:rFonts w:ascii="Arial" w:hAnsi="Arial"/>
      <w:lang w:val="en-GB" w:eastAsia="en-US"/>
    </w:rPr>
  </w:style>
  <w:style w:type="numbering" w:customStyle="1" w:styleId="NoList4">
    <w:name w:val="No List4"/>
    <w:next w:val="NoList"/>
    <w:uiPriority w:val="99"/>
    <w:semiHidden/>
    <w:unhideWhenUsed/>
    <w:rsid w:val="000F3F8A"/>
  </w:style>
  <w:style w:type="character" w:customStyle="1" w:styleId="Heading1Char">
    <w:name w:val="Heading 1 Char"/>
    <w:basedOn w:val="DefaultParagraphFont"/>
    <w:link w:val="Heading1"/>
    <w:rsid w:val="000F3F8A"/>
    <w:rPr>
      <w:rFonts w:ascii="Arial" w:hAnsi="Arial"/>
      <w:sz w:val="36"/>
      <w:lang w:val="en-GB" w:eastAsia="en-US"/>
    </w:rPr>
  </w:style>
  <w:style w:type="character" w:customStyle="1" w:styleId="Heading7Char">
    <w:name w:val="Heading 7 Char"/>
    <w:basedOn w:val="DefaultParagraphFont"/>
    <w:link w:val="Heading7"/>
    <w:rsid w:val="000F3F8A"/>
    <w:rPr>
      <w:rFonts w:ascii="Arial" w:hAnsi="Arial"/>
      <w:lang w:val="en-GB" w:eastAsia="en-US"/>
    </w:rPr>
  </w:style>
  <w:style w:type="character" w:customStyle="1" w:styleId="Heading8Char">
    <w:name w:val="Heading 8 Char"/>
    <w:basedOn w:val="DefaultParagraphFont"/>
    <w:link w:val="Heading8"/>
    <w:rsid w:val="000F3F8A"/>
    <w:rPr>
      <w:rFonts w:ascii="Arial" w:hAnsi="Arial"/>
      <w:sz w:val="36"/>
      <w:lang w:val="en-GB" w:eastAsia="en-US"/>
    </w:rPr>
  </w:style>
  <w:style w:type="character" w:customStyle="1" w:styleId="Heading9Char">
    <w:name w:val="Heading 9 Char"/>
    <w:basedOn w:val="DefaultParagraphFont"/>
    <w:link w:val="Heading9"/>
    <w:rsid w:val="000F3F8A"/>
    <w:rPr>
      <w:rFonts w:ascii="Arial" w:hAnsi="Arial"/>
      <w:sz w:val="36"/>
      <w:lang w:val="en-GB" w:eastAsia="en-US"/>
    </w:rPr>
  </w:style>
  <w:style w:type="character" w:customStyle="1" w:styleId="HeaderChar">
    <w:name w:val="Header Char"/>
    <w:basedOn w:val="DefaultParagraphFont"/>
    <w:link w:val="Header"/>
    <w:rsid w:val="000F3F8A"/>
    <w:rPr>
      <w:rFonts w:ascii="Arial" w:hAnsi="Arial"/>
      <w:b/>
      <w:noProof/>
      <w:sz w:val="18"/>
      <w:lang w:val="en-GB" w:eastAsia="en-US"/>
    </w:rPr>
  </w:style>
  <w:style w:type="character" w:customStyle="1" w:styleId="FooterChar">
    <w:name w:val="Footer Char"/>
    <w:basedOn w:val="DefaultParagraphFont"/>
    <w:link w:val="Footer"/>
    <w:rsid w:val="000F3F8A"/>
    <w:rPr>
      <w:rFonts w:ascii="Arial" w:hAnsi="Arial"/>
      <w:b/>
      <w:i/>
      <w:noProof/>
      <w:sz w:val="18"/>
      <w:lang w:val="en-GB" w:eastAsia="en-US"/>
    </w:rPr>
  </w:style>
  <w:style w:type="numbering" w:customStyle="1" w:styleId="NoList5">
    <w:name w:val="No List5"/>
    <w:next w:val="NoList"/>
    <w:uiPriority w:val="99"/>
    <w:semiHidden/>
    <w:rsid w:val="005028D7"/>
  </w:style>
  <w:style w:type="character" w:customStyle="1" w:styleId="apple-converted-space">
    <w:name w:val="apple-converted-space"/>
    <w:basedOn w:val="DefaultParagraphFont"/>
    <w:rsid w:val="005028D7"/>
  </w:style>
  <w:style w:type="character" w:customStyle="1" w:styleId="EWChar">
    <w:name w:val="EW Char"/>
    <w:link w:val="EW"/>
    <w:locked/>
    <w:rsid w:val="005028D7"/>
    <w:rPr>
      <w:rFonts w:ascii="Times New Roman" w:hAnsi="Times New Roman"/>
      <w:lang w:val="en-GB" w:eastAsia="en-US"/>
    </w:rPr>
  </w:style>
  <w:style w:type="numbering" w:customStyle="1" w:styleId="NoList6">
    <w:name w:val="No List6"/>
    <w:next w:val="NoList"/>
    <w:uiPriority w:val="99"/>
    <w:semiHidden/>
    <w:rsid w:val="00F464A7"/>
  </w:style>
  <w:style w:type="numbering" w:customStyle="1" w:styleId="NoList7">
    <w:name w:val="No List7"/>
    <w:next w:val="NoList"/>
    <w:uiPriority w:val="99"/>
    <w:semiHidden/>
    <w:rsid w:val="00A752C8"/>
  </w:style>
  <w:style w:type="character" w:customStyle="1" w:styleId="CRCoverPageZchn">
    <w:name w:val="CR Cover Page Zchn"/>
    <w:link w:val="CRCoverPage"/>
    <w:rsid w:val="00962A48"/>
    <w:rPr>
      <w:rFonts w:ascii="Arial" w:hAnsi="Arial"/>
      <w:lang w:val="en-GB" w:eastAsia="en-US"/>
    </w:rPr>
  </w:style>
  <w:style w:type="table" w:styleId="TableGrid">
    <w:name w:val="Table Grid"/>
    <w:basedOn w:val="TableNormal"/>
    <w:rsid w:val="007A1155"/>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7A1155"/>
    <w:rPr>
      <w:color w:val="605E5C"/>
      <w:shd w:val="clear" w:color="auto" w:fill="E1DFDD"/>
    </w:rPr>
  </w:style>
  <w:style w:type="paragraph" w:customStyle="1" w:styleId="TemplateH4">
    <w:name w:val="TemplateH4"/>
    <w:basedOn w:val="Normal"/>
    <w:qFormat/>
    <w:rsid w:val="007A1155"/>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7A1155"/>
    <w:pPr>
      <w:spacing w:before="120" w:after="0"/>
    </w:pPr>
    <w:rPr>
      <w:rFonts w:ascii="Arial" w:eastAsia="DengXian" w:hAnsi="Arial"/>
    </w:rPr>
  </w:style>
  <w:style w:type="character" w:customStyle="1" w:styleId="AltNormalChar">
    <w:name w:val="AltNormal Char"/>
    <w:link w:val="AltNormal"/>
    <w:rsid w:val="007A1155"/>
    <w:rPr>
      <w:rFonts w:ascii="Arial" w:eastAsia="DengXian" w:hAnsi="Arial"/>
      <w:lang w:val="en-GB" w:eastAsia="en-US"/>
    </w:rPr>
  </w:style>
  <w:style w:type="paragraph" w:customStyle="1" w:styleId="TemplateH3">
    <w:name w:val="TemplateH3"/>
    <w:basedOn w:val="Normal"/>
    <w:qFormat/>
    <w:rsid w:val="007A1155"/>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A1155"/>
    <w:pPr>
      <w:overflowPunct w:val="0"/>
      <w:autoSpaceDE w:val="0"/>
      <w:autoSpaceDN w:val="0"/>
      <w:adjustRightInd w:val="0"/>
      <w:textAlignment w:val="baseline"/>
    </w:pPr>
    <w:rPr>
      <w:rFonts w:ascii="Arial" w:eastAsia="DengXian" w:hAnsi="Arial" w:cs="Arial"/>
      <w:sz w:val="32"/>
      <w:szCs w:val="32"/>
    </w:rPr>
  </w:style>
  <w:style w:type="character" w:customStyle="1" w:styleId="2">
    <w:name w:val="未解決のメンション2"/>
    <w:uiPriority w:val="99"/>
    <w:semiHidden/>
    <w:unhideWhenUsed/>
    <w:rsid w:val="009106E3"/>
    <w:rPr>
      <w:color w:val="808080"/>
      <w:shd w:val="clear" w:color="auto" w:fill="E6E6E6"/>
    </w:rPr>
  </w:style>
  <w:style w:type="character" w:customStyle="1" w:styleId="TAN0">
    <w:name w:val="TAN (文字)"/>
    <w:rsid w:val="009106E3"/>
    <w:rPr>
      <w:rFonts w:ascii="Arial" w:eastAsia="Batang" w:hAnsi="Arial"/>
      <w:sz w:val="18"/>
      <w:lang w:val="en-GB" w:eastAsia="en-US" w:bidi="ar-SA"/>
    </w:rPr>
  </w:style>
  <w:style w:type="table" w:customStyle="1" w:styleId="10">
    <w:name w:val="网格型1"/>
    <w:basedOn w:val="TableNormal"/>
    <w:next w:val="TableGrid"/>
    <w:uiPriority w:val="39"/>
    <w:rsid w:val="009106E3"/>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9106E3"/>
    <w:pPr>
      <w:spacing w:before="100" w:beforeAutospacing="1" w:after="100" w:afterAutospacing="1"/>
    </w:pPr>
    <w:rPr>
      <w:rFonts w:ascii="SimSun" w:eastAsia="SimSun" w:hAnsi="SimSun" w:cs="SimSun"/>
      <w:sz w:val="24"/>
      <w:szCs w:val="24"/>
      <w:lang w:val="en-US" w:eastAsia="zh-CN"/>
    </w:rPr>
  </w:style>
  <w:style w:type="character" w:styleId="LineNumber">
    <w:name w:val="line number"/>
    <w:basedOn w:val="DefaultParagraphFont"/>
    <w:semiHidden/>
    <w:unhideWhenUsed/>
    <w:rsid w:val="00805317"/>
  </w:style>
  <w:style w:type="character" w:customStyle="1" w:styleId="B3Char2">
    <w:name w:val="B3 Char2"/>
    <w:link w:val="B3"/>
    <w:qFormat/>
    <w:rsid w:val="00716CD4"/>
    <w:rPr>
      <w:rFonts w:ascii="Times New Roman" w:hAnsi="Times New Roman"/>
      <w:lang w:val="en-GB" w:eastAsia="en-US"/>
    </w:rPr>
  </w:style>
  <w:style w:type="character" w:customStyle="1" w:styleId="UnresolvedMention2">
    <w:name w:val="Unresolved Mention2"/>
    <w:uiPriority w:val="99"/>
    <w:unhideWhenUsed/>
    <w:rsid w:val="00B22936"/>
    <w:rPr>
      <w:color w:val="808080"/>
      <w:shd w:val="clear" w:color="auto" w:fill="E6E6E6"/>
    </w:rPr>
  </w:style>
  <w:style w:type="paragraph" w:styleId="BodyText">
    <w:name w:val="Body Text"/>
    <w:basedOn w:val="Normal"/>
    <w:link w:val="BodyTextChar"/>
    <w:rsid w:val="00B22936"/>
    <w:pPr>
      <w:spacing w:after="120"/>
    </w:pPr>
    <w:rPr>
      <w:rFonts w:eastAsia="Batang"/>
      <w:lang w:eastAsia="x-none"/>
    </w:rPr>
  </w:style>
  <w:style w:type="character" w:customStyle="1" w:styleId="BodyTextChar">
    <w:name w:val="Body Text Char"/>
    <w:basedOn w:val="DefaultParagraphFont"/>
    <w:link w:val="BodyText"/>
    <w:rsid w:val="00B22936"/>
    <w:rPr>
      <w:rFonts w:ascii="Times New Roman" w:eastAsia="Batang" w:hAnsi="Times New Roman"/>
      <w:lang w:val="en-GB" w:eastAsia="x-none"/>
    </w:rPr>
  </w:style>
  <w:style w:type="character" w:customStyle="1" w:styleId="st1">
    <w:name w:val="st1"/>
    <w:rsid w:val="00B22936"/>
  </w:style>
  <w:style w:type="paragraph" w:styleId="Bibliography">
    <w:name w:val="Bibliography"/>
    <w:basedOn w:val="Normal"/>
    <w:next w:val="Normal"/>
    <w:uiPriority w:val="37"/>
    <w:unhideWhenUsed/>
    <w:rsid w:val="00B22936"/>
    <w:rPr>
      <w:rFonts w:eastAsia="SimSun"/>
    </w:rPr>
  </w:style>
  <w:style w:type="paragraph" w:styleId="BlockText">
    <w:name w:val="Block Text"/>
    <w:basedOn w:val="Normal"/>
    <w:rsid w:val="00B22936"/>
    <w:pPr>
      <w:spacing w:after="120"/>
      <w:ind w:left="1440" w:right="1440"/>
    </w:pPr>
    <w:rPr>
      <w:rFonts w:eastAsia="SimSun"/>
    </w:rPr>
  </w:style>
  <w:style w:type="paragraph" w:styleId="BodyText2">
    <w:name w:val="Body Text 2"/>
    <w:basedOn w:val="Normal"/>
    <w:link w:val="BodyText2Char"/>
    <w:rsid w:val="00B22936"/>
    <w:pPr>
      <w:spacing w:after="120" w:line="480" w:lineRule="auto"/>
    </w:pPr>
    <w:rPr>
      <w:rFonts w:eastAsia="SimSun"/>
    </w:rPr>
  </w:style>
  <w:style w:type="character" w:customStyle="1" w:styleId="BodyText2Char">
    <w:name w:val="Body Text 2 Char"/>
    <w:basedOn w:val="DefaultParagraphFont"/>
    <w:link w:val="BodyText2"/>
    <w:rsid w:val="00B22936"/>
    <w:rPr>
      <w:rFonts w:ascii="Times New Roman" w:eastAsia="SimSun" w:hAnsi="Times New Roman"/>
      <w:lang w:val="en-GB" w:eastAsia="en-US"/>
    </w:rPr>
  </w:style>
  <w:style w:type="paragraph" w:styleId="BodyText3">
    <w:name w:val="Body Text 3"/>
    <w:basedOn w:val="Normal"/>
    <w:link w:val="BodyText3Char"/>
    <w:rsid w:val="00B22936"/>
    <w:pPr>
      <w:spacing w:after="120"/>
    </w:pPr>
    <w:rPr>
      <w:rFonts w:eastAsia="SimSun"/>
      <w:sz w:val="16"/>
      <w:szCs w:val="16"/>
    </w:rPr>
  </w:style>
  <w:style w:type="character" w:customStyle="1" w:styleId="BodyText3Char">
    <w:name w:val="Body Text 3 Char"/>
    <w:basedOn w:val="DefaultParagraphFont"/>
    <w:link w:val="BodyText3"/>
    <w:rsid w:val="00B22936"/>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B22936"/>
    <w:pPr>
      <w:ind w:firstLine="210"/>
    </w:pPr>
    <w:rPr>
      <w:rFonts w:eastAsia="SimSun"/>
      <w:lang w:eastAsia="en-US"/>
    </w:rPr>
  </w:style>
  <w:style w:type="character" w:customStyle="1" w:styleId="BodyTextFirstIndentChar">
    <w:name w:val="Body Text First Indent Char"/>
    <w:basedOn w:val="BodyTextChar"/>
    <w:link w:val="BodyTextFirstIndent"/>
    <w:rsid w:val="00B22936"/>
    <w:rPr>
      <w:rFonts w:ascii="Times New Roman" w:eastAsia="SimSun" w:hAnsi="Times New Roman"/>
      <w:lang w:val="en-GB" w:eastAsia="en-US"/>
    </w:rPr>
  </w:style>
  <w:style w:type="paragraph" w:styleId="BodyTextIndent">
    <w:name w:val="Body Text Indent"/>
    <w:basedOn w:val="Normal"/>
    <w:link w:val="BodyTextIndentChar"/>
    <w:rsid w:val="00B22936"/>
    <w:pPr>
      <w:spacing w:after="120"/>
      <w:ind w:left="283"/>
    </w:pPr>
    <w:rPr>
      <w:rFonts w:eastAsia="SimSun"/>
    </w:rPr>
  </w:style>
  <w:style w:type="character" w:customStyle="1" w:styleId="BodyTextIndentChar">
    <w:name w:val="Body Text Indent Char"/>
    <w:basedOn w:val="DefaultParagraphFont"/>
    <w:link w:val="BodyTextIndent"/>
    <w:rsid w:val="00B22936"/>
    <w:rPr>
      <w:rFonts w:ascii="Times New Roman" w:eastAsia="SimSun" w:hAnsi="Times New Roman"/>
      <w:lang w:val="en-GB" w:eastAsia="en-US"/>
    </w:rPr>
  </w:style>
  <w:style w:type="paragraph" w:styleId="BodyTextFirstIndent2">
    <w:name w:val="Body Text First Indent 2"/>
    <w:basedOn w:val="BodyTextIndent"/>
    <w:link w:val="BodyTextFirstIndent2Char"/>
    <w:rsid w:val="00B22936"/>
    <w:pPr>
      <w:ind w:firstLine="210"/>
    </w:pPr>
  </w:style>
  <w:style w:type="character" w:customStyle="1" w:styleId="BodyTextFirstIndent2Char">
    <w:name w:val="Body Text First Indent 2 Char"/>
    <w:basedOn w:val="BodyTextIndentChar"/>
    <w:link w:val="BodyTextFirstIndent2"/>
    <w:rsid w:val="00B22936"/>
    <w:rPr>
      <w:rFonts w:ascii="Times New Roman" w:eastAsia="SimSun" w:hAnsi="Times New Roman"/>
      <w:lang w:val="en-GB" w:eastAsia="en-US"/>
    </w:rPr>
  </w:style>
  <w:style w:type="paragraph" w:styleId="BodyTextIndent2">
    <w:name w:val="Body Text Indent 2"/>
    <w:basedOn w:val="Normal"/>
    <w:link w:val="BodyTextIndent2Char"/>
    <w:rsid w:val="00B22936"/>
    <w:pPr>
      <w:spacing w:after="120" w:line="480" w:lineRule="auto"/>
      <w:ind w:left="283"/>
    </w:pPr>
    <w:rPr>
      <w:rFonts w:eastAsia="SimSun"/>
    </w:rPr>
  </w:style>
  <w:style w:type="character" w:customStyle="1" w:styleId="BodyTextIndent2Char">
    <w:name w:val="Body Text Indent 2 Char"/>
    <w:basedOn w:val="DefaultParagraphFont"/>
    <w:link w:val="BodyTextIndent2"/>
    <w:rsid w:val="00B22936"/>
    <w:rPr>
      <w:rFonts w:ascii="Times New Roman" w:eastAsia="SimSun" w:hAnsi="Times New Roman"/>
      <w:lang w:val="en-GB" w:eastAsia="en-US"/>
    </w:rPr>
  </w:style>
  <w:style w:type="paragraph" w:styleId="BodyTextIndent3">
    <w:name w:val="Body Text Indent 3"/>
    <w:basedOn w:val="Normal"/>
    <w:link w:val="BodyTextIndent3Char"/>
    <w:rsid w:val="00B22936"/>
    <w:pPr>
      <w:spacing w:after="120"/>
      <w:ind w:left="283"/>
    </w:pPr>
    <w:rPr>
      <w:rFonts w:eastAsia="SimSun"/>
      <w:sz w:val="16"/>
      <w:szCs w:val="16"/>
    </w:rPr>
  </w:style>
  <w:style w:type="character" w:customStyle="1" w:styleId="BodyTextIndent3Char">
    <w:name w:val="Body Text Indent 3 Char"/>
    <w:basedOn w:val="DefaultParagraphFont"/>
    <w:link w:val="BodyTextIndent3"/>
    <w:rsid w:val="00B22936"/>
    <w:rPr>
      <w:rFonts w:ascii="Times New Roman" w:eastAsia="SimSun" w:hAnsi="Times New Roman"/>
      <w:sz w:val="16"/>
      <w:szCs w:val="16"/>
      <w:lang w:val="en-GB" w:eastAsia="en-US"/>
    </w:rPr>
  </w:style>
  <w:style w:type="paragraph" w:styleId="Caption">
    <w:name w:val="caption"/>
    <w:basedOn w:val="Normal"/>
    <w:next w:val="Normal"/>
    <w:unhideWhenUsed/>
    <w:qFormat/>
    <w:rsid w:val="00B22936"/>
    <w:rPr>
      <w:rFonts w:eastAsia="SimSun"/>
      <w:b/>
      <w:bCs/>
    </w:rPr>
  </w:style>
  <w:style w:type="paragraph" w:styleId="Closing">
    <w:name w:val="Closing"/>
    <w:basedOn w:val="Normal"/>
    <w:link w:val="ClosingChar"/>
    <w:rsid w:val="00B22936"/>
    <w:pPr>
      <w:ind w:left="4252"/>
    </w:pPr>
    <w:rPr>
      <w:rFonts w:eastAsia="SimSun"/>
    </w:rPr>
  </w:style>
  <w:style w:type="character" w:customStyle="1" w:styleId="ClosingChar">
    <w:name w:val="Closing Char"/>
    <w:basedOn w:val="DefaultParagraphFont"/>
    <w:link w:val="Closing"/>
    <w:rsid w:val="00B22936"/>
    <w:rPr>
      <w:rFonts w:ascii="Times New Roman" w:eastAsia="SimSun" w:hAnsi="Times New Roman"/>
      <w:lang w:val="en-GB" w:eastAsia="en-US"/>
    </w:rPr>
  </w:style>
  <w:style w:type="paragraph" w:styleId="Date">
    <w:name w:val="Date"/>
    <w:basedOn w:val="Normal"/>
    <w:next w:val="Normal"/>
    <w:link w:val="DateChar"/>
    <w:rsid w:val="00B22936"/>
    <w:rPr>
      <w:rFonts w:eastAsia="SimSun"/>
    </w:rPr>
  </w:style>
  <w:style w:type="character" w:customStyle="1" w:styleId="DateChar">
    <w:name w:val="Date Char"/>
    <w:basedOn w:val="DefaultParagraphFont"/>
    <w:link w:val="Date"/>
    <w:rsid w:val="00B22936"/>
    <w:rPr>
      <w:rFonts w:ascii="Times New Roman" w:eastAsia="SimSun" w:hAnsi="Times New Roman"/>
      <w:lang w:val="en-GB" w:eastAsia="en-US"/>
    </w:rPr>
  </w:style>
  <w:style w:type="paragraph" w:styleId="E-mailSignature">
    <w:name w:val="E-mail Signature"/>
    <w:basedOn w:val="Normal"/>
    <w:link w:val="E-mailSignatureChar"/>
    <w:rsid w:val="00B22936"/>
    <w:rPr>
      <w:rFonts w:eastAsia="SimSun"/>
    </w:rPr>
  </w:style>
  <w:style w:type="character" w:customStyle="1" w:styleId="E-mailSignatureChar">
    <w:name w:val="E-mail Signature Char"/>
    <w:basedOn w:val="DefaultParagraphFont"/>
    <w:link w:val="E-mailSignature"/>
    <w:rsid w:val="00B22936"/>
    <w:rPr>
      <w:rFonts w:ascii="Times New Roman" w:eastAsia="SimSun" w:hAnsi="Times New Roman"/>
      <w:lang w:val="en-GB" w:eastAsia="en-US"/>
    </w:rPr>
  </w:style>
  <w:style w:type="paragraph" w:styleId="EndnoteText">
    <w:name w:val="endnote text"/>
    <w:basedOn w:val="Normal"/>
    <w:link w:val="EndnoteTextChar"/>
    <w:rsid w:val="00B22936"/>
    <w:rPr>
      <w:rFonts w:eastAsia="SimSun"/>
    </w:rPr>
  </w:style>
  <w:style w:type="character" w:customStyle="1" w:styleId="EndnoteTextChar">
    <w:name w:val="Endnote Text Char"/>
    <w:basedOn w:val="DefaultParagraphFont"/>
    <w:link w:val="EndnoteText"/>
    <w:rsid w:val="00B22936"/>
    <w:rPr>
      <w:rFonts w:ascii="Times New Roman" w:eastAsia="SimSun" w:hAnsi="Times New Roman"/>
      <w:lang w:val="en-GB" w:eastAsia="en-US"/>
    </w:rPr>
  </w:style>
  <w:style w:type="paragraph" w:styleId="EnvelopeAddress">
    <w:name w:val="envelope address"/>
    <w:basedOn w:val="Normal"/>
    <w:rsid w:val="00B22936"/>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B22936"/>
    <w:rPr>
      <w:rFonts w:ascii="Calibri Light" w:eastAsia="Yu Gothic Light" w:hAnsi="Calibri Light"/>
    </w:rPr>
  </w:style>
  <w:style w:type="paragraph" w:styleId="HTMLAddress">
    <w:name w:val="HTML Address"/>
    <w:basedOn w:val="Normal"/>
    <w:link w:val="HTMLAddressChar"/>
    <w:rsid w:val="00B22936"/>
    <w:rPr>
      <w:rFonts w:eastAsia="SimSun"/>
      <w:i/>
      <w:iCs/>
    </w:rPr>
  </w:style>
  <w:style w:type="character" w:customStyle="1" w:styleId="HTMLAddressChar">
    <w:name w:val="HTML Address Char"/>
    <w:basedOn w:val="DefaultParagraphFont"/>
    <w:link w:val="HTMLAddress"/>
    <w:rsid w:val="00B22936"/>
    <w:rPr>
      <w:rFonts w:ascii="Times New Roman" w:eastAsia="SimSun" w:hAnsi="Times New Roman"/>
      <w:i/>
      <w:iCs/>
      <w:lang w:val="en-GB" w:eastAsia="en-US"/>
    </w:rPr>
  </w:style>
  <w:style w:type="paragraph" w:styleId="HTMLPreformatted">
    <w:name w:val="HTML Preformatted"/>
    <w:basedOn w:val="Normal"/>
    <w:link w:val="HTMLPreformattedChar"/>
    <w:rsid w:val="00B22936"/>
    <w:rPr>
      <w:rFonts w:ascii="Courier New" w:eastAsia="SimSun" w:hAnsi="Courier New" w:cs="Courier New"/>
    </w:rPr>
  </w:style>
  <w:style w:type="character" w:customStyle="1" w:styleId="HTMLPreformattedChar">
    <w:name w:val="HTML Preformatted Char"/>
    <w:basedOn w:val="DefaultParagraphFont"/>
    <w:link w:val="HTMLPreformatted"/>
    <w:rsid w:val="00B22936"/>
    <w:rPr>
      <w:rFonts w:ascii="Courier New" w:eastAsia="SimSun" w:hAnsi="Courier New" w:cs="Courier New"/>
      <w:lang w:val="en-GB" w:eastAsia="en-US"/>
    </w:rPr>
  </w:style>
  <w:style w:type="paragraph" w:styleId="Index3">
    <w:name w:val="index 3"/>
    <w:basedOn w:val="Normal"/>
    <w:next w:val="Normal"/>
    <w:rsid w:val="00B22936"/>
    <w:pPr>
      <w:ind w:left="600" w:hanging="200"/>
    </w:pPr>
    <w:rPr>
      <w:rFonts w:eastAsia="SimSun"/>
    </w:rPr>
  </w:style>
  <w:style w:type="paragraph" w:styleId="Index4">
    <w:name w:val="index 4"/>
    <w:basedOn w:val="Normal"/>
    <w:next w:val="Normal"/>
    <w:rsid w:val="00B22936"/>
    <w:pPr>
      <w:ind w:left="800" w:hanging="200"/>
    </w:pPr>
    <w:rPr>
      <w:rFonts w:eastAsia="SimSun"/>
    </w:rPr>
  </w:style>
  <w:style w:type="paragraph" w:styleId="Index5">
    <w:name w:val="index 5"/>
    <w:basedOn w:val="Normal"/>
    <w:next w:val="Normal"/>
    <w:rsid w:val="00B22936"/>
    <w:pPr>
      <w:ind w:left="1000" w:hanging="200"/>
    </w:pPr>
    <w:rPr>
      <w:rFonts w:eastAsia="SimSun"/>
    </w:rPr>
  </w:style>
  <w:style w:type="paragraph" w:styleId="Index6">
    <w:name w:val="index 6"/>
    <w:basedOn w:val="Normal"/>
    <w:next w:val="Normal"/>
    <w:rsid w:val="00B22936"/>
    <w:pPr>
      <w:ind w:left="1200" w:hanging="200"/>
    </w:pPr>
    <w:rPr>
      <w:rFonts w:eastAsia="SimSun"/>
    </w:rPr>
  </w:style>
  <w:style w:type="paragraph" w:styleId="Index7">
    <w:name w:val="index 7"/>
    <w:basedOn w:val="Normal"/>
    <w:next w:val="Normal"/>
    <w:rsid w:val="00B22936"/>
    <w:pPr>
      <w:ind w:left="1400" w:hanging="200"/>
    </w:pPr>
    <w:rPr>
      <w:rFonts w:eastAsia="SimSun"/>
    </w:rPr>
  </w:style>
  <w:style w:type="paragraph" w:styleId="Index8">
    <w:name w:val="index 8"/>
    <w:basedOn w:val="Normal"/>
    <w:next w:val="Normal"/>
    <w:rsid w:val="00B22936"/>
    <w:pPr>
      <w:ind w:left="1600" w:hanging="200"/>
    </w:pPr>
    <w:rPr>
      <w:rFonts w:eastAsia="SimSun"/>
    </w:rPr>
  </w:style>
  <w:style w:type="paragraph" w:styleId="Index9">
    <w:name w:val="index 9"/>
    <w:basedOn w:val="Normal"/>
    <w:next w:val="Normal"/>
    <w:rsid w:val="00B22936"/>
    <w:pPr>
      <w:ind w:left="1800" w:hanging="200"/>
    </w:pPr>
    <w:rPr>
      <w:rFonts w:eastAsia="SimSun"/>
    </w:rPr>
  </w:style>
  <w:style w:type="paragraph" w:styleId="IndexHeading">
    <w:name w:val="index heading"/>
    <w:basedOn w:val="Normal"/>
    <w:next w:val="Index1"/>
    <w:rsid w:val="00B22936"/>
    <w:rPr>
      <w:rFonts w:ascii="Calibri Light" w:eastAsia="Yu Gothic Light" w:hAnsi="Calibri Light"/>
      <w:b/>
      <w:bCs/>
    </w:rPr>
  </w:style>
  <w:style w:type="paragraph" w:styleId="IntenseQuote">
    <w:name w:val="Intense Quote"/>
    <w:basedOn w:val="Normal"/>
    <w:next w:val="Normal"/>
    <w:link w:val="IntenseQuoteChar"/>
    <w:uiPriority w:val="30"/>
    <w:qFormat/>
    <w:rsid w:val="00B22936"/>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B22936"/>
    <w:rPr>
      <w:rFonts w:ascii="Times New Roman" w:eastAsia="SimSun" w:hAnsi="Times New Roman"/>
      <w:i/>
      <w:iCs/>
      <w:color w:val="4472C4"/>
      <w:lang w:val="en-GB" w:eastAsia="en-US"/>
    </w:rPr>
  </w:style>
  <w:style w:type="paragraph" w:styleId="ListContinue">
    <w:name w:val="List Continue"/>
    <w:basedOn w:val="Normal"/>
    <w:rsid w:val="00B22936"/>
    <w:pPr>
      <w:spacing w:after="120"/>
      <w:ind w:left="283"/>
      <w:contextualSpacing/>
    </w:pPr>
    <w:rPr>
      <w:rFonts w:eastAsia="SimSun"/>
    </w:rPr>
  </w:style>
  <w:style w:type="paragraph" w:styleId="ListContinue2">
    <w:name w:val="List Continue 2"/>
    <w:basedOn w:val="Normal"/>
    <w:rsid w:val="00B22936"/>
    <w:pPr>
      <w:spacing w:after="120"/>
      <w:ind w:left="566"/>
      <w:contextualSpacing/>
    </w:pPr>
    <w:rPr>
      <w:rFonts w:eastAsia="SimSun"/>
    </w:rPr>
  </w:style>
  <w:style w:type="paragraph" w:styleId="ListContinue3">
    <w:name w:val="List Continue 3"/>
    <w:basedOn w:val="Normal"/>
    <w:rsid w:val="00B22936"/>
    <w:pPr>
      <w:spacing w:after="120"/>
      <w:ind w:left="849"/>
      <w:contextualSpacing/>
    </w:pPr>
    <w:rPr>
      <w:rFonts w:eastAsia="SimSun"/>
    </w:rPr>
  </w:style>
  <w:style w:type="paragraph" w:styleId="ListContinue4">
    <w:name w:val="List Continue 4"/>
    <w:basedOn w:val="Normal"/>
    <w:rsid w:val="00B22936"/>
    <w:pPr>
      <w:spacing w:after="120"/>
      <w:ind w:left="1132"/>
      <w:contextualSpacing/>
    </w:pPr>
    <w:rPr>
      <w:rFonts w:eastAsia="SimSun"/>
    </w:rPr>
  </w:style>
  <w:style w:type="paragraph" w:styleId="ListContinue5">
    <w:name w:val="List Continue 5"/>
    <w:basedOn w:val="Normal"/>
    <w:rsid w:val="00B22936"/>
    <w:pPr>
      <w:spacing w:after="120"/>
      <w:ind w:left="1415"/>
      <w:contextualSpacing/>
    </w:pPr>
    <w:rPr>
      <w:rFonts w:eastAsia="SimSun"/>
    </w:rPr>
  </w:style>
  <w:style w:type="paragraph" w:styleId="ListNumber3">
    <w:name w:val="List Number 3"/>
    <w:basedOn w:val="Normal"/>
    <w:rsid w:val="00B22936"/>
    <w:pPr>
      <w:numPr>
        <w:numId w:val="2"/>
      </w:numPr>
      <w:contextualSpacing/>
    </w:pPr>
    <w:rPr>
      <w:rFonts w:eastAsia="SimSun"/>
    </w:rPr>
  </w:style>
  <w:style w:type="paragraph" w:styleId="ListNumber4">
    <w:name w:val="List Number 4"/>
    <w:basedOn w:val="Normal"/>
    <w:rsid w:val="00B22936"/>
    <w:pPr>
      <w:numPr>
        <w:numId w:val="3"/>
      </w:numPr>
      <w:contextualSpacing/>
    </w:pPr>
    <w:rPr>
      <w:rFonts w:eastAsia="SimSun"/>
    </w:rPr>
  </w:style>
  <w:style w:type="paragraph" w:styleId="ListNumber5">
    <w:name w:val="List Number 5"/>
    <w:basedOn w:val="Normal"/>
    <w:rsid w:val="00B22936"/>
    <w:pPr>
      <w:numPr>
        <w:numId w:val="4"/>
      </w:numPr>
      <w:contextualSpacing/>
    </w:pPr>
    <w:rPr>
      <w:rFonts w:eastAsia="SimSun"/>
    </w:rPr>
  </w:style>
  <w:style w:type="paragraph" w:styleId="MacroText">
    <w:name w:val="macro"/>
    <w:link w:val="MacroTextChar"/>
    <w:rsid w:val="00B2293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B22936"/>
    <w:rPr>
      <w:rFonts w:ascii="Courier New" w:eastAsia="SimSun" w:hAnsi="Courier New" w:cs="Courier New"/>
      <w:lang w:val="en-GB" w:eastAsia="en-US"/>
    </w:rPr>
  </w:style>
  <w:style w:type="paragraph" w:styleId="MessageHeader">
    <w:name w:val="Message Header"/>
    <w:basedOn w:val="Normal"/>
    <w:link w:val="MessageHeaderChar"/>
    <w:rsid w:val="00B2293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B22936"/>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B22936"/>
    <w:rPr>
      <w:rFonts w:ascii="Times New Roman" w:eastAsia="SimSun" w:hAnsi="Times New Roman"/>
      <w:lang w:val="en-GB" w:eastAsia="en-US"/>
    </w:rPr>
  </w:style>
  <w:style w:type="paragraph" w:styleId="NormalIndent">
    <w:name w:val="Normal Indent"/>
    <w:basedOn w:val="Normal"/>
    <w:rsid w:val="00B22936"/>
    <w:pPr>
      <w:ind w:left="720"/>
    </w:pPr>
    <w:rPr>
      <w:rFonts w:eastAsia="SimSun"/>
    </w:rPr>
  </w:style>
  <w:style w:type="paragraph" w:styleId="NoteHeading">
    <w:name w:val="Note Heading"/>
    <w:basedOn w:val="Normal"/>
    <w:next w:val="Normal"/>
    <w:link w:val="NoteHeadingChar"/>
    <w:rsid w:val="00B22936"/>
    <w:rPr>
      <w:rFonts w:eastAsia="SimSun"/>
    </w:rPr>
  </w:style>
  <w:style w:type="character" w:customStyle="1" w:styleId="NoteHeadingChar">
    <w:name w:val="Note Heading Char"/>
    <w:basedOn w:val="DefaultParagraphFont"/>
    <w:link w:val="NoteHeading"/>
    <w:rsid w:val="00B22936"/>
    <w:rPr>
      <w:rFonts w:ascii="Times New Roman" w:eastAsia="SimSun" w:hAnsi="Times New Roman"/>
      <w:lang w:val="en-GB" w:eastAsia="en-US"/>
    </w:rPr>
  </w:style>
  <w:style w:type="paragraph" w:styleId="PlainText">
    <w:name w:val="Plain Text"/>
    <w:basedOn w:val="Normal"/>
    <w:link w:val="PlainTextChar"/>
    <w:rsid w:val="00B22936"/>
    <w:rPr>
      <w:rFonts w:ascii="Courier New" w:eastAsia="SimSun" w:hAnsi="Courier New" w:cs="Courier New"/>
    </w:rPr>
  </w:style>
  <w:style w:type="character" w:customStyle="1" w:styleId="PlainTextChar">
    <w:name w:val="Plain Text Char"/>
    <w:basedOn w:val="DefaultParagraphFont"/>
    <w:link w:val="PlainText"/>
    <w:rsid w:val="00B22936"/>
    <w:rPr>
      <w:rFonts w:ascii="Courier New" w:eastAsia="SimSun" w:hAnsi="Courier New" w:cs="Courier New"/>
      <w:lang w:val="en-GB" w:eastAsia="en-US"/>
    </w:rPr>
  </w:style>
  <w:style w:type="paragraph" w:styleId="Quote">
    <w:name w:val="Quote"/>
    <w:basedOn w:val="Normal"/>
    <w:next w:val="Normal"/>
    <w:link w:val="QuoteChar"/>
    <w:uiPriority w:val="29"/>
    <w:qFormat/>
    <w:rsid w:val="00B22936"/>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B22936"/>
    <w:rPr>
      <w:rFonts w:ascii="Times New Roman" w:eastAsia="SimSun" w:hAnsi="Times New Roman"/>
      <w:i/>
      <w:iCs/>
      <w:color w:val="404040"/>
      <w:lang w:val="en-GB" w:eastAsia="en-US"/>
    </w:rPr>
  </w:style>
  <w:style w:type="paragraph" w:styleId="Salutation">
    <w:name w:val="Salutation"/>
    <w:basedOn w:val="Normal"/>
    <w:next w:val="Normal"/>
    <w:link w:val="SalutationChar"/>
    <w:rsid w:val="00B22936"/>
    <w:rPr>
      <w:rFonts w:eastAsia="SimSun"/>
    </w:rPr>
  </w:style>
  <w:style w:type="character" w:customStyle="1" w:styleId="SalutationChar">
    <w:name w:val="Salutation Char"/>
    <w:basedOn w:val="DefaultParagraphFont"/>
    <w:link w:val="Salutation"/>
    <w:rsid w:val="00B22936"/>
    <w:rPr>
      <w:rFonts w:ascii="Times New Roman" w:eastAsia="SimSun" w:hAnsi="Times New Roman"/>
      <w:lang w:val="en-GB" w:eastAsia="en-US"/>
    </w:rPr>
  </w:style>
  <w:style w:type="paragraph" w:styleId="Signature">
    <w:name w:val="Signature"/>
    <w:basedOn w:val="Normal"/>
    <w:link w:val="SignatureChar"/>
    <w:rsid w:val="00B22936"/>
    <w:pPr>
      <w:ind w:left="4252"/>
    </w:pPr>
    <w:rPr>
      <w:rFonts w:eastAsia="SimSun"/>
    </w:rPr>
  </w:style>
  <w:style w:type="character" w:customStyle="1" w:styleId="SignatureChar">
    <w:name w:val="Signature Char"/>
    <w:basedOn w:val="DefaultParagraphFont"/>
    <w:link w:val="Signature"/>
    <w:rsid w:val="00B22936"/>
    <w:rPr>
      <w:rFonts w:ascii="Times New Roman" w:eastAsia="SimSun" w:hAnsi="Times New Roman"/>
      <w:lang w:val="en-GB" w:eastAsia="en-US"/>
    </w:rPr>
  </w:style>
  <w:style w:type="paragraph" w:styleId="Subtitle">
    <w:name w:val="Subtitle"/>
    <w:basedOn w:val="Normal"/>
    <w:next w:val="Normal"/>
    <w:link w:val="SubtitleChar"/>
    <w:qFormat/>
    <w:rsid w:val="00B22936"/>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B22936"/>
    <w:rPr>
      <w:rFonts w:ascii="Calibri Light" w:eastAsia="Yu Gothic Light" w:hAnsi="Calibri Light"/>
      <w:sz w:val="24"/>
      <w:szCs w:val="24"/>
      <w:lang w:val="en-GB" w:eastAsia="en-US"/>
    </w:rPr>
  </w:style>
  <w:style w:type="paragraph" w:styleId="TableofAuthorities">
    <w:name w:val="table of authorities"/>
    <w:basedOn w:val="Normal"/>
    <w:next w:val="Normal"/>
    <w:rsid w:val="00B22936"/>
    <w:pPr>
      <w:ind w:left="200" w:hanging="200"/>
    </w:pPr>
    <w:rPr>
      <w:rFonts w:eastAsia="SimSun"/>
    </w:rPr>
  </w:style>
  <w:style w:type="paragraph" w:styleId="TableofFigures">
    <w:name w:val="table of figures"/>
    <w:basedOn w:val="Normal"/>
    <w:next w:val="Normal"/>
    <w:rsid w:val="00B22936"/>
    <w:rPr>
      <w:rFonts w:eastAsia="SimSun"/>
    </w:rPr>
  </w:style>
  <w:style w:type="paragraph" w:styleId="Title">
    <w:name w:val="Title"/>
    <w:basedOn w:val="Normal"/>
    <w:next w:val="Normal"/>
    <w:link w:val="TitleChar"/>
    <w:qFormat/>
    <w:rsid w:val="00B22936"/>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B22936"/>
    <w:rPr>
      <w:rFonts w:ascii="Calibri Light" w:eastAsia="Yu Gothic Light" w:hAnsi="Calibri Light"/>
      <w:b/>
      <w:bCs/>
      <w:kern w:val="28"/>
      <w:sz w:val="32"/>
      <w:szCs w:val="32"/>
      <w:lang w:val="en-GB" w:eastAsia="en-US"/>
    </w:rPr>
  </w:style>
  <w:style w:type="paragraph" w:styleId="TOAHeading">
    <w:name w:val="toa heading"/>
    <w:basedOn w:val="Normal"/>
    <w:next w:val="Normal"/>
    <w:rsid w:val="00B22936"/>
    <w:pPr>
      <w:spacing w:before="120"/>
    </w:pPr>
    <w:rPr>
      <w:rFonts w:ascii="Calibri Light" w:eastAsia="Yu Gothic Light" w:hAnsi="Calibri Light"/>
      <w:b/>
      <w:bCs/>
      <w:sz w:val="24"/>
      <w:szCs w:val="24"/>
    </w:rPr>
  </w:style>
  <w:style w:type="character" w:customStyle="1" w:styleId="51">
    <w:name w:val="标题 5 字符1"/>
    <w:semiHidden/>
    <w:locked/>
    <w:rsid w:val="00273722"/>
    <w:rPr>
      <w:rFonts w:ascii="Arial" w:hAnsi="Arial"/>
      <w:sz w:val="22"/>
      <w:lang w:val="en-GB" w:eastAsia="en-US"/>
    </w:rPr>
  </w:style>
  <w:style w:type="character" w:customStyle="1" w:styleId="opdict3font24">
    <w:name w:val="op_dict3_font24"/>
    <w:rsid w:val="00410D9D"/>
  </w:style>
  <w:style w:type="character" w:customStyle="1" w:styleId="H60">
    <w:name w:val="H6 (文字)"/>
    <w:link w:val="H6"/>
    <w:rsid w:val="006E4CDF"/>
    <w:rPr>
      <w:rFonts w:ascii="Arial" w:hAnsi="Arial"/>
      <w:lang w:val="en-GB" w:eastAsia="en-US"/>
    </w:rPr>
  </w:style>
  <w:style w:type="character" w:customStyle="1" w:styleId="THZchn">
    <w:name w:val="TH Zchn"/>
    <w:rsid w:val="006E4CDF"/>
    <w:rPr>
      <w:rFonts w:ascii="Arial" w:hAnsi="Arial"/>
      <w:b/>
      <w:lang w:eastAsia="en-US"/>
    </w:rPr>
  </w:style>
  <w:style w:type="character" w:customStyle="1" w:styleId="B3Char">
    <w:name w:val="B3 Char"/>
    <w:rsid w:val="006E4CDF"/>
    <w:rPr>
      <w:lang w:eastAsia="en-US"/>
    </w:rPr>
  </w:style>
  <w:style w:type="paragraph" w:customStyle="1" w:styleId="FL">
    <w:name w:val="FL"/>
    <w:basedOn w:val="Normal"/>
    <w:rsid w:val="006E4CD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6E4CDF"/>
  </w:style>
  <w:style w:type="character" w:customStyle="1" w:styleId="5">
    <w:name w:val="标题 5 字符"/>
    <w:rsid w:val="00367ACE"/>
    <w:rPr>
      <w:rFonts w:ascii="Arial" w:hAnsi="Arial"/>
      <w:sz w:val="22"/>
      <w:lang w:val="en-GB" w:eastAsia="en-US"/>
    </w:rPr>
  </w:style>
  <w:style w:type="character" w:customStyle="1" w:styleId="abstractlabel">
    <w:name w:val="abstractlabel"/>
    <w:rsid w:val="00367ACE"/>
  </w:style>
  <w:style w:type="character" w:customStyle="1" w:styleId="5Char1">
    <w:name w:val="标题 5 Char1"/>
    <w:rsid w:val="00367ACE"/>
    <w:rPr>
      <w:rFonts w:ascii="Arial" w:hAnsi="Arial"/>
      <w:sz w:val="22"/>
      <w:lang w:val="en-GB" w:eastAsia="en-US"/>
    </w:rPr>
  </w:style>
  <w:style w:type="character" w:customStyle="1" w:styleId="1Char">
    <w:name w:val="标题 1 Char"/>
    <w:rsid w:val="00367ACE"/>
    <w:rPr>
      <w:rFonts w:ascii="Arial" w:hAnsi="Arial"/>
      <w:sz w:val="36"/>
      <w:lang w:val="en-GB" w:eastAsia="en-US"/>
    </w:rPr>
  </w:style>
  <w:style w:type="character" w:customStyle="1" w:styleId="HTTPMethod">
    <w:name w:val="HTTP Method"/>
    <w:uiPriority w:val="1"/>
    <w:qFormat/>
    <w:rsid w:val="00367ACE"/>
    <w:rPr>
      <w:rFonts w:ascii="Courier New" w:hAnsi="Courier New"/>
      <w:i w:val="0"/>
      <w:sz w:val="18"/>
    </w:rPr>
  </w:style>
  <w:style w:type="character" w:customStyle="1" w:styleId="Code">
    <w:name w:val="Code"/>
    <w:uiPriority w:val="1"/>
    <w:qFormat/>
    <w:rsid w:val="00367ACE"/>
    <w:rPr>
      <w:rFonts w:ascii="Arial" w:hAnsi="Arial"/>
      <w:i/>
      <w:sz w:val="18"/>
      <w:bdr w:val="none" w:sz="0" w:space="0" w:color="auto"/>
      <w:shd w:val="clear" w:color="auto" w:fill="auto"/>
    </w:rPr>
  </w:style>
  <w:style w:type="character" w:customStyle="1" w:styleId="HTTPHeader">
    <w:name w:val="HTTP Header"/>
    <w:uiPriority w:val="1"/>
    <w:qFormat/>
    <w:rsid w:val="00367ACE"/>
    <w:rPr>
      <w:rFonts w:ascii="Courier New" w:hAnsi="Courier New"/>
      <w:spacing w:val="-5"/>
      <w:sz w:val="18"/>
    </w:rPr>
  </w:style>
  <w:style w:type="character" w:customStyle="1" w:styleId="HTTPResponse">
    <w:name w:val="HTTP Response"/>
    <w:uiPriority w:val="1"/>
    <w:qFormat/>
    <w:rsid w:val="00367ACE"/>
    <w:rPr>
      <w:rFonts w:ascii="Arial" w:hAnsi="Arial" w:cs="Courier New"/>
      <w:i/>
      <w:sz w:val="18"/>
      <w:lang w:val="en-US"/>
    </w:rPr>
  </w:style>
  <w:style w:type="character" w:customStyle="1" w:styleId="Codechar">
    <w:name w:val="Code (char)"/>
    <w:uiPriority w:val="1"/>
    <w:qFormat/>
    <w:rsid w:val="00367ACE"/>
    <w:rPr>
      <w:rFonts w:ascii="Arial" w:hAnsi="Arial" w:cs="Arial"/>
      <w:i/>
      <w:iCs/>
      <w:sz w:val="18"/>
      <w:szCs w:val="18"/>
    </w:rPr>
  </w:style>
  <w:style w:type="paragraph" w:customStyle="1" w:styleId="TALcontinuation">
    <w:name w:val="TAL continuation"/>
    <w:basedOn w:val="TAL"/>
    <w:link w:val="TALcontinuationChar"/>
    <w:qFormat/>
    <w:rsid w:val="00367ACE"/>
    <w:pPr>
      <w:spacing w:before="40"/>
    </w:pPr>
    <w:rPr>
      <w:rFonts w:eastAsia="Times New Roman"/>
    </w:rPr>
  </w:style>
  <w:style w:type="character" w:customStyle="1" w:styleId="TALcontinuationChar">
    <w:name w:val="TAL continuation Char"/>
    <w:link w:val="TALcontinuation"/>
    <w:rsid w:val="00367ACE"/>
    <w:rPr>
      <w:rFonts w:ascii="Arial" w:eastAsia="Times New Roman" w:hAnsi="Arial"/>
      <w:sz w:val="18"/>
      <w:lang w:val="en-GB" w:eastAsia="en-US"/>
    </w:rPr>
  </w:style>
  <w:style w:type="character" w:styleId="UnresolvedMention">
    <w:name w:val="Unresolved Mention"/>
    <w:uiPriority w:val="99"/>
    <w:unhideWhenUsed/>
    <w:rsid w:val="00240F15"/>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241745">
      <w:bodyDiv w:val="1"/>
      <w:marLeft w:val="0"/>
      <w:marRight w:val="0"/>
      <w:marTop w:val="0"/>
      <w:marBottom w:val="0"/>
      <w:divBdr>
        <w:top w:val="none" w:sz="0" w:space="0" w:color="auto"/>
        <w:left w:val="none" w:sz="0" w:space="0" w:color="auto"/>
        <w:bottom w:val="none" w:sz="0" w:space="0" w:color="auto"/>
        <w:right w:val="none" w:sz="0" w:space="0" w:color="auto"/>
      </w:divBdr>
    </w:div>
    <w:div w:id="1179780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B60B82-0144-40FD-B3B4-23E077D68E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31</Pages>
  <Words>11835</Words>
  <Characters>67466</Characters>
  <Application>Microsoft Office Word</Application>
  <DocSecurity>0</DocSecurity>
  <Lines>562</Lines>
  <Paragraphs>158</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79143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Ericsson_Maria Liang</cp:lastModifiedBy>
  <cp:revision>3</cp:revision>
  <cp:lastPrinted>1899-12-31T23:00:00Z</cp:lastPrinted>
  <dcterms:created xsi:type="dcterms:W3CDTF">2023-08-14T13:17:00Z</dcterms:created>
  <dcterms:modified xsi:type="dcterms:W3CDTF">2023-08-14T13:20:00Z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1646704074</vt:lpwstr>
  </property>
</Properties>
</file>